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C562D" w14:textId="77777777" w:rsidR="00BB1E26" w:rsidRDefault="00BB1E26" w:rsidP="0067673B">
      <w:pPr>
        <w:spacing w:line="240" w:lineRule="auto"/>
      </w:pPr>
    </w:p>
    <w:p w14:paraId="67F2E997" w14:textId="77777777" w:rsidR="00BB1E26" w:rsidRDefault="00BB1E26" w:rsidP="0067673B">
      <w:pPr>
        <w:spacing w:line="240" w:lineRule="auto"/>
      </w:pPr>
    </w:p>
    <w:p w14:paraId="6CF83F9D" w14:textId="77777777" w:rsidR="00BB1E26" w:rsidRDefault="00BB1E26" w:rsidP="0067673B">
      <w:pPr>
        <w:spacing w:line="240" w:lineRule="auto"/>
      </w:pPr>
    </w:p>
    <w:p w14:paraId="0D299BF7" w14:textId="77777777" w:rsidR="00A75382" w:rsidRDefault="00A75382" w:rsidP="0067673B">
      <w:pPr>
        <w:spacing w:line="240" w:lineRule="auto"/>
        <w:jc w:val="center"/>
        <w:rPr>
          <w:sz w:val="26"/>
          <w:szCs w:val="26"/>
        </w:rPr>
      </w:pPr>
    </w:p>
    <w:p w14:paraId="10510FE0" w14:textId="77777777" w:rsidR="00A75382" w:rsidRPr="00746B17" w:rsidRDefault="00A75382" w:rsidP="0067673B">
      <w:pPr>
        <w:spacing w:line="240" w:lineRule="auto"/>
        <w:jc w:val="center"/>
        <w:rPr>
          <w:sz w:val="26"/>
          <w:szCs w:val="26"/>
        </w:rPr>
      </w:pPr>
    </w:p>
    <w:p w14:paraId="10DAC03F" w14:textId="77777777" w:rsidR="00A75382" w:rsidRPr="00AA66B9" w:rsidRDefault="00A75382" w:rsidP="0067673B">
      <w:pPr>
        <w:tabs>
          <w:tab w:val="left" w:pos="1635"/>
        </w:tabs>
        <w:spacing w:line="240" w:lineRule="auto"/>
        <w:jc w:val="center"/>
        <w:rPr>
          <w:rFonts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A66B9">
        <w:rPr>
          <w:rFonts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RAZPISNA DOKUMENTACIJA</w:t>
      </w:r>
    </w:p>
    <w:p w14:paraId="330DE962" w14:textId="77777777" w:rsidR="00A75382" w:rsidRDefault="00A75382" w:rsidP="0067673B">
      <w:pPr>
        <w:tabs>
          <w:tab w:val="left" w:pos="1635"/>
        </w:tabs>
        <w:spacing w:line="240" w:lineRule="auto"/>
        <w:jc w:val="center"/>
        <w:rPr>
          <w:rFonts w:cs="Arial"/>
          <w:b/>
        </w:rPr>
      </w:pPr>
    </w:p>
    <w:p w14:paraId="37BF2CCB" w14:textId="77777777" w:rsidR="00A75382" w:rsidRDefault="00A75382" w:rsidP="0067673B">
      <w:pPr>
        <w:tabs>
          <w:tab w:val="left" w:pos="1635"/>
        </w:tabs>
        <w:spacing w:line="240" w:lineRule="auto"/>
        <w:jc w:val="center"/>
        <w:rPr>
          <w:rFonts w:cs="Arial"/>
          <w:b/>
        </w:rPr>
      </w:pPr>
      <w:r>
        <w:rPr>
          <w:rFonts w:cs="Arial"/>
          <w:b/>
          <w:noProof/>
        </w:rPr>
        <mc:AlternateContent>
          <mc:Choice Requires="wps">
            <w:drawing>
              <wp:anchor distT="0" distB="0" distL="114300" distR="114300" simplePos="0" relativeHeight="251659264" behindDoc="1" locked="0" layoutInCell="1" allowOverlap="1" wp14:anchorId="12FE8C17" wp14:editId="4A5110D1">
                <wp:simplePos x="0" y="0"/>
                <wp:positionH relativeFrom="margin">
                  <wp:align>right</wp:align>
                </wp:positionH>
                <wp:positionV relativeFrom="paragraph">
                  <wp:posOffset>174625</wp:posOffset>
                </wp:positionV>
                <wp:extent cx="5734050" cy="1123950"/>
                <wp:effectExtent l="0" t="0" r="19050" b="19050"/>
                <wp:wrapTight wrapText="bothSides">
                  <wp:wrapPolygon edited="0">
                    <wp:start x="287" y="0"/>
                    <wp:lineTo x="0" y="1464"/>
                    <wp:lineTo x="0" y="20136"/>
                    <wp:lineTo x="287" y="21600"/>
                    <wp:lineTo x="21313" y="21600"/>
                    <wp:lineTo x="21600" y="20136"/>
                    <wp:lineTo x="21600" y="1464"/>
                    <wp:lineTo x="21313" y="0"/>
                    <wp:lineTo x="287"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1123950"/>
                        </a:xfrm>
                        <a:prstGeom prst="roundRect">
                          <a:avLst/>
                        </a:prstGeom>
                      </wps:spPr>
                      <wps:style>
                        <a:lnRef idx="1">
                          <a:schemeClr val="accent1"/>
                        </a:lnRef>
                        <a:fillRef idx="3">
                          <a:schemeClr val="accent1"/>
                        </a:fillRef>
                        <a:effectRef idx="2">
                          <a:schemeClr val="accent1"/>
                        </a:effectRef>
                        <a:fontRef idx="minor">
                          <a:schemeClr val="lt1"/>
                        </a:fontRef>
                      </wps:style>
                      <wps:txbx>
                        <w:txbxContent>
                          <w:p w14:paraId="41C95891" w14:textId="151F38BD" w:rsidR="00A75382" w:rsidRPr="00A75382" w:rsidRDefault="003D0F75" w:rsidP="00A75382">
                            <w:pPr>
                              <w:tabs>
                                <w:tab w:val="left" w:pos="1635"/>
                              </w:tabs>
                              <w:jc w:val="center"/>
                              <w:rPr>
                                <w:rFonts w:cs="Arial"/>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Hlk173500900"/>
                            <w:bookmarkStart w:id="1" w:name="_Hlk173500901"/>
                            <w:r w:rsidRPr="003D0F75">
                              <w:rPr>
                                <w:rFonts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r>
                              <w:rPr>
                                <w:rFonts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RAZNJENJE GREZNIC</w:t>
                            </w:r>
                            <w:r w:rsidRPr="003D0F75">
                              <w:rPr>
                                <w:rFonts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PREVOZ BLATA ČISTILNIH NAPRAV TER OSTALA DELA NA KANALIZACIJI V </w:t>
                            </w:r>
                            <w:r w:rsidR="00CC7389">
                              <w:rPr>
                                <w:rFonts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LETU </w:t>
                            </w:r>
                            <w:r w:rsidRPr="003D0F75">
                              <w:rPr>
                                <w:rFonts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bookmarkEnd w:id="0"/>
                            <w:bookmarkEnd w:id="1"/>
                            <w:r w:rsidR="00B14412">
                              <w:rPr>
                                <w:rFonts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2FE8C17" id="Zaobljeni pravokotnik 3" o:spid="_x0000_s1026" style="position:absolute;left:0;text-align:left;margin-left:400.3pt;margin-top:13.75pt;width:451.5pt;height:88.5pt;z-index:-2516572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htPTwIAAAEFAAAOAAAAZHJzL2Uyb0RvYy54bWysVN9r2zAQfh/sfxB6Xx2n6bqGOCWkdAxK&#10;G5qOPiuy1BhknXZSYmd//U6y44auUBh7kXW6399959l1Wxu2V+grsAXPz0acKSuhrOxLwX8+3X75&#10;xpkPwpbCgFUFPyjPr+efP80aN1Vj2IIpFTIKYv20cQXfhuCmWeblVtXCn4FTlpQasBaBRHzJShQN&#10;Ra9NNh6NvmYNYOkQpPKeXm86JZ+n+ForGR609iowU3CqLaQT07mJZzafiekLCretZF+G+IcqalFZ&#10;SjqEuhFBsB1Wf4WqK4ngQYczCXUGWldSpR6om3z0ppv1VjiVeiFwvBtg8v8vrLzfr90KCYbG+amn&#10;a+yi1VjHL9XH2gTWYQBLtYFJery4PJ+MLghTSbo8H59fkUBxsld3hz58V1CzeCk4ws6WjzSShJTY&#10;3/nQ2R/tyPm1inQLB6NiIcY+Ks2qkvLmyTsRRC0Nsr2g0QoplQ15nz9ZRzddGTM4nn/s2NtHV5XI&#10;MziPP3YePFJmsGFwrisL+F4AM5SsO/sjAl3fEYLQbtp+OhsoDytkCB2LvZO3FQF7J3xYCSTa0jBo&#10;FcMDHdpAU3Dob5xtAX+/9x7tiU2k5ayhNSi4/7UTqDgzPyzx7CqfTOLeJGFycTkmAU81m1ON3dVL&#10;oHHktPROpmu0D+Z41Qj1M23sImYllbCSchdcBjwKy9CtJ+28VItFMqNdcSLc2bWTRwJEzjy1zwJd&#10;z65AxLyH48qI6Rt+dbZxNBYWuwC6SuSLEHe49tDTniUO9/+EuMincrJ6/XPN/wAAAP//AwBQSwME&#10;FAAGAAgAAAAhAGhsrbbbAAAABwEAAA8AAABkcnMvZG93bnJldi54bWxMj8FuwjAQRO+V+g/WVuoF&#10;FbspUAhxUFUJ9RzgA5bYiSPidRQbSP++21N73JnZ2bfFbvK9uNkxdoE0vM4VCEt1MB21Gk7H/csa&#10;RExIBvtAVsO3jbArHx8KzE24U2Vvh9QKLqGYowaX0pBLGWtnPcZ5GCyx14TRY+JxbKUZ8c7lvpeZ&#10;UivpsSO+4HCwn87Wl8PVM8asqdy6aianaHY8ZQv82uxXWj8/TR9bEMlO6S8Mv/i8AyUzncOVTBS9&#10;Bn4kacjelyDY3ag3Fs4sqMUSZFnI//zlDwAAAP//AwBQSwECLQAUAAYACAAAACEAtoM4kv4AAADh&#10;AQAAEwAAAAAAAAAAAAAAAAAAAAAAW0NvbnRlbnRfVHlwZXNdLnhtbFBLAQItABQABgAIAAAAIQA4&#10;/SH/1gAAAJQBAAALAAAAAAAAAAAAAAAAAC8BAABfcmVscy8ucmVsc1BLAQItABQABgAIAAAAIQBO&#10;7htPTwIAAAEFAAAOAAAAAAAAAAAAAAAAAC4CAABkcnMvZTJvRG9jLnhtbFBLAQItABQABgAIAAAA&#10;IQBobK222wAAAAcBAAAPAAAAAAAAAAAAAAAAAKkEAABkcnMvZG93bnJldi54bWxQSwUGAAAAAAQA&#10;BADzAAAAsQUAAAAA&#10;" fillcolor="#4f7ac7 [3028]" strokecolor="#4472c4 [3204]" strokeweight=".5pt">
                <v:fill color2="#416fc3 [3172]" rotate="t" colors="0 #6083cb;.5 #3e70ca;1 #2e61ba" focus="100%" type="gradient">
                  <o:fill v:ext="view" type="gradientUnscaled"/>
                </v:fill>
                <v:stroke joinstyle="miter"/>
                <v:textbox>
                  <w:txbxContent>
                    <w:p w14:paraId="41C95891" w14:textId="151F38BD" w:rsidR="00A75382" w:rsidRPr="00A75382" w:rsidRDefault="003D0F75" w:rsidP="00A75382">
                      <w:pPr>
                        <w:tabs>
                          <w:tab w:val="left" w:pos="1635"/>
                        </w:tabs>
                        <w:jc w:val="center"/>
                        <w:rPr>
                          <w:rFonts w:cs="Arial"/>
                          <w:color w:val="FFFFFF" w:themeColor="background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 w:name="_Hlk173500900"/>
                      <w:bookmarkStart w:id="3" w:name="_Hlk173500901"/>
                      <w:r w:rsidRPr="003D0F75">
                        <w:rPr>
                          <w:rFonts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r>
                        <w:rPr>
                          <w:rFonts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RAZNJENJE GREZNIC</w:t>
                      </w:r>
                      <w:r w:rsidRPr="003D0F75">
                        <w:rPr>
                          <w:rFonts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PREVOZ BLATA ČISTILNIH NAPRAV TER OSTALA DELA NA KANALIZACIJI V </w:t>
                      </w:r>
                      <w:r w:rsidR="00CC7389">
                        <w:rPr>
                          <w:rFonts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LETU </w:t>
                      </w:r>
                      <w:r w:rsidRPr="003D0F75">
                        <w:rPr>
                          <w:rFonts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bookmarkEnd w:id="2"/>
                      <w:bookmarkEnd w:id="3"/>
                      <w:r w:rsidR="00B14412">
                        <w:rPr>
                          <w:rFonts w:cs="Arial"/>
                          <w:color w:val="FFFFFF" w:themeColor="background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w:t>
                      </w:r>
                    </w:p>
                  </w:txbxContent>
                </v:textbox>
                <w10:wrap type="tight" anchorx="margin"/>
              </v:roundrect>
            </w:pict>
          </mc:Fallback>
        </mc:AlternateContent>
      </w:r>
    </w:p>
    <w:p w14:paraId="3C263991" w14:textId="77777777" w:rsidR="00A75382" w:rsidRDefault="00A75382" w:rsidP="0067673B">
      <w:pPr>
        <w:tabs>
          <w:tab w:val="left" w:pos="1635"/>
        </w:tabs>
        <w:spacing w:line="240" w:lineRule="auto"/>
        <w:jc w:val="center"/>
        <w:rPr>
          <w:rFonts w:cs="Arial"/>
          <w:b/>
        </w:rPr>
      </w:pPr>
    </w:p>
    <w:p w14:paraId="217B5701" w14:textId="77777777" w:rsidR="00A75382" w:rsidRDefault="00A75382" w:rsidP="0067673B">
      <w:pPr>
        <w:pStyle w:val="Paragraf"/>
        <w:spacing w:before="0" w:after="0" w:line="240" w:lineRule="auto"/>
        <w:rPr>
          <w:rFonts w:ascii="Arial" w:hAnsi="Arial" w:cs="Arial"/>
          <w:sz w:val="22"/>
          <w:szCs w:val="22"/>
        </w:rPr>
      </w:pPr>
    </w:p>
    <w:p w14:paraId="13C58759" w14:textId="77777777" w:rsidR="00A75382" w:rsidRPr="00AA66B9" w:rsidRDefault="00A75382" w:rsidP="0067673B">
      <w:pPr>
        <w:pStyle w:val="Paragraf"/>
        <w:spacing w:before="0" w:after="0" w:line="240" w:lineRule="auto"/>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Naročnik: Javno podjetje Komunala Idrija d.o.o., Carl Jakoba ulica 4, 5280 Idrija</w:t>
      </w:r>
    </w:p>
    <w:p w14:paraId="1BE62DD6" w14:textId="77777777" w:rsidR="00A75382" w:rsidRPr="00AA66B9" w:rsidRDefault="00A75382" w:rsidP="0067673B">
      <w:pPr>
        <w:pStyle w:val="Paragraf"/>
        <w:spacing w:before="0" w:after="0" w:line="240" w:lineRule="auto"/>
        <w:rPr>
          <w:rFonts w:ascii="Arial" w:hAnsi="Arial" w:cs="Arial"/>
          <w:sz w:val="24"/>
          <w:szCs w:val="24"/>
        </w:rPr>
      </w:pPr>
    </w:p>
    <w:p w14:paraId="68792FAD" w14:textId="6ADEEE41" w:rsidR="00A75382" w:rsidRDefault="00A75382" w:rsidP="0067673B">
      <w:pPr>
        <w:tabs>
          <w:tab w:val="left" w:pos="1635"/>
        </w:tabs>
        <w:spacing w:line="240" w:lineRule="auto"/>
        <w:rPr>
          <w:rFonts w:cs="Arial"/>
          <w:b/>
          <w:color w:val="538135" w:themeColor="accent6" w:themeShade="BF"/>
          <w:sz w:val="24"/>
          <w:szCs w:val="24"/>
        </w:rPr>
      </w:pPr>
      <w:r w:rsidRPr="00AA66B9">
        <w:rPr>
          <w:rFonts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Zaporedna številka javnega naročila: </w:t>
      </w:r>
      <w:r>
        <w:rPr>
          <w:rFonts w:cs="Arial"/>
          <w:b/>
          <w:color w:val="538135" w:themeColor="accent6" w:themeShade="BF"/>
          <w:sz w:val="24"/>
          <w:szCs w:val="24"/>
        </w:rPr>
        <w:t>NMV-</w:t>
      </w:r>
      <w:r w:rsidR="00B14412">
        <w:rPr>
          <w:rFonts w:cs="Arial"/>
          <w:b/>
          <w:color w:val="538135" w:themeColor="accent6" w:themeShade="BF"/>
          <w:sz w:val="24"/>
          <w:szCs w:val="24"/>
        </w:rPr>
        <w:t>13</w:t>
      </w:r>
      <w:r>
        <w:rPr>
          <w:rFonts w:cs="Arial"/>
          <w:b/>
          <w:color w:val="538135" w:themeColor="accent6" w:themeShade="BF"/>
          <w:sz w:val="24"/>
          <w:szCs w:val="24"/>
        </w:rPr>
        <w:t>-</w:t>
      </w:r>
      <w:r w:rsidRPr="00AA66B9">
        <w:rPr>
          <w:rFonts w:cs="Arial"/>
          <w:b/>
          <w:color w:val="538135" w:themeColor="accent6" w:themeShade="BF"/>
          <w:sz w:val="24"/>
          <w:szCs w:val="24"/>
        </w:rPr>
        <w:t>202</w:t>
      </w:r>
      <w:r w:rsidR="00B14412">
        <w:rPr>
          <w:rFonts w:cs="Arial"/>
          <w:b/>
          <w:color w:val="538135" w:themeColor="accent6" w:themeShade="BF"/>
          <w:sz w:val="24"/>
          <w:szCs w:val="24"/>
        </w:rPr>
        <w:t>6</w:t>
      </w:r>
    </w:p>
    <w:p w14:paraId="0C26DDE3" w14:textId="77777777" w:rsidR="00A75382" w:rsidRPr="00AA66B9" w:rsidRDefault="00A75382" w:rsidP="0067673B">
      <w:pPr>
        <w:tabs>
          <w:tab w:val="left" w:pos="1635"/>
        </w:tabs>
        <w:spacing w:line="240" w:lineRule="auto"/>
        <w:rPr>
          <w:rFonts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AFF5E" w14:textId="25B1FCAB" w:rsidR="00A75382" w:rsidRPr="00280B7B" w:rsidRDefault="00A75382" w:rsidP="0067673B">
      <w:pPr>
        <w:pStyle w:val="Paragraf"/>
        <w:spacing w:before="0" w:after="0" w:line="240" w:lineRule="auto"/>
        <w:ind w:left="2124" w:hanging="2124"/>
        <w:rPr>
          <w:rFonts w:ascii="Arial" w:hAnsi="Arial" w:cs="Arial"/>
          <w:sz w:val="24"/>
          <w:szCs w:val="24"/>
        </w:rPr>
      </w:pP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Pr="00AA66B9">
        <w:rPr>
          <w:rFonts w:ascii="Arial" w:hAnsi="Arial" w:cs="Arial"/>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Pr>
          <w:rFonts w:ascii="Arial" w:hAnsi="Arial" w:cs="Arial"/>
          <w:b/>
          <w:color w:val="538135" w:themeColor="accent6" w:themeShade="BF"/>
          <w:sz w:val="24"/>
          <w:szCs w:val="24"/>
        </w:rPr>
        <w:t>N</w:t>
      </w:r>
      <w:r w:rsidRPr="00F1256B">
        <w:rPr>
          <w:rFonts w:ascii="Arial" w:hAnsi="Arial" w:cs="Arial"/>
          <w:b/>
          <w:color w:val="538135" w:themeColor="accent6" w:themeShade="BF"/>
          <w:sz w:val="24"/>
          <w:szCs w:val="24"/>
        </w:rPr>
        <w:t>aročil</w:t>
      </w:r>
      <w:r>
        <w:rPr>
          <w:rFonts w:ascii="Arial" w:hAnsi="Arial" w:cs="Arial"/>
          <w:b/>
          <w:color w:val="538135" w:themeColor="accent6" w:themeShade="BF"/>
          <w:sz w:val="24"/>
          <w:szCs w:val="24"/>
        </w:rPr>
        <w:t>o male vrednosti</w:t>
      </w:r>
    </w:p>
    <w:p w14:paraId="08C391F1" w14:textId="77777777" w:rsidR="00A75382" w:rsidRPr="00D217D5" w:rsidRDefault="00A75382" w:rsidP="0067673B">
      <w:pPr>
        <w:tabs>
          <w:tab w:val="left" w:pos="1635"/>
        </w:tabs>
        <w:spacing w:line="240" w:lineRule="auto"/>
        <w:rPr>
          <w:rFonts w:cs="Arial"/>
          <w:color w:val="538135" w:themeColor="accent6" w:themeShade="BF"/>
        </w:rPr>
      </w:pPr>
    </w:p>
    <w:p w14:paraId="51C28764" w14:textId="77777777" w:rsidR="00A75382" w:rsidRPr="00D217D5" w:rsidRDefault="00A75382" w:rsidP="0067673B">
      <w:pPr>
        <w:pStyle w:val="Paragraf"/>
        <w:spacing w:before="0" w:after="0" w:line="240" w:lineRule="auto"/>
        <w:rPr>
          <w:rFonts w:ascii="Arial" w:hAnsi="Arial" w:cs="Arial"/>
          <w:color w:val="538135" w:themeColor="accent6" w:themeShade="BF"/>
          <w:sz w:val="22"/>
          <w:szCs w:val="22"/>
        </w:rPr>
      </w:pPr>
    </w:p>
    <w:p w14:paraId="2ED0F40D" w14:textId="77777777" w:rsidR="00A75382" w:rsidRPr="00280B7B" w:rsidRDefault="00A75382" w:rsidP="0067673B">
      <w:pPr>
        <w:pStyle w:val="Paragraf"/>
        <w:spacing w:before="0" w:after="0" w:line="240" w:lineRule="auto"/>
        <w:rPr>
          <w:rFonts w:ascii="Arial" w:hAnsi="Arial" w:cs="Arial"/>
          <w:sz w:val="24"/>
          <w:szCs w:val="24"/>
        </w:rPr>
      </w:pPr>
    </w:p>
    <w:p w14:paraId="212F5FB4" w14:textId="77777777" w:rsidR="00A75382" w:rsidRPr="00280B7B" w:rsidRDefault="00A75382" w:rsidP="0067673B">
      <w:pPr>
        <w:spacing w:line="240" w:lineRule="auto"/>
        <w:rPr>
          <w:rFonts w:cs="Arial"/>
          <w:b/>
          <w:sz w:val="24"/>
          <w:szCs w:val="24"/>
        </w:rPr>
      </w:pPr>
    </w:p>
    <w:p w14:paraId="31775315" w14:textId="77777777" w:rsidR="00A75382" w:rsidRDefault="00A75382" w:rsidP="0067673B">
      <w:pPr>
        <w:spacing w:line="240" w:lineRule="auto"/>
        <w:rPr>
          <w:sz w:val="24"/>
          <w:szCs w:val="24"/>
        </w:rPr>
      </w:pPr>
    </w:p>
    <w:p w14:paraId="49BB2C89" w14:textId="77777777" w:rsidR="00A75382" w:rsidRPr="00280B7B" w:rsidRDefault="00A75382" w:rsidP="0067673B">
      <w:pPr>
        <w:pStyle w:val="Paragraf"/>
        <w:spacing w:before="0" w:after="0" w:line="240" w:lineRule="auto"/>
        <w:rPr>
          <w:rFonts w:ascii="Arial" w:hAnsi="Arial" w:cs="Arial"/>
          <w:sz w:val="24"/>
          <w:szCs w:val="24"/>
        </w:rPr>
      </w:pPr>
    </w:p>
    <w:p w14:paraId="2CA870CB" w14:textId="77777777" w:rsidR="00A75382" w:rsidRPr="00280B7B" w:rsidRDefault="00A75382" w:rsidP="0067673B">
      <w:pPr>
        <w:spacing w:line="240" w:lineRule="auto"/>
        <w:rPr>
          <w:rFonts w:cs="Arial"/>
          <w:b/>
          <w:sz w:val="24"/>
          <w:szCs w:val="24"/>
        </w:rPr>
      </w:pPr>
    </w:p>
    <w:p w14:paraId="54FBDA3C" w14:textId="77777777" w:rsidR="00A75382" w:rsidRPr="00280B7B" w:rsidRDefault="00A75382" w:rsidP="0067673B">
      <w:pPr>
        <w:spacing w:line="240" w:lineRule="auto"/>
        <w:rPr>
          <w:rFonts w:cs="Arial"/>
          <w:b/>
          <w:sz w:val="24"/>
          <w:szCs w:val="24"/>
        </w:rPr>
      </w:pPr>
    </w:p>
    <w:p w14:paraId="5CF01C5E" w14:textId="77777777" w:rsidR="00A75382" w:rsidRPr="00280B7B" w:rsidRDefault="00A75382" w:rsidP="0067673B">
      <w:pPr>
        <w:spacing w:line="240" w:lineRule="auto"/>
        <w:rPr>
          <w:rFonts w:cs="Arial"/>
          <w:b/>
          <w:sz w:val="24"/>
          <w:szCs w:val="24"/>
        </w:rPr>
      </w:pPr>
    </w:p>
    <w:p w14:paraId="027D238F" w14:textId="77777777" w:rsidR="00A75382" w:rsidRPr="00280B7B" w:rsidRDefault="00A75382" w:rsidP="0067673B">
      <w:pPr>
        <w:spacing w:line="240" w:lineRule="auto"/>
        <w:rPr>
          <w:rFonts w:cs="Arial"/>
          <w:b/>
          <w:sz w:val="24"/>
          <w:szCs w:val="24"/>
        </w:rPr>
      </w:pPr>
    </w:p>
    <w:p w14:paraId="15C9DD86" w14:textId="77777777" w:rsidR="00A75382" w:rsidRPr="00280B7B" w:rsidRDefault="00A75382" w:rsidP="0067673B">
      <w:pPr>
        <w:spacing w:line="240" w:lineRule="auto"/>
        <w:rPr>
          <w:rFonts w:cs="Arial"/>
          <w:b/>
          <w:sz w:val="24"/>
          <w:szCs w:val="24"/>
        </w:rPr>
      </w:pPr>
    </w:p>
    <w:p w14:paraId="7C441679" w14:textId="77777777" w:rsidR="00A75382" w:rsidRPr="00280B7B" w:rsidRDefault="00A75382" w:rsidP="0067673B">
      <w:pPr>
        <w:spacing w:line="240" w:lineRule="auto"/>
        <w:rPr>
          <w:rFonts w:cs="Arial"/>
          <w:b/>
          <w:sz w:val="24"/>
          <w:szCs w:val="24"/>
        </w:rPr>
      </w:pPr>
    </w:p>
    <w:p w14:paraId="5B1F2B06" w14:textId="77777777" w:rsidR="00A75382" w:rsidRPr="00280B7B" w:rsidRDefault="00A75382" w:rsidP="0067673B">
      <w:pPr>
        <w:spacing w:line="240" w:lineRule="auto"/>
        <w:rPr>
          <w:rFonts w:cs="Arial"/>
          <w:b/>
          <w:sz w:val="24"/>
          <w:szCs w:val="24"/>
        </w:rPr>
      </w:pPr>
    </w:p>
    <w:p w14:paraId="55C263D0" w14:textId="77777777" w:rsidR="00A75382" w:rsidRPr="00280B7B" w:rsidRDefault="00A75382" w:rsidP="0067673B">
      <w:pPr>
        <w:spacing w:line="240" w:lineRule="auto"/>
        <w:rPr>
          <w:rFonts w:cs="Arial"/>
          <w:b/>
          <w:sz w:val="24"/>
          <w:szCs w:val="24"/>
        </w:rPr>
      </w:pPr>
    </w:p>
    <w:p w14:paraId="1D7C0C37" w14:textId="77777777" w:rsidR="00A75382" w:rsidRPr="00280B7B" w:rsidRDefault="00A75382" w:rsidP="0067673B">
      <w:pPr>
        <w:spacing w:line="240" w:lineRule="auto"/>
        <w:rPr>
          <w:rFonts w:cs="Arial"/>
          <w:b/>
          <w:sz w:val="24"/>
          <w:szCs w:val="24"/>
        </w:rPr>
      </w:pPr>
    </w:p>
    <w:p w14:paraId="3AED51CD" w14:textId="77777777" w:rsidR="00A75382" w:rsidRPr="00280B7B" w:rsidRDefault="00A75382" w:rsidP="0067673B">
      <w:pPr>
        <w:spacing w:line="240" w:lineRule="auto"/>
        <w:rPr>
          <w:rFonts w:cs="Arial"/>
          <w:b/>
          <w:sz w:val="24"/>
          <w:szCs w:val="24"/>
        </w:rPr>
      </w:pPr>
    </w:p>
    <w:p w14:paraId="3D680BAD" w14:textId="77777777" w:rsidR="00A75382" w:rsidRPr="00280B7B" w:rsidRDefault="00A75382" w:rsidP="0067673B">
      <w:pPr>
        <w:spacing w:line="240" w:lineRule="auto"/>
        <w:rPr>
          <w:rFonts w:cs="Arial"/>
          <w:b/>
          <w:sz w:val="24"/>
          <w:szCs w:val="24"/>
        </w:rPr>
      </w:pPr>
    </w:p>
    <w:p w14:paraId="5B94BC65" w14:textId="77777777" w:rsidR="00A75382" w:rsidRPr="00280B7B" w:rsidRDefault="00A75382" w:rsidP="0067673B">
      <w:pPr>
        <w:spacing w:line="240" w:lineRule="auto"/>
        <w:rPr>
          <w:rFonts w:cs="Arial"/>
          <w:b/>
          <w:sz w:val="24"/>
          <w:szCs w:val="24"/>
        </w:rPr>
      </w:pPr>
    </w:p>
    <w:p w14:paraId="740C52A5" w14:textId="77777777" w:rsidR="00A75382" w:rsidRPr="00280B7B" w:rsidRDefault="00A75382" w:rsidP="0067673B">
      <w:pPr>
        <w:spacing w:line="240" w:lineRule="auto"/>
        <w:rPr>
          <w:rFonts w:cs="Arial"/>
          <w:b/>
          <w:sz w:val="24"/>
          <w:szCs w:val="24"/>
        </w:rPr>
      </w:pPr>
    </w:p>
    <w:p w14:paraId="17CB699F" w14:textId="77777777" w:rsidR="00A75382" w:rsidRPr="00280B7B" w:rsidRDefault="00A75382" w:rsidP="0067673B">
      <w:pPr>
        <w:spacing w:line="240" w:lineRule="auto"/>
        <w:rPr>
          <w:rFonts w:cs="Arial"/>
          <w:b/>
          <w:sz w:val="22"/>
        </w:rPr>
      </w:pPr>
    </w:p>
    <w:p w14:paraId="719FBEF8" w14:textId="77777777" w:rsidR="00A75382" w:rsidRDefault="00A75382" w:rsidP="0067673B">
      <w:pPr>
        <w:spacing w:line="240" w:lineRule="auto"/>
        <w:jc w:val="center"/>
        <w:rPr>
          <w:rFonts w:cs="Arial"/>
          <w:sz w:val="22"/>
        </w:rPr>
      </w:pPr>
    </w:p>
    <w:p w14:paraId="186E1181" w14:textId="77777777" w:rsidR="00A75382" w:rsidRDefault="00A75382" w:rsidP="0067673B">
      <w:pPr>
        <w:spacing w:line="240" w:lineRule="auto"/>
        <w:jc w:val="center"/>
        <w:rPr>
          <w:rFonts w:cs="Arial"/>
          <w:sz w:val="22"/>
        </w:rPr>
      </w:pPr>
    </w:p>
    <w:p w14:paraId="51A23A6F" w14:textId="77777777" w:rsidR="00A75382" w:rsidRDefault="00A75382" w:rsidP="0067673B">
      <w:pPr>
        <w:spacing w:line="240" w:lineRule="auto"/>
        <w:jc w:val="center"/>
        <w:rPr>
          <w:rFonts w:cs="Arial"/>
          <w:sz w:val="22"/>
        </w:rPr>
      </w:pPr>
    </w:p>
    <w:p w14:paraId="792EC9BF" w14:textId="4883187A" w:rsidR="00A75382" w:rsidRPr="00280B7B" w:rsidRDefault="00A75382" w:rsidP="003D0F75">
      <w:pPr>
        <w:spacing w:line="240" w:lineRule="auto"/>
        <w:jc w:val="center"/>
        <w:rPr>
          <w:rFonts w:cs="Arial"/>
        </w:rPr>
      </w:pPr>
      <w:r w:rsidRPr="00C626E1">
        <w:rPr>
          <w:rFonts w:cs="Arial"/>
        </w:rPr>
        <w:t xml:space="preserve">Idrija, </w:t>
      </w:r>
      <w:r w:rsidR="00B14412">
        <w:rPr>
          <w:rFonts w:cs="Arial"/>
        </w:rPr>
        <w:t>julij</w:t>
      </w:r>
      <w:r w:rsidR="003D0F75">
        <w:rPr>
          <w:rFonts w:cs="Arial"/>
        </w:rPr>
        <w:t xml:space="preserve"> 202</w:t>
      </w:r>
      <w:r w:rsidR="00B14412">
        <w:rPr>
          <w:rFonts w:cs="Arial"/>
        </w:rPr>
        <w:t>6</w:t>
      </w:r>
      <w:r w:rsidRPr="00280B7B">
        <w:rPr>
          <w:rFonts w:cs="Arial"/>
        </w:rPr>
        <w:br w:type="page"/>
      </w:r>
    </w:p>
    <w:p w14:paraId="152FA19F" w14:textId="77777777" w:rsidR="00BB1E26" w:rsidRDefault="00152883" w:rsidP="0067673B">
      <w:pPr>
        <w:spacing w:line="240" w:lineRule="auto"/>
        <w:jc w:val="center"/>
        <w:rPr>
          <w:b/>
          <w:color w:val="70AD47" w:themeColor="accent6"/>
          <w:sz w:val="36"/>
          <w:szCs w:val="36"/>
        </w:rPr>
      </w:pPr>
      <w:r w:rsidRPr="00A75382">
        <w:rPr>
          <w:b/>
          <w:color w:val="70AD47" w:themeColor="accent6"/>
          <w:sz w:val="36"/>
          <w:szCs w:val="36"/>
        </w:rPr>
        <w:lastRenderedPageBreak/>
        <w:t>NAVODIL</w:t>
      </w:r>
      <w:r w:rsidR="00270A35" w:rsidRPr="00A75382">
        <w:rPr>
          <w:b/>
          <w:color w:val="70AD47" w:themeColor="accent6"/>
          <w:sz w:val="36"/>
          <w:szCs w:val="36"/>
        </w:rPr>
        <w:t>A</w:t>
      </w:r>
      <w:r w:rsidRPr="00A75382">
        <w:rPr>
          <w:b/>
          <w:color w:val="70AD47" w:themeColor="accent6"/>
          <w:sz w:val="36"/>
          <w:szCs w:val="36"/>
        </w:rPr>
        <w:t xml:space="preserve"> PONUDNIKOM ZA PRIPRAVO PONUDBE </w:t>
      </w:r>
    </w:p>
    <w:p w14:paraId="2FED4A41" w14:textId="77777777" w:rsidR="0067673B" w:rsidRPr="00A75382" w:rsidRDefault="0067673B" w:rsidP="0067673B">
      <w:pPr>
        <w:spacing w:line="240" w:lineRule="auto"/>
        <w:jc w:val="center"/>
        <w:rPr>
          <w:color w:val="70AD47" w:themeColor="accent6"/>
          <w:sz w:val="36"/>
          <w:szCs w:val="36"/>
        </w:rPr>
      </w:pPr>
    </w:p>
    <w:p w14:paraId="0EF42448" w14:textId="6FF10CE4" w:rsidR="00BB1E26" w:rsidRPr="00366B65" w:rsidRDefault="002B2B13" w:rsidP="0067673B">
      <w:pPr>
        <w:pStyle w:val="Naslov1"/>
        <w:spacing w:before="0" w:beforeAutospacing="0" w:after="0" w:afterAutospacing="0" w:line="240" w:lineRule="auto"/>
      </w:pPr>
      <w:bookmarkStart w:id="4" w:name="_Toc336851729"/>
      <w:bookmarkStart w:id="5" w:name="_Toc336851777"/>
      <w:bookmarkStart w:id="6" w:name="_Toc131054603"/>
      <w:r>
        <w:rPr>
          <w:caps w:val="0"/>
        </w:rPr>
        <w:t>NAROČNIK</w:t>
      </w:r>
      <w:bookmarkEnd w:id="4"/>
      <w:bookmarkEnd w:id="5"/>
      <w:bookmarkEnd w:id="6"/>
    </w:p>
    <w:p w14:paraId="460CF635" w14:textId="69F7B093" w:rsidR="005A4097" w:rsidRDefault="00152883" w:rsidP="00E27DEA">
      <w:pPr>
        <w:spacing w:line="240" w:lineRule="auto"/>
      </w:pPr>
      <w:r>
        <w:t>To naročilo izvaja</w:t>
      </w:r>
      <w:r w:rsidR="00E27DEA">
        <w:t xml:space="preserve"> </w:t>
      </w:r>
      <w:r w:rsidR="00546E5B">
        <w:t xml:space="preserve">Javno podjetje Komunala Idrija d.o.o., Carl Jakoba 4, 5280 Idrija </w:t>
      </w:r>
      <w:r w:rsidR="005A4097">
        <w:t xml:space="preserve"> </w:t>
      </w:r>
      <w:r w:rsidR="00C9391F" w:rsidRPr="00C9391F">
        <w:t>(v nadaljevanju</w:t>
      </w:r>
      <w:r w:rsidR="00442953">
        <w:t>:</w:t>
      </w:r>
      <w:r w:rsidR="00C9391F" w:rsidRPr="00C9391F">
        <w:t xml:space="preserve"> naročnik)</w:t>
      </w:r>
    </w:p>
    <w:p w14:paraId="2FF34AD2" w14:textId="77777777" w:rsidR="00BB1E26" w:rsidRDefault="00152883" w:rsidP="0067673B">
      <w:pPr>
        <w:spacing w:line="240" w:lineRule="auto"/>
      </w:pPr>
      <w:r>
        <w:t>Naročnik vabi vse zainteresirane ponudnike, da predložijo ponudbo, skladno z zahtevami iz razpisne dokumentacije.</w:t>
      </w:r>
    </w:p>
    <w:p w14:paraId="6145A5CB" w14:textId="77777777" w:rsidR="0067673B" w:rsidRDefault="0067673B" w:rsidP="0067673B">
      <w:pPr>
        <w:spacing w:line="240" w:lineRule="auto"/>
      </w:pPr>
    </w:p>
    <w:p w14:paraId="238A16C2" w14:textId="77777777" w:rsidR="00152883" w:rsidRDefault="00C91BF6" w:rsidP="0067673B">
      <w:pPr>
        <w:pStyle w:val="Naslov1"/>
        <w:spacing w:before="0" w:beforeAutospacing="0" w:after="0" w:afterAutospacing="0" w:line="240" w:lineRule="auto"/>
      </w:pPr>
      <w:bookmarkStart w:id="7" w:name="_Toc336851730"/>
      <w:bookmarkStart w:id="8" w:name="_Toc336851778"/>
      <w:bookmarkStart w:id="9" w:name="_Toc131054604"/>
      <w:r>
        <w:t>OZNAKA IN PREDMET JAVNEGA NAROČILA</w:t>
      </w:r>
      <w:bookmarkEnd w:id="7"/>
      <w:bookmarkEnd w:id="8"/>
      <w:bookmarkEnd w:id="9"/>
    </w:p>
    <w:p w14:paraId="0397DA5C" w14:textId="4130430C" w:rsidR="00765DEE" w:rsidRDefault="00765DEE" w:rsidP="0067673B">
      <w:pPr>
        <w:spacing w:line="240" w:lineRule="auto"/>
      </w:pPr>
      <w:bookmarkStart w:id="10" w:name="_Toc336851731"/>
      <w:bookmarkStart w:id="11" w:name="_Toc336851779"/>
      <w:r>
        <w:t>Oznaka:</w:t>
      </w:r>
      <w:r w:rsidRPr="00765DEE">
        <w:t xml:space="preserve"> </w:t>
      </w:r>
      <w:r w:rsidR="007C1154">
        <w:t xml:space="preserve"> </w:t>
      </w:r>
      <w:r w:rsidR="00647A27">
        <w:t>NMV</w:t>
      </w:r>
      <w:r w:rsidR="00A11E7C">
        <w:t>-</w:t>
      </w:r>
      <w:r w:rsidR="00B14412">
        <w:t>13</w:t>
      </w:r>
      <w:r w:rsidR="00647A27">
        <w:t>/202</w:t>
      </w:r>
      <w:r w:rsidR="00B14412">
        <w:t>6</w:t>
      </w:r>
    </w:p>
    <w:p w14:paraId="559CB57F" w14:textId="34BF30E9" w:rsidR="005C41BA" w:rsidRDefault="007C1154" w:rsidP="0067673B">
      <w:pPr>
        <w:spacing w:line="240" w:lineRule="auto"/>
      </w:pPr>
      <w:r>
        <w:t xml:space="preserve">Predmet: </w:t>
      </w:r>
      <w:r w:rsidR="005C41BA">
        <w:t>Pr</w:t>
      </w:r>
      <w:r w:rsidR="00A11E7C">
        <w:t>aznjenje greznic</w:t>
      </w:r>
      <w:r w:rsidR="00CC7389">
        <w:t>, p</w:t>
      </w:r>
      <w:r w:rsidR="00A11E7C">
        <w:t>revoz blata čistilnih naprav</w:t>
      </w:r>
      <w:r w:rsidR="00CC7389">
        <w:t xml:space="preserve"> ter ostala dela na kanalizaciji </w:t>
      </w:r>
      <w:r w:rsidR="00A11E7C">
        <w:t xml:space="preserve"> v letu 202</w:t>
      </w:r>
      <w:r w:rsidR="00B14412">
        <w:t>7</w:t>
      </w:r>
    </w:p>
    <w:p w14:paraId="257946C3" w14:textId="77777777" w:rsidR="005C41BA" w:rsidRDefault="005C41BA" w:rsidP="0067673B">
      <w:pPr>
        <w:spacing w:line="240" w:lineRule="auto"/>
      </w:pPr>
    </w:p>
    <w:p w14:paraId="76F238C2" w14:textId="38988E05" w:rsidR="004306AB" w:rsidRPr="00A10E6F" w:rsidRDefault="005C41BA" w:rsidP="0067673B">
      <w:pPr>
        <w:spacing w:line="240" w:lineRule="auto"/>
        <w:rPr>
          <w:szCs w:val="20"/>
        </w:rPr>
      </w:pPr>
      <w:r w:rsidRPr="00A10E6F">
        <w:rPr>
          <w:szCs w:val="20"/>
        </w:rPr>
        <w:t xml:space="preserve">Naročilo </w:t>
      </w:r>
      <w:r w:rsidR="00A11E7C" w:rsidRPr="00A10E6F">
        <w:rPr>
          <w:szCs w:val="20"/>
        </w:rPr>
        <w:t>je razdeljeno na dva sklopa:</w:t>
      </w:r>
    </w:p>
    <w:p w14:paraId="754D7E81" w14:textId="0576B401" w:rsidR="00A11E7C" w:rsidRPr="00A10E6F" w:rsidRDefault="00A11E7C" w:rsidP="00A11E7C">
      <w:pPr>
        <w:pStyle w:val="Odstavekseznama"/>
        <w:numPr>
          <w:ilvl w:val="0"/>
          <w:numId w:val="8"/>
        </w:numPr>
        <w:spacing w:line="240" w:lineRule="auto"/>
        <w:rPr>
          <w:rFonts w:cs="Arial"/>
          <w:szCs w:val="20"/>
        </w:rPr>
      </w:pPr>
      <w:r w:rsidRPr="00A10E6F">
        <w:rPr>
          <w:rFonts w:cs="Arial"/>
          <w:szCs w:val="20"/>
        </w:rPr>
        <w:t>Sklop 1: praznjenje greznic</w:t>
      </w:r>
    </w:p>
    <w:p w14:paraId="1139265D" w14:textId="5F09EF42" w:rsidR="00A11E7C" w:rsidRPr="00A10E6F" w:rsidRDefault="00A11E7C" w:rsidP="00A11E7C">
      <w:pPr>
        <w:pStyle w:val="Odstavekseznama"/>
        <w:numPr>
          <w:ilvl w:val="0"/>
          <w:numId w:val="8"/>
        </w:numPr>
        <w:spacing w:line="240" w:lineRule="auto"/>
        <w:rPr>
          <w:rFonts w:cs="Arial"/>
          <w:szCs w:val="20"/>
        </w:rPr>
      </w:pPr>
      <w:r w:rsidRPr="00A10E6F">
        <w:rPr>
          <w:rFonts w:cs="Arial"/>
          <w:szCs w:val="20"/>
        </w:rPr>
        <w:t>Sklop 2: prevoz blata čistilnih naprav</w:t>
      </w:r>
      <w:r w:rsidR="003D0F75">
        <w:rPr>
          <w:rFonts w:cs="Arial"/>
          <w:szCs w:val="20"/>
        </w:rPr>
        <w:t xml:space="preserve"> in ostala dela na kanalizaciji</w:t>
      </w:r>
    </w:p>
    <w:p w14:paraId="64C81DCC" w14:textId="77777777" w:rsidR="004F5F6A" w:rsidRDefault="004F5F6A" w:rsidP="0067673B">
      <w:pPr>
        <w:spacing w:line="240" w:lineRule="auto"/>
        <w:ind w:left="284"/>
        <w:rPr>
          <w:rFonts w:cs="Arial"/>
          <w:sz w:val="18"/>
          <w:szCs w:val="18"/>
        </w:rPr>
      </w:pPr>
    </w:p>
    <w:p w14:paraId="6C2BF7DE" w14:textId="77777777" w:rsidR="004F5F6A" w:rsidRDefault="004F5F6A" w:rsidP="0067673B">
      <w:pPr>
        <w:spacing w:line="240" w:lineRule="auto"/>
        <w:rPr>
          <w:rFonts w:cs="Arial"/>
          <w:szCs w:val="20"/>
        </w:rPr>
      </w:pPr>
      <w:r w:rsidRPr="00712EE5">
        <w:rPr>
          <w:rFonts w:cs="Arial"/>
          <w:szCs w:val="20"/>
        </w:rPr>
        <w:t xml:space="preserve">Podrobnejša specifikacija naročila je razvidna iz </w:t>
      </w:r>
      <w:r w:rsidR="0077559D">
        <w:rPr>
          <w:rFonts w:cs="Arial"/>
          <w:szCs w:val="20"/>
        </w:rPr>
        <w:t xml:space="preserve">tehničnih </w:t>
      </w:r>
      <w:r w:rsidRPr="00712EE5">
        <w:rPr>
          <w:rFonts w:cs="Arial"/>
          <w:szCs w:val="20"/>
        </w:rPr>
        <w:t>specifikacij.</w:t>
      </w:r>
    </w:p>
    <w:p w14:paraId="3B07962A" w14:textId="77777777" w:rsidR="005C41BA" w:rsidRDefault="005C41BA" w:rsidP="0067673B">
      <w:pPr>
        <w:spacing w:line="240" w:lineRule="auto"/>
        <w:rPr>
          <w:rFonts w:cs="Arial"/>
          <w:szCs w:val="20"/>
        </w:rPr>
      </w:pPr>
    </w:p>
    <w:p w14:paraId="4C937611" w14:textId="77777777" w:rsidR="0067673B" w:rsidRDefault="0067673B" w:rsidP="0067673B">
      <w:pPr>
        <w:spacing w:line="240" w:lineRule="auto"/>
        <w:rPr>
          <w:szCs w:val="20"/>
        </w:rPr>
      </w:pPr>
    </w:p>
    <w:p w14:paraId="6DD0FAE7" w14:textId="77777777" w:rsidR="005312FE" w:rsidRDefault="00C91BF6" w:rsidP="0067673B">
      <w:pPr>
        <w:pStyle w:val="Naslov1"/>
        <w:spacing w:before="0" w:beforeAutospacing="0" w:after="0" w:afterAutospacing="0" w:line="240" w:lineRule="auto"/>
      </w:pPr>
      <w:bookmarkStart w:id="12" w:name="_Toc131054605"/>
      <w:r>
        <w:t>NAČIN ODDAJE JAVNEGA NAROČILA</w:t>
      </w:r>
      <w:bookmarkEnd w:id="10"/>
      <w:bookmarkEnd w:id="11"/>
      <w:bookmarkEnd w:id="12"/>
    </w:p>
    <w:p w14:paraId="0536687B" w14:textId="21956B59" w:rsidR="002B0C97" w:rsidRDefault="005312FE" w:rsidP="0067673B">
      <w:pPr>
        <w:spacing w:line="240" w:lineRule="auto"/>
      </w:pPr>
      <w:r>
        <w:t xml:space="preserve">Za oddajo predmetnega naročila se v </w:t>
      </w:r>
      <w:r w:rsidRPr="00E56B44">
        <w:t>skladu s</w:t>
      </w:r>
      <w:r w:rsidR="00E56B44" w:rsidRPr="00E56B44">
        <w:t xml:space="preserve"> </w:t>
      </w:r>
      <w:r w:rsidR="00866E58">
        <w:t>47</w:t>
      </w:r>
      <w:r w:rsidRPr="00E56B44">
        <w:t>. členom Zakona</w:t>
      </w:r>
      <w:r w:rsidRPr="00142EA9">
        <w:t xml:space="preserve"> o javnem naročanju (Uradni list RS, št.</w:t>
      </w:r>
      <w:r w:rsidR="002B0C97" w:rsidRPr="002B0C97">
        <w:t xml:space="preserve"> </w:t>
      </w:r>
      <w:r w:rsidR="004F5F6A">
        <w:t>91/15</w:t>
      </w:r>
      <w:r w:rsidR="00C57AB1">
        <w:t xml:space="preserve"> </w:t>
      </w:r>
      <w:r w:rsidR="00731F12">
        <w:t>s spremembami</w:t>
      </w:r>
      <w:r w:rsidR="00446057" w:rsidRPr="00142EA9">
        <w:t>; v nadaljevanju ZJN</w:t>
      </w:r>
      <w:r w:rsidRPr="00142EA9">
        <w:t>-</w:t>
      </w:r>
      <w:r w:rsidR="004F5F6A">
        <w:t>3</w:t>
      </w:r>
      <w:r w:rsidRPr="00142EA9">
        <w:t>) izvede</w:t>
      </w:r>
      <w:r w:rsidR="00E56B44">
        <w:t xml:space="preserve"> </w:t>
      </w:r>
      <w:r w:rsidR="00866E58">
        <w:t>postopek naročila male vrednosti</w:t>
      </w:r>
      <w:r w:rsidR="00E56B44" w:rsidRPr="00712EE5">
        <w:t>.</w:t>
      </w:r>
    </w:p>
    <w:p w14:paraId="1352F434" w14:textId="77777777" w:rsidR="00E04560" w:rsidRDefault="00E04560" w:rsidP="0067673B">
      <w:pPr>
        <w:spacing w:line="240" w:lineRule="auto"/>
        <w:rPr>
          <w:rFonts w:cs="Arial"/>
          <w:i/>
          <w:sz w:val="18"/>
          <w:szCs w:val="18"/>
          <w:highlight w:val="yellow"/>
        </w:rPr>
      </w:pPr>
    </w:p>
    <w:p w14:paraId="73411969" w14:textId="7729DE56" w:rsidR="00C20D42" w:rsidRPr="00C20D42" w:rsidRDefault="00C20D42" w:rsidP="0067673B">
      <w:pPr>
        <w:spacing w:line="240" w:lineRule="auto"/>
      </w:pPr>
      <w:bookmarkStart w:id="13" w:name="_Toc336851732"/>
      <w:bookmarkStart w:id="14" w:name="_Toc336851780"/>
      <w:r w:rsidRPr="00C20D42">
        <w:t xml:space="preserve">Ponudnik lahko odda ponudbo za katerikoli sklop, </w:t>
      </w:r>
      <w:r w:rsidRPr="001E304B">
        <w:rPr>
          <w:iCs/>
          <w:szCs w:val="20"/>
        </w:rPr>
        <w:t>za en sklop, več sklopov ali za vse sklope.</w:t>
      </w:r>
      <w:r w:rsidRPr="001E304B">
        <w:rPr>
          <w:iCs/>
        </w:rPr>
        <w:t xml:space="preserve"> </w:t>
      </w:r>
      <w:r w:rsidRPr="00C20D42">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2378D1A6" w14:textId="77777777" w:rsidR="00C20D42" w:rsidRPr="00C20D42" w:rsidRDefault="00C20D42" w:rsidP="0067673B">
      <w:pPr>
        <w:spacing w:line="240" w:lineRule="auto"/>
      </w:pPr>
    </w:p>
    <w:p w14:paraId="6D0F948F" w14:textId="3C4F572B" w:rsidR="00C20D42" w:rsidRPr="00C20D42" w:rsidRDefault="00C20D42" w:rsidP="0067673B">
      <w:pPr>
        <w:spacing w:line="240" w:lineRule="auto"/>
        <w:rPr>
          <w:rFonts w:cs="Arial"/>
          <w:i/>
          <w:sz w:val="18"/>
          <w:szCs w:val="18"/>
        </w:rPr>
      </w:pPr>
      <w:r w:rsidRPr="00C20D42">
        <w:t xml:space="preserve">Za vsakega od sklopov se zahteva neobstoj vseh razlogov za izključitev, ki so navedeni v točki </w:t>
      </w:r>
      <w:r w:rsidR="006312D4">
        <w:t>9</w:t>
      </w:r>
      <w:r w:rsidRPr="00C20D42">
        <w:t>.1.1.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14:paraId="09C32831" w14:textId="77777777" w:rsidR="00AE082E" w:rsidRPr="00C20D42" w:rsidRDefault="00AE082E" w:rsidP="0067673B">
      <w:pPr>
        <w:spacing w:line="240" w:lineRule="auto"/>
      </w:pPr>
    </w:p>
    <w:p w14:paraId="3CDAD48D" w14:textId="77777777" w:rsidR="007E0D5A" w:rsidRDefault="00AE082E" w:rsidP="007E0D5A">
      <w:pPr>
        <w:spacing w:line="240" w:lineRule="auto"/>
      </w:pPr>
      <w:r>
        <w:t>Naročnik bo na podlagi pogojev in meril</w:t>
      </w:r>
      <w:r w:rsidR="004F5F6A" w:rsidRPr="00712EE5">
        <w:t xml:space="preserve"> </w:t>
      </w:r>
      <w:r w:rsidR="0044429C" w:rsidRPr="001E304B">
        <w:t>za posamezen sklop</w:t>
      </w:r>
      <w:r w:rsidR="00ED0A6C" w:rsidRPr="001E304B">
        <w:t>,</w:t>
      </w:r>
      <w:r w:rsidR="00ED0A6C">
        <w:t xml:space="preserve"> določenih v razpisni dokumentaciji,</w:t>
      </w:r>
      <w:r w:rsidR="0044429C">
        <w:t xml:space="preserve"> </w:t>
      </w:r>
      <w:r>
        <w:t>izbral ponudnika, s katerim</w:t>
      </w:r>
      <w:r w:rsidR="00635BA0">
        <w:t xml:space="preserve"> bo</w:t>
      </w:r>
      <w:r w:rsidR="001E304B">
        <w:t xml:space="preserve"> </w:t>
      </w:r>
      <w:r w:rsidRPr="001E304B">
        <w:t>sklenil pogodbo/okvirni sporazum</w:t>
      </w:r>
      <w:r w:rsidR="001E304B" w:rsidRPr="001E304B">
        <w:t>.</w:t>
      </w:r>
      <w:r w:rsidR="001E304B">
        <w:t xml:space="preserve"> Naročnik bo okvirni sporazum sklenil s ponudnikom, ki bo oddal ekonomsko najugodnejšo </w:t>
      </w:r>
      <w:r w:rsidR="003D3732">
        <w:t>dopustno ponudbo.</w:t>
      </w:r>
      <w:r w:rsidR="007E0D5A">
        <w:t xml:space="preserve"> V primeru, da bo ponudnik za več sklopov, za katere bo oddal ponudbo, izbran kot najugodnejši ponudnik, bo naročnik za vse te sklope sklenil en okvirni sporazum t.j. naročilo bo oddano z združevanjem sklopov, pri čemer je število in vsebina sklopov lahko združena poljubno.</w:t>
      </w:r>
    </w:p>
    <w:p w14:paraId="7FA774C6" w14:textId="3218EA02" w:rsidR="00AE082E" w:rsidRPr="004D4A7A" w:rsidRDefault="00AE082E" w:rsidP="0067673B">
      <w:pPr>
        <w:spacing w:line="240" w:lineRule="auto"/>
        <w:rPr>
          <w:rFonts w:cs="Arial"/>
          <w:i/>
          <w:sz w:val="18"/>
          <w:szCs w:val="18"/>
          <w:highlight w:val="yellow"/>
        </w:rPr>
      </w:pPr>
    </w:p>
    <w:p w14:paraId="11DCF6F9" w14:textId="77777777" w:rsidR="00AE082E" w:rsidRDefault="00AE082E" w:rsidP="0067673B">
      <w:pPr>
        <w:spacing w:line="240" w:lineRule="auto"/>
      </w:pPr>
    </w:p>
    <w:p w14:paraId="38355743" w14:textId="77777777" w:rsidR="0067673B" w:rsidRDefault="0067673B" w:rsidP="0067673B">
      <w:pPr>
        <w:spacing w:line="240" w:lineRule="auto"/>
      </w:pPr>
    </w:p>
    <w:p w14:paraId="64FB6EBE" w14:textId="352661EF" w:rsidR="005312FE" w:rsidRDefault="00DF4689" w:rsidP="0067673B">
      <w:pPr>
        <w:pStyle w:val="Naslov1"/>
        <w:spacing w:before="0" w:beforeAutospacing="0" w:after="0" w:afterAutospacing="0" w:line="240" w:lineRule="auto"/>
      </w:pPr>
      <w:bookmarkStart w:id="15" w:name="_Toc464638490"/>
      <w:bookmarkStart w:id="16" w:name="_Toc464638491"/>
      <w:bookmarkStart w:id="17" w:name="_Toc131054606"/>
      <w:bookmarkEnd w:id="15"/>
      <w:bookmarkEnd w:id="16"/>
      <w:r>
        <w:t>R</w:t>
      </w:r>
      <w:r w:rsidR="00C91BF6">
        <w:t>OK IN NAČIN PREDLOŽITVE PONUDBE</w:t>
      </w:r>
      <w:bookmarkEnd w:id="13"/>
      <w:bookmarkEnd w:id="14"/>
      <w:bookmarkEnd w:id="17"/>
    </w:p>
    <w:p w14:paraId="1CD46962" w14:textId="3683B8E7" w:rsidR="003F4FCB" w:rsidRPr="001675DB" w:rsidRDefault="003F4FCB" w:rsidP="0067673B">
      <w:pPr>
        <w:spacing w:line="240" w:lineRule="auto"/>
        <w:rPr>
          <w:rFonts w:cs="Arial"/>
          <w:szCs w:val="20"/>
        </w:rPr>
      </w:pPr>
      <w:bookmarkStart w:id="18" w:name="_Toc467501160"/>
      <w:bookmarkStart w:id="19" w:name="_Toc467501161"/>
      <w:bookmarkStart w:id="20" w:name="_Toc336851733"/>
      <w:bookmarkStart w:id="21" w:name="_Toc336851781"/>
      <w:bookmarkEnd w:id="18"/>
      <w:bookmarkEnd w:id="19"/>
      <w:r w:rsidRPr="001675DB">
        <w:rPr>
          <w:rFonts w:cs="Arial"/>
          <w:szCs w:val="20"/>
        </w:rPr>
        <w:t>Ponudniki morajo ponudbe predložiti v informacijski sistem e-</w:t>
      </w:r>
      <w:r>
        <w:rPr>
          <w:rFonts w:cs="Arial"/>
          <w:szCs w:val="20"/>
        </w:rPr>
        <w:t>JN</w:t>
      </w:r>
      <w:r w:rsidRPr="001675DB">
        <w:rPr>
          <w:rFonts w:cs="Arial"/>
          <w:szCs w:val="20"/>
        </w:rPr>
        <w:t xml:space="preserve"> </w:t>
      </w:r>
      <w:bookmarkStart w:id="22" w:name="_Hlk63327831"/>
      <w:r w:rsidR="00C2171C">
        <w:rPr>
          <w:rFonts w:cs="Arial"/>
          <w:szCs w:val="20"/>
        </w:rPr>
        <w:t>(v nadaljevanju: sistem e-JN)</w:t>
      </w:r>
      <w:r w:rsidR="0064067A">
        <w:rPr>
          <w:rFonts w:cs="Arial"/>
          <w:szCs w:val="20"/>
        </w:rPr>
        <w:t xml:space="preserve"> </w:t>
      </w:r>
      <w:bookmarkEnd w:id="22"/>
      <w:r w:rsidRPr="001675DB">
        <w:rPr>
          <w:rFonts w:cs="Arial"/>
          <w:szCs w:val="20"/>
        </w:rPr>
        <w:t xml:space="preserve">na spletnem naslovu </w:t>
      </w:r>
      <w:hyperlink r:id="rId8" w:history="1">
        <w:r w:rsidR="007A57BE">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sidR="007A57BE">
          <w:rPr>
            <w:rStyle w:val="Hiperpovezava"/>
            <w:rFonts w:cs="Arial"/>
            <w:szCs w:val="20"/>
          </w:rPr>
          <w:t>https://ejn.gov.si</w:t>
        </w:r>
      </w:hyperlink>
      <w:r w:rsidRPr="001675DB">
        <w:rPr>
          <w:rFonts w:cs="Arial"/>
          <w:szCs w:val="20"/>
        </w:rPr>
        <w:t>.</w:t>
      </w:r>
    </w:p>
    <w:p w14:paraId="1BDB9FD5" w14:textId="77777777" w:rsidR="003F4FCB" w:rsidRPr="001675DB" w:rsidRDefault="003F4FCB" w:rsidP="0067673B">
      <w:pPr>
        <w:spacing w:line="240" w:lineRule="auto"/>
        <w:rPr>
          <w:rFonts w:cs="Arial"/>
          <w:szCs w:val="20"/>
        </w:rPr>
      </w:pPr>
    </w:p>
    <w:p w14:paraId="538F6FF1" w14:textId="76595021" w:rsidR="003F4FCB" w:rsidRPr="001675DB" w:rsidRDefault="003F4FCB" w:rsidP="0067673B">
      <w:pPr>
        <w:spacing w:line="240" w:lineRule="auto"/>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sidR="007A57BE">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40C647EB" w14:textId="77777777" w:rsidR="003F4FCB" w:rsidRPr="001675DB" w:rsidRDefault="003F4FCB" w:rsidP="0067673B">
      <w:pPr>
        <w:spacing w:line="240" w:lineRule="auto"/>
        <w:rPr>
          <w:rFonts w:cs="Arial"/>
          <w:szCs w:val="20"/>
        </w:rPr>
      </w:pPr>
    </w:p>
    <w:p w14:paraId="11C1D445" w14:textId="24F477B9" w:rsidR="0062302D" w:rsidRPr="00E00B06" w:rsidRDefault="0062302D" w:rsidP="0067673B">
      <w:pPr>
        <w:spacing w:line="240" w:lineRule="auto"/>
      </w:pPr>
      <w:r w:rsidRPr="00E00B06">
        <w:t xml:space="preserve">Uporabnik ponudnika, ki je v sistemu e-JN pooblaščen za oddajanje ponudb, ponudbo odda s klikom na gumb »Oddaj«. </w:t>
      </w:r>
      <w:r w:rsidR="00C2171C">
        <w:t>S</w:t>
      </w:r>
      <w:r w:rsidRPr="00E00B06">
        <w:t>istem e-JN ob oddaji ponudb zabeleži identiteto uporabnika in čas oddaje ponudbe. Uporabnik z dejanjem oddaje ponudbe izkaže in izjavi voljo v imenu ponudnika oddati zavezujočo ponudbo (18. člen Obligacijskega zakonika</w:t>
      </w:r>
      <w:r w:rsidRPr="00E00B06">
        <w:rPr>
          <w:rStyle w:val="Sprotnaopomba-sklic"/>
        </w:rPr>
        <w:footnoteReference w:id="1"/>
      </w:r>
      <w:r w:rsidRPr="00E00B06">
        <w:t>). Z oddajo ponudbe je le-ta zavezujoča za čas, naveden v ponudbi, razen če jo uporabnik ponudnika umakne ali spremeni pred potekom roka za oddajo ponudb.</w:t>
      </w:r>
    </w:p>
    <w:p w14:paraId="53F922FF" w14:textId="77777777" w:rsidR="003F4FCB" w:rsidRPr="00E00B06" w:rsidRDefault="003F4FCB" w:rsidP="0067673B">
      <w:pPr>
        <w:spacing w:line="240" w:lineRule="auto"/>
        <w:rPr>
          <w:rFonts w:cs="Arial"/>
          <w:szCs w:val="20"/>
          <w:lang w:eastAsia="sl-SI"/>
        </w:rPr>
      </w:pPr>
    </w:p>
    <w:p w14:paraId="17C078DD" w14:textId="40A27E09" w:rsidR="003F4FCB" w:rsidRPr="001675DB" w:rsidRDefault="003F4FCB" w:rsidP="0067673B">
      <w:pPr>
        <w:spacing w:line="240" w:lineRule="auto"/>
      </w:pPr>
      <w:r w:rsidRPr="00E00B06">
        <w:rPr>
          <w:rFonts w:cs="Arial"/>
          <w:szCs w:val="20"/>
          <w:lang w:eastAsia="sl-SI"/>
        </w:rPr>
        <w:lastRenderedPageBreak/>
        <w:t>Ponudba se šteje za pravočasno oddano, če jo naročni</w:t>
      </w:r>
      <w:r w:rsidRPr="001675DB">
        <w:rPr>
          <w:rFonts w:cs="Arial"/>
          <w:szCs w:val="20"/>
          <w:lang w:eastAsia="sl-SI"/>
        </w:rPr>
        <w:t>k prejme preko sistema e-</w:t>
      </w:r>
      <w:r>
        <w:rPr>
          <w:rFonts w:cs="Arial"/>
          <w:szCs w:val="20"/>
          <w:lang w:eastAsia="sl-SI"/>
        </w:rPr>
        <w:t>JN</w:t>
      </w:r>
      <w:r w:rsidRPr="001675DB">
        <w:rPr>
          <w:rFonts w:cs="Arial"/>
          <w:szCs w:val="20"/>
          <w:lang w:eastAsia="sl-SI"/>
        </w:rPr>
        <w:t xml:space="preserve"> </w:t>
      </w:r>
      <w:hyperlink r:id="rId11" w:history="1">
        <w:r w:rsidR="007A57BE">
          <w:rPr>
            <w:rStyle w:val="Hiperpovezava"/>
            <w:rFonts w:cs="Arial"/>
            <w:szCs w:val="20"/>
            <w:lang w:eastAsia="sl-SI"/>
          </w:rPr>
          <w:t>https://ejn.gov.si</w:t>
        </w:r>
      </w:hyperlink>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B14412" w:rsidRPr="00B14412">
        <w:rPr>
          <w:rFonts w:cs="Arial"/>
          <w:b/>
          <w:bCs/>
          <w:szCs w:val="20"/>
          <w:lang w:eastAsia="sl-SI"/>
        </w:rPr>
        <w:t>5</w:t>
      </w:r>
      <w:r w:rsidR="003D3732" w:rsidRPr="00A11E7C">
        <w:rPr>
          <w:b/>
          <w:bCs/>
        </w:rPr>
        <w:t>.</w:t>
      </w:r>
      <w:r w:rsidR="00B14412">
        <w:rPr>
          <w:b/>
          <w:bCs/>
        </w:rPr>
        <w:t>8</w:t>
      </w:r>
      <w:r w:rsidR="003D3732" w:rsidRPr="003D3732">
        <w:rPr>
          <w:b/>
          <w:bCs/>
        </w:rPr>
        <w:t>.202</w:t>
      </w:r>
      <w:r w:rsidR="00B14412">
        <w:rPr>
          <w:b/>
          <w:bCs/>
        </w:rPr>
        <w:t>6</w:t>
      </w:r>
      <w:r w:rsidRPr="001675DB">
        <w:rPr>
          <w:rFonts w:cs="Arial"/>
          <w:i/>
          <w:sz w:val="18"/>
          <w:szCs w:val="18"/>
        </w:rPr>
        <w:t xml:space="preserve"> </w:t>
      </w:r>
      <w:r w:rsidRPr="001675DB">
        <w:rPr>
          <w:b/>
        </w:rPr>
        <w:t xml:space="preserve">do </w:t>
      </w:r>
      <w:r w:rsidR="003D3732" w:rsidRPr="003D3732">
        <w:rPr>
          <w:b/>
          <w:bCs/>
        </w:rPr>
        <w:t>10.</w:t>
      </w:r>
      <w:r w:rsidRPr="001675DB">
        <w:t xml:space="preserve"> </w:t>
      </w:r>
      <w:r w:rsidRPr="001675DB">
        <w:rPr>
          <w:b/>
        </w:rPr>
        <w:t>ure</w:t>
      </w:r>
      <w:r w:rsidRPr="001675DB">
        <w:t>. Za oddano ponudbo se šteje ponudba, ki je v sistemu e-</w:t>
      </w:r>
      <w:r>
        <w:t>JN</w:t>
      </w:r>
      <w:r w:rsidRPr="001675DB">
        <w:t xml:space="preserve"> označena s statusom </w:t>
      </w:r>
      <w:r w:rsidRPr="00FB6E52">
        <w:t>»ODDAN</w:t>
      </w:r>
      <w:r w:rsidR="00B86A93">
        <w:t>A</w:t>
      </w:r>
      <w:r w:rsidRPr="00FB6E52">
        <w:t>«.</w:t>
      </w:r>
    </w:p>
    <w:p w14:paraId="4DE98329" w14:textId="77777777" w:rsidR="003F4FCB" w:rsidRDefault="003F4FCB" w:rsidP="0067673B">
      <w:pPr>
        <w:spacing w:line="240" w:lineRule="auto"/>
      </w:pPr>
    </w:p>
    <w:p w14:paraId="1259A3AC" w14:textId="412C0A55" w:rsidR="003F4FCB" w:rsidRDefault="003F4FCB" w:rsidP="0067673B">
      <w:pPr>
        <w:spacing w:line="240" w:lineRule="auto"/>
      </w:pPr>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13E8C6EB" w14:textId="77777777" w:rsidR="003F4FCB" w:rsidRPr="001675DB" w:rsidRDefault="003F4FCB" w:rsidP="0067673B">
      <w:pPr>
        <w:spacing w:line="240" w:lineRule="auto"/>
      </w:pPr>
    </w:p>
    <w:p w14:paraId="6423D925" w14:textId="77777777" w:rsidR="003F4FCB" w:rsidRDefault="003F4FCB" w:rsidP="0067673B">
      <w:pPr>
        <w:spacing w:line="240" w:lineRule="auto"/>
      </w:pPr>
      <w:r w:rsidRPr="001675DB">
        <w:t>Po preteku roka za predložitev ponudb ponudbe ne bo več mogoče oddati.</w:t>
      </w:r>
    </w:p>
    <w:p w14:paraId="4E4E4DFC" w14:textId="77777777" w:rsidR="003F4FCB" w:rsidRDefault="003F4FCB" w:rsidP="0067673B">
      <w:pPr>
        <w:spacing w:line="240" w:lineRule="auto"/>
      </w:pPr>
    </w:p>
    <w:p w14:paraId="31083CB4" w14:textId="77777777" w:rsidR="0067673B" w:rsidRDefault="0067673B" w:rsidP="0067673B">
      <w:pPr>
        <w:spacing w:line="240" w:lineRule="auto"/>
      </w:pPr>
    </w:p>
    <w:p w14:paraId="47FB0455" w14:textId="77777777" w:rsidR="00FE0500" w:rsidRPr="00AF1F2F" w:rsidRDefault="00C91BF6" w:rsidP="0067673B">
      <w:pPr>
        <w:pStyle w:val="Naslov1"/>
        <w:spacing w:before="0" w:beforeAutospacing="0" w:after="0" w:afterAutospacing="0" w:line="240" w:lineRule="auto"/>
      </w:pPr>
      <w:bookmarkStart w:id="23" w:name="_Toc131054607"/>
      <w:r>
        <w:t>ČAS IN KRAJ ODPIRANJA PONUDB</w:t>
      </w:r>
      <w:bookmarkEnd w:id="20"/>
      <w:bookmarkEnd w:id="21"/>
      <w:bookmarkEnd w:id="23"/>
      <w:r w:rsidR="00B55B72">
        <w:t xml:space="preserve"> </w:t>
      </w:r>
    </w:p>
    <w:p w14:paraId="03E21D87" w14:textId="42182A8D" w:rsidR="003F4FCB" w:rsidRDefault="003F4FCB" w:rsidP="0067673B">
      <w:pPr>
        <w:spacing w:line="240" w:lineRule="auto"/>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B14412">
        <w:rPr>
          <w:rFonts w:cs="Arial"/>
          <w:b/>
          <w:bCs/>
          <w:szCs w:val="20"/>
        </w:rPr>
        <w:t>5</w:t>
      </w:r>
      <w:r w:rsidR="001D419A" w:rsidRPr="00A11E7C">
        <w:rPr>
          <w:rFonts w:cs="Arial"/>
          <w:b/>
          <w:bCs/>
          <w:szCs w:val="20"/>
        </w:rPr>
        <w:t>.</w:t>
      </w:r>
      <w:r w:rsidR="00B14412">
        <w:rPr>
          <w:rFonts w:cs="Arial"/>
          <w:b/>
          <w:bCs/>
          <w:szCs w:val="20"/>
        </w:rPr>
        <w:t>8</w:t>
      </w:r>
      <w:r w:rsidR="001D419A" w:rsidRPr="00A11E7C">
        <w:rPr>
          <w:rFonts w:cs="Arial"/>
          <w:b/>
          <w:bCs/>
          <w:szCs w:val="20"/>
        </w:rPr>
        <w:t>.</w:t>
      </w:r>
      <w:r w:rsidR="001D419A" w:rsidRPr="005C41BA">
        <w:rPr>
          <w:rFonts w:cs="Arial"/>
          <w:b/>
          <w:bCs/>
          <w:szCs w:val="20"/>
        </w:rPr>
        <w:t>202</w:t>
      </w:r>
      <w:r w:rsidR="00B14412">
        <w:rPr>
          <w:rFonts w:cs="Arial"/>
          <w:b/>
          <w:bCs/>
          <w:szCs w:val="20"/>
        </w:rPr>
        <w:t>6</w:t>
      </w:r>
      <w:r w:rsidRPr="001675DB">
        <w:t xml:space="preserve"> </w:t>
      </w:r>
      <w:r>
        <w:t xml:space="preserve">in se bo začelo </w:t>
      </w:r>
      <w:r w:rsidRPr="001675DB">
        <w:rPr>
          <w:b/>
        </w:rPr>
        <w:t xml:space="preserve">ob </w:t>
      </w:r>
      <w:r w:rsidR="001D419A">
        <w:rPr>
          <w:b/>
        </w:rPr>
        <w:t>11.</w:t>
      </w:r>
      <w:r w:rsidRPr="001675DB">
        <w:rPr>
          <w:b/>
        </w:rPr>
        <w:t xml:space="preserve"> uri</w:t>
      </w:r>
      <w:r w:rsidRPr="001675DB">
        <w:t xml:space="preserve"> na spletnem </w:t>
      </w:r>
      <w:r w:rsidRPr="0051355A">
        <w:t xml:space="preserve">naslovu </w:t>
      </w:r>
      <w:hyperlink r:id="rId12" w:history="1">
        <w:r w:rsidR="007A57BE">
          <w:rPr>
            <w:rStyle w:val="Hiperpovezava"/>
            <w:rFonts w:cs="Arial"/>
            <w:szCs w:val="20"/>
            <w:lang w:eastAsia="sl-SI"/>
          </w:rPr>
          <w:t>https://ejn.gov.si</w:t>
        </w:r>
      </w:hyperlink>
      <w:r w:rsidRPr="0051355A">
        <w:rPr>
          <w:rFonts w:cs="Arial"/>
          <w:szCs w:val="20"/>
          <w:lang w:eastAsia="sl-SI"/>
        </w:rPr>
        <w:t>.</w:t>
      </w:r>
      <w:r>
        <w:rPr>
          <w:rFonts w:cs="Arial"/>
          <w:szCs w:val="20"/>
          <w:lang w:eastAsia="sl-SI"/>
        </w:rPr>
        <w:t xml:space="preserve"> </w:t>
      </w:r>
    </w:p>
    <w:p w14:paraId="1493860F" w14:textId="77777777" w:rsidR="003F4FCB" w:rsidRDefault="003F4FCB" w:rsidP="0067673B">
      <w:pPr>
        <w:spacing w:line="240" w:lineRule="auto"/>
      </w:pPr>
    </w:p>
    <w:p w14:paraId="7A8AA1E5" w14:textId="3BB0EE9D" w:rsidR="003F4FCB" w:rsidRPr="00EC7593" w:rsidRDefault="003F4FCB" w:rsidP="0067673B">
      <w:pPr>
        <w:spacing w:line="240" w:lineRule="auto"/>
      </w:pPr>
      <w:r w:rsidRPr="00FB6E52">
        <w:t xml:space="preserve">Odpiranje poteka tako, da sistem e-JN </w:t>
      </w:r>
      <w:r w:rsidR="00096A31">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w:t>
      </w:r>
      <w:r w:rsidR="008507D4">
        <w:t xml:space="preserve"> </w:t>
      </w:r>
      <w:bookmarkStart w:id="24" w:name="_Hlk63327993"/>
      <w:r w:rsidR="008507D4">
        <w:t>skupni ponudbeni vrednosti ponudbe</w:t>
      </w:r>
      <w:r w:rsidRPr="00FB6E52">
        <w:t xml:space="preserve"> </w:t>
      </w:r>
      <w:bookmarkEnd w:id="24"/>
      <w:r w:rsidRPr="00FB6E52">
        <w:t>ter</w:t>
      </w:r>
      <w:r>
        <w:t xml:space="preserve"> omogoči</w:t>
      </w:r>
      <w:r w:rsidRPr="00FB6E52">
        <w:t xml:space="preserve"> dostop do dokumenta, ki ga ponudnik naloži v sistem e-JN pod </w:t>
      </w:r>
      <w:r>
        <w:t>razdelek</w:t>
      </w:r>
      <w:r w:rsidRPr="00FB6E52">
        <w:t xml:space="preserve"> </w:t>
      </w:r>
      <w:bookmarkStart w:id="25" w:name="_Hlk63328030"/>
      <w:r w:rsidR="008507D4">
        <w:t xml:space="preserve">»Skupna ponudbena cena«, v del </w:t>
      </w:r>
      <w:bookmarkEnd w:id="25"/>
      <w:r>
        <w:t>»</w:t>
      </w:r>
      <w:r w:rsidRPr="00FB6E52">
        <w:t>Predračun</w:t>
      </w:r>
      <w:r>
        <w:t>«</w:t>
      </w:r>
      <w:r w:rsidRPr="00FB6E52">
        <w:t xml:space="preserve">. </w:t>
      </w:r>
    </w:p>
    <w:p w14:paraId="3371D417" w14:textId="77777777" w:rsidR="0077559D" w:rsidRDefault="0077559D" w:rsidP="0067673B">
      <w:pPr>
        <w:spacing w:line="240" w:lineRule="auto"/>
      </w:pPr>
    </w:p>
    <w:p w14:paraId="142F4D24" w14:textId="77777777" w:rsidR="0067673B" w:rsidRDefault="0067673B" w:rsidP="0067673B">
      <w:pPr>
        <w:spacing w:line="240" w:lineRule="auto"/>
      </w:pPr>
    </w:p>
    <w:p w14:paraId="30E2409C" w14:textId="7316D3A9" w:rsidR="006739D5" w:rsidRPr="00BD107C" w:rsidRDefault="006739D5" w:rsidP="0067673B">
      <w:pPr>
        <w:pStyle w:val="Naslov1"/>
        <w:spacing w:before="0" w:beforeAutospacing="0" w:after="0" w:afterAutospacing="0" w:line="240" w:lineRule="auto"/>
      </w:pPr>
      <w:bookmarkStart w:id="26" w:name="_Toc131054608"/>
      <w:r w:rsidRPr="00BD107C">
        <w:t>POGAJANJA</w:t>
      </w:r>
      <w:r w:rsidR="00A23C7C" w:rsidRPr="00BD107C">
        <w:t xml:space="preserve"> </w:t>
      </w:r>
      <w:bookmarkEnd w:id="26"/>
    </w:p>
    <w:p w14:paraId="1695834F" w14:textId="7E969978" w:rsidR="00A23C7C" w:rsidRDefault="00A11E7C" w:rsidP="00A11E7C">
      <w:pPr>
        <w:spacing w:line="240" w:lineRule="auto"/>
        <w:rPr>
          <w:b/>
        </w:rPr>
      </w:pPr>
      <w:r>
        <w:t xml:space="preserve">Ker se naročilo oddaja na infrastrukturnem področju, naročnik pogajanj skladno s 44. in 4. členom ZJN-3 ne bo izvajal. </w:t>
      </w:r>
    </w:p>
    <w:p w14:paraId="24676E0A" w14:textId="77777777" w:rsidR="0067673B" w:rsidRDefault="0067673B" w:rsidP="0067673B">
      <w:pPr>
        <w:spacing w:line="240" w:lineRule="auto"/>
      </w:pPr>
    </w:p>
    <w:p w14:paraId="3C02082A" w14:textId="77777777" w:rsidR="0067673B" w:rsidRDefault="0067673B" w:rsidP="0067673B">
      <w:pPr>
        <w:spacing w:line="240" w:lineRule="auto"/>
      </w:pPr>
    </w:p>
    <w:p w14:paraId="00DB1F15" w14:textId="1AE49185" w:rsidR="00400A3C" w:rsidRDefault="00C91BF6" w:rsidP="0067673B">
      <w:pPr>
        <w:pStyle w:val="Naslov1"/>
        <w:spacing w:before="0" w:beforeAutospacing="0" w:after="0" w:afterAutospacing="0" w:line="240" w:lineRule="auto"/>
      </w:pPr>
      <w:bookmarkStart w:id="27" w:name="_Toc477436102"/>
      <w:bookmarkStart w:id="28" w:name="_Toc477439944"/>
      <w:bookmarkStart w:id="29" w:name="_Toc466382877"/>
      <w:bookmarkStart w:id="30" w:name="_Toc466382878"/>
      <w:bookmarkStart w:id="31" w:name="_Toc466382879"/>
      <w:bookmarkStart w:id="32" w:name="_Toc466382881"/>
      <w:bookmarkStart w:id="33" w:name="_Toc466382883"/>
      <w:bookmarkStart w:id="34" w:name="_Toc466382885"/>
      <w:bookmarkStart w:id="35" w:name="_Toc466382886"/>
      <w:bookmarkStart w:id="36" w:name="_Toc336851734"/>
      <w:bookmarkStart w:id="37" w:name="_Toc336851782"/>
      <w:bookmarkStart w:id="38" w:name="_Toc131054609"/>
      <w:bookmarkEnd w:id="27"/>
      <w:bookmarkEnd w:id="28"/>
      <w:bookmarkEnd w:id="29"/>
      <w:bookmarkEnd w:id="30"/>
      <w:bookmarkEnd w:id="31"/>
      <w:bookmarkEnd w:id="32"/>
      <w:bookmarkEnd w:id="33"/>
      <w:bookmarkEnd w:id="34"/>
      <w:bookmarkEnd w:id="35"/>
      <w:r>
        <w:t>PRAVNA PODLAGA</w:t>
      </w:r>
      <w:bookmarkEnd w:id="36"/>
      <w:bookmarkEnd w:id="37"/>
      <w:bookmarkEnd w:id="38"/>
    </w:p>
    <w:p w14:paraId="714410A3" w14:textId="77777777" w:rsidR="00400A3C" w:rsidRDefault="00921A40" w:rsidP="0067673B">
      <w:pPr>
        <w:spacing w:line="240" w:lineRule="auto"/>
      </w:pPr>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14:paraId="39D97D0F" w14:textId="77777777" w:rsidR="00AE082E" w:rsidRDefault="00AE082E" w:rsidP="0067673B">
      <w:pPr>
        <w:spacing w:line="240" w:lineRule="auto"/>
        <w:rPr>
          <w:highlight w:val="yellow"/>
        </w:rPr>
      </w:pPr>
    </w:p>
    <w:p w14:paraId="7CFD67D9" w14:textId="77777777" w:rsidR="0067673B" w:rsidRPr="00821B7D" w:rsidRDefault="0067673B" w:rsidP="0067673B">
      <w:pPr>
        <w:spacing w:line="240" w:lineRule="auto"/>
        <w:rPr>
          <w:highlight w:val="yellow"/>
        </w:rPr>
      </w:pPr>
    </w:p>
    <w:p w14:paraId="679F8356" w14:textId="2A63C828" w:rsidR="00AE082E" w:rsidRDefault="00DF4689" w:rsidP="0067673B">
      <w:pPr>
        <w:pStyle w:val="Naslov1"/>
        <w:spacing w:before="0" w:beforeAutospacing="0" w:after="0" w:afterAutospacing="0" w:line="240" w:lineRule="auto"/>
        <w:rPr>
          <w:caps w:val="0"/>
        </w:rPr>
      </w:pPr>
      <w:bookmarkStart w:id="39" w:name="_Toc464638497"/>
      <w:bookmarkStart w:id="40" w:name="_Toc464638498"/>
      <w:bookmarkStart w:id="41" w:name="_Toc336851735"/>
      <w:bookmarkStart w:id="42" w:name="_Toc336851783"/>
      <w:bookmarkStart w:id="43" w:name="_Toc371662750"/>
      <w:bookmarkStart w:id="44" w:name="_Toc131054610"/>
      <w:bookmarkStart w:id="45" w:name="_Toc336851736"/>
      <w:bookmarkStart w:id="46" w:name="_Toc336851784"/>
      <w:bookmarkEnd w:id="39"/>
      <w:bookmarkEnd w:id="40"/>
      <w:r>
        <w:rPr>
          <w:caps w:val="0"/>
        </w:rPr>
        <w:t xml:space="preserve">TEMELJNA PRAVILA </w:t>
      </w:r>
      <w:bookmarkEnd w:id="41"/>
      <w:bookmarkEnd w:id="42"/>
      <w:r>
        <w:rPr>
          <w:caps w:val="0"/>
        </w:rPr>
        <w:t>ZA DOSTOP, OBVESTILA IN POJASNILA V ZVEZI Z RAZPISNO DOKUMENTACIJO</w:t>
      </w:r>
      <w:bookmarkEnd w:id="43"/>
      <w:bookmarkEnd w:id="44"/>
    </w:p>
    <w:p w14:paraId="10A8396D" w14:textId="77777777" w:rsidR="0067673B" w:rsidRPr="0067673B" w:rsidRDefault="0067673B" w:rsidP="0067673B"/>
    <w:p w14:paraId="6D7E60BE" w14:textId="66D89BA2" w:rsidR="00400A3C" w:rsidRDefault="00DF4689" w:rsidP="0067673B">
      <w:pPr>
        <w:pStyle w:val="Naslov2"/>
        <w:spacing w:before="0" w:after="0" w:line="240" w:lineRule="auto"/>
      </w:pPr>
      <w:bookmarkStart w:id="47" w:name="_Toc131054611"/>
      <w:r>
        <w:t>D</w:t>
      </w:r>
      <w:r w:rsidR="00400A3C">
        <w:t>ostop do razpisne dokumentacije</w:t>
      </w:r>
      <w:bookmarkEnd w:id="45"/>
      <w:bookmarkEnd w:id="46"/>
      <w:bookmarkEnd w:id="47"/>
    </w:p>
    <w:p w14:paraId="24524572" w14:textId="275600CD" w:rsidR="00400A3C" w:rsidRDefault="00400A3C" w:rsidP="0067673B">
      <w:pPr>
        <w:spacing w:line="240" w:lineRule="auto"/>
      </w:pPr>
      <w:r>
        <w:t xml:space="preserve">Razpisno dokumentacijo lahko ponudniki dobijo </w:t>
      </w:r>
      <w:r w:rsidRPr="00731F12">
        <w:t xml:space="preserve">na </w:t>
      </w:r>
      <w:r w:rsidR="00281AAF" w:rsidRPr="00F300B7">
        <w:t>p</w:t>
      </w:r>
      <w:r w:rsidR="00BE4635" w:rsidRPr="00F300B7">
        <w:t>ortalu javnih naročil</w:t>
      </w:r>
      <w:r w:rsidR="00D63EF4" w:rsidRPr="00731F12">
        <w:t>.</w:t>
      </w:r>
    </w:p>
    <w:p w14:paraId="2BDFFE19" w14:textId="77777777" w:rsidR="00C9391F" w:rsidRDefault="00C9391F" w:rsidP="0067673B">
      <w:pPr>
        <w:spacing w:line="240" w:lineRule="auto"/>
      </w:pPr>
    </w:p>
    <w:p w14:paraId="079D5F48" w14:textId="77777777" w:rsidR="00731F12" w:rsidRDefault="00731F12" w:rsidP="0067673B">
      <w:pPr>
        <w:spacing w:line="240" w:lineRule="auto"/>
      </w:pPr>
      <w:r>
        <w:t>Dostop do razpisne dokumentacije je brezplačen.</w:t>
      </w:r>
    </w:p>
    <w:p w14:paraId="35B2547B" w14:textId="77777777" w:rsidR="008D60BE" w:rsidRDefault="008D60BE" w:rsidP="0067673B">
      <w:pPr>
        <w:spacing w:line="240" w:lineRule="auto"/>
      </w:pPr>
    </w:p>
    <w:p w14:paraId="37297811" w14:textId="4AD0605E" w:rsidR="00400A3C" w:rsidRDefault="00DF4689" w:rsidP="0067673B">
      <w:pPr>
        <w:pStyle w:val="Naslov2"/>
        <w:spacing w:before="0" w:after="0" w:line="240" w:lineRule="auto"/>
      </w:pPr>
      <w:bookmarkStart w:id="48" w:name="_Toc464638501"/>
      <w:bookmarkStart w:id="49" w:name="_Toc464638503"/>
      <w:bookmarkStart w:id="50" w:name="_Toc336851737"/>
      <w:bookmarkStart w:id="51" w:name="_Toc336851785"/>
      <w:bookmarkStart w:id="52" w:name="_Toc131054612"/>
      <w:bookmarkEnd w:id="48"/>
      <w:bookmarkEnd w:id="49"/>
      <w:r>
        <w:t>O</w:t>
      </w:r>
      <w:r w:rsidR="00400A3C">
        <w:t>bvestila in pojasnila v zvezi z razpisno dokumentacijo</w:t>
      </w:r>
      <w:bookmarkEnd w:id="50"/>
      <w:bookmarkEnd w:id="51"/>
      <w:bookmarkEnd w:id="52"/>
    </w:p>
    <w:p w14:paraId="4CEFF579" w14:textId="77777777" w:rsidR="00400A3C" w:rsidRPr="00556FFE" w:rsidRDefault="00400A3C" w:rsidP="0067673B">
      <w:pPr>
        <w:spacing w:line="240" w:lineRule="auto"/>
      </w:pPr>
      <w:r w:rsidRPr="00556FFE">
        <w:t xml:space="preserve">Komunikacija s ponudniki o vprašanjih v zvezi z vsebino naročila in v zvezi s pripravo ponudbe poteka izključno preko </w:t>
      </w:r>
      <w:r w:rsidR="00281AAF">
        <w:t>p</w:t>
      </w:r>
      <w:r w:rsidRPr="00556FFE">
        <w:t>ortala javnih naročil.</w:t>
      </w:r>
    </w:p>
    <w:p w14:paraId="2CA8FFDF" w14:textId="77777777" w:rsidR="00400A3C" w:rsidRDefault="00400A3C" w:rsidP="0067673B">
      <w:pPr>
        <w:spacing w:line="240" w:lineRule="auto"/>
      </w:pPr>
    </w:p>
    <w:p w14:paraId="6A6CCA7A" w14:textId="76F282F8" w:rsidR="00D26262" w:rsidRDefault="00400A3C" w:rsidP="0067673B">
      <w:pPr>
        <w:spacing w:line="240" w:lineRule="auto"/>
      </w:pPr>
      <w:r>
        <w:t xml:space="preserve">Naročnik bo zahtevo za pojasnilo razpisne dokumentacije oziroma kakršnokoli drugo vprašanje v zvezi </w:t>
      </w:r>
      <w:r w:rsidR="00306937">
        <w:t>z naročilom</w:t>
      </w:r>
      <w:r>
        <w:t xml:space="preserve"> štel kot pravočasno, v kolikor bo na </w:t>
      </w:r>
      <w:r w:rsidR="00281AAF">
        <w:t>p</w:t>
      </w:r>
      <w:r>
        <w:t xml:space="preserve">ortalu javnih naročil zastavljeno najkasneje do vključno </w:t>
      </w:r>
      <w:r w:rsidR="00B14412">
        <w:t>31</w:t>
      </w:r>
      <w:r w:rsidR="008D60BE">
        <w:t>.</w:t>
      </w:r>
      <w:r w:rsidR="00B14412">
        <w:t>7</w:t>
      </w:r>
      <w:r w:rsidR="001D419A">
        <w:t>.202</w:t>
      </w:r>
      <w:r w:rsidR="00B14412">
        <w:t>6</w:t>
      </w:r>
      <w:r w:rsidR="00D63EF4">
        <w:t xml:space="preserve"> </w:t>
      </w:r>
      <w:r>
        <w:t>do</w:t>
      </w:r>
      <w:r w:rsidR="00D63EF4">
        <w:t xml:space="preserve"> </w:t>
      </w:r>
      <w:r w:rsidR="001D419A">
        <w:t>12.</w:t>
      </w:r>
      <w:r w:rsidR="00D63EF4">
        <w:t xml:space="preserve"> ure</w:t>
      </w:r>
      <w:r w:rsidR="001D419A">
        <w:t>.</w:t>
      </w:r>
      <w:r w:rsidR="00C450AB">
        <w:t xml:space="preserve"> </w:t>
      </w:r>
    </w:p>
    <w:p w14:paraId="6AA09A90" w14:textId="77777777" w:rsidR="00D26262" w:rsidRDefault="00D26262" w:rsidP="0067673B">
      <w:pPr>
        <w:spacing w:line="240" w:lineRule="auto"/>
      </w:pPr>
    </w:p>
    <w:p w14:paraId="58AAE37B" w14:textId="547CC811" w:rsidR="00B14412" w:rsidRPr="00B14412" w:rsidRDefault="00B14412" w:rsidP="0067673B">
      <w:pPr>
        <w:spacing w:line="240" w:lineRule="auto"/>
        <w:rPr>
          <w:b/>
          <w:bCs/>
        </w:rPr>
      </w:pPr>
      <w:r w:rsidRPr="00B14412">
        <w:rPr>
          <w:b/>
          <w:bCs/>
        </w:rPr>
        <w:t>Naročnik zaradi odsotnosti v obdobju od 21.7 do 28.7. na vprašanja ne bo odgovarjal.</w:t>
      </w:r>
    </w:p>
    <w:p w14:paraId="3E30B204" w14:textId="77777777" w:rsidR="00B14412" w:rsidRDefault="00B14412" w:rsidP="0067673B">
      <w:pPr>
        <w:spacing w:line="240" w:lineRule="auto"/>
      </w:pPr>
    </w:p>
    <w:p w14:paraId="2E5663E6" w14:textId="77777777" w:rsidR="00400A3C" w:rsidRDefault="00400A3C" w:rsidP="0067673B">
      <w:pPr>
        <w:spacing w:line="240" w:lineRule="auto"/>
      </w:pPr>
      <w:r>
        <w:t>Na zahteve za pojasnila oziroma druga vprašanja v zvezi z naročilom, zastavljena po tem roku, naročnik ne bo odgovarjal.</w:t>
      </w:r>
    </w:p>
    <w:p w14:paraId="3BCE1088" w14:textId="77777777" w:rsidR="001D419A" w:rsidRDefault="001D419A" w:rsidP="0067673B">
      <w:pPr>
        <w:spacing w:line="240" w:lineRule="auto"/>
      </w:pPr>
    </w:p>
    <w:p w14:paraId="067C8508" w14:textId="77777777" w:rsidR="0077559D" w:rsidRDefault="0077559D" w:rsidP="0067673B">
      <w:pPr>
        <w:spacing w:line="240" w:lineRule="auto"/>
      </w:pPr>
      <w:r>
        <w:t xml:space="preserve">Naročnik sme v skladu </w:t>
      </w:r>
      <w:r w:rsidR="00A23C7C">
        <w:t xml:space="preserve">s </w:t>
      </w:r>
      <w: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6446292" w14:textId="77777777" w:rsidR="0067673B" w:rsidRDefault="0067673B" w:rsidP="0067673B">
      <w:pPr>
        <w:spacing w:line="240" w:lineRule="auto"/>
      </w:pPr>
    </w:p>
    <w:p w14:paraId="39D59D5D" w14:textId="77777777" w:rsidR="00CC7389" w:rsidRDefault="00CC7389" w:rsidP="0067673B">
      <w:pPr>
        <w:spacing w:line="240" w:lineRule="auto"/>
      </w:pPr>
    </w:p>
    <w:p w14:paraId="2F682983" w14:textId="77777777" w:rsidR="00CC7389" w:rsidRDefault="00CC7389" w:rsidP="0067673B">
      <w:pPr>
        <w:spacing w:line="240" w:lineRule="auto"/>
      </w:pPr>
    </w:p>
    <w:p w14:paraId="40CD907C" w14:textId="77777777" w:rsidR="00CC7389" w:rsidRDefault="00CC7389" w:rsidP="0067673B">
      <w:pPr>
        <w:spacing w:line="240" w:lineRule="auto"/>
      </w:pPr>
    </w:p>
    <w:p w14:paraId="162B8EED" w14:textId="77777777" w:rsidR="00CC7389" w:rsidRDefault="00CC7389" w:rsidP="0067673B">
      <w:pPr>
        <w:spacing w:line="240" w:lineRule="auto"/>
      </w:pPr>
    </w:p>
    <w:p w14:paraId="72083E7F" w14:textId="47318ACA" w:rsidR="005312FE" w:rsidRDefault="00DF4689" w:rsidP="0067673B">
      <w:pPr>
        <w:pStyle w:val="Naslov1"/>
        <w:spacing w:before="0" w:beforeAutospacing="0" w:after="0" w:afterAutospacing="0" w:line="240" w:lineRule="auto"/>
        <w:rPr>
          <w:caps w:val="0"/>
        </w:rPr>
      </w:pPr>
      <w:bookmarkStart w:id="53" w:name="_Toc467133853"/>
      <w:bookmarkStart w:id="54" w:name="_Toc467501167"/>
      <w:bookmarkStart w:id="55" w:name="_Toc467133854"/>
      <w:bookmarkStart w:id="56" w:name="_Toc467501168"/>
      <w:bookmarkStart w:id="57" w:name="_Toc467133855"/>
      <w:bookmarkStart w:id="58" w:name="_Toc467501169"/>
      <w:bookmarkStart w:id="59" w:name="_Toc467133856"/>
      <w:bookmarkStart w:id="60" w:name="_Toc467501170"/>
      <w:bookmarkStart w:id="61" w:name="_Toc467133857"/>
      <w:bookmarkStart w:id="62" w:name="_Toc467501171"/>
      <w:bookmarkStart w:id="63" w:name="_Toc467133858"/>
      <w:bookmarkStart w:id="64" w:name="_Toc467501172"/>
      <w:bookmarkStart w:id="65" w:name="_Toc467133859"/>
      <w:bookmarkStart w:id="66" w:name="_Toc467501173"/>
      <w:bookmarkStart w:id="67" w:name="_Toc467133862"/>
      <w:bookmarkStart w:id="68" w:name="_Toc467501176"/>
      <w:bookmarkStart w:id="69" w:name="_Toc467133865"/>
      <w:bookmarkStart w:id="70" w:name="_Toc467501179"/>
      <w:bookmarkStart w:id="71" w:name="_Toc467133866"/>
      <w:bookmarkStart w:id="72" w:name="_Toc467501180"/>
      <w:bookmarkStart w:id="73" w:name="_Toc131054613"/>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Pr>
          <w:caps w:val="0"/>
        </w:rPr>
        <w:t>UGOTAVLJANJE SPOSOBNOSTI</w:t>
      </w:r>
      <w:bookmarkEnd w:id="73"/>
    </w:p>
    <w:p w14:paraId="38B0F553" w14:textId="77777777" w:rsidR="0067673B" w:rsidRPr="0067673B" w:rsidRDefault="0067673B" w:rsidP="0067673B"/>
    <w:p w14:paraId="41528FFD" w14:textId="4C861762" w:rsidR="005B48AD" w:rsidRDefault="00DF4689" w:rsidP="0067673B">
      <w:pPr>
        <w:pStyle w:val="Naslov2"/>
        <w:spacing w:before="0" w:after="0" w:line="240" w:lineRule="auto"/>
      </w:pPr>
      <w:bookmarkStart w:id="74" w:name="_Toc131054614"/>
      <w:r>
        <w:t>U</w:t>
      </w:r>
      <w:r w:rsidR="002838E4">
        <w:t>gotavljanje sposobnosti za sodelovanje v postopku oddaje javnega naročila in dokazila</w:t>
      </w:r>
      <w:bookmarkEnd w:id="74"/>
    </w:p>
    <w:p w14:paraId="176AAE83" w14:textId="77777777" w:rsidR="007738A6" w:rsidRPr="00C20D42" w:rsidRDefault="005B48AD" w:rsidP="0067673B">
      <w:pPr>
        <w:spacing w:line="240" w:lineRule="auto"/>
      </w:pPr>
      <w:r w:rsidRPr="00C20D42">
        <w:t xml:space="preserve">Ponudnik mora izpolnjevati vse v tej točki navedene pogoje. </w:t>
      </w:r>
      <w:r w:rsidR="007738A6" w:rsidRPr="00C20D42">
        <w:t xml:space="preserve">Ob predložitvi ponudbe bo naročnik namesto potrdil, ki jih izdajajo javni organi ali tretje osebe, v skladu </w:t>
      </w:r>
      <w:r w:rsidR="0058640D" w:rsidRPr="00C20D42">
        <w:t>z</w:t>
      </w:r>
      <w:r w:rsidR="007738A6" w:rsidRPr="00C20D42">
        <w:t xml:space="preserve"> 79. členom ZJN-3 sprejel ESPD, ki </w:t>
      </w:r>
      <w:r w:rsidR="0077559D" w:rsidRPr="00C20D42">
        <w:t>predstavlja</w:t>
      </w:r>
      <w:r w:rsidR="007738A6" w:rsidRPr="00C20D42">
        <w:t xml:space="preserve"> lastno izjavo, kot predhodni dokaz v zvezi s točk</w:t>
      </w:r>
      <w:r w:rsidR="0058640D" w:rsidRPr="00C20D42">
        <w:t>ami</w:t>
      </w:r>
      <w:r w:rsidR="007738A6" w:rsidRPr="00C20D42">
        <w:t xml:space="preserve"> </w:t>
      </w:r>
      <w:r w:rsidR="006312D4">
        <w:t>9</w:t>
      </w:r>
      <w:r w:rsidR="007738A6" w:rsidRPr="00C20D42">
        <w:t xml:space="preserve">.1.1 </w:t>
      </w:r>
      <w:r w:rsidR="0058640D" w:rsidRPr="00C20D42">
        <w:t>do</w:t>
      </w:r>
      <w:r w:rsidR="007738A6" w:rsidRPr="00C20D42">
        <w:t xml:space="preserve"> </w:t>
      </w:r>
      <w:r w:rsidR="006312D4">
        <w:t>9</w:t>
      </w:r>
      <w:r w:rsidR="007738A6" w:rsidRPr="00C20D42">
        <w:t>.1.</w:t>
      </w:r>
      <w:r w:rsidR="001C45A1">
        <w:t>5</w:t>
      </w:r>
      <w:r w:rsidR="001C45A1" w:rsidRPr="00C20D42">
        <w:t xml:space="preserve"> </w:t>
      </w:r>
      <w:r w:rsidR="007738A6" w:rsidRPr="00C20D42">
        <w:t>teh navodil.</w:t>
      </w:r>
      <w:r w:rsidR="0078518E" w:rsidRPr="00C20D42">
        <w:t xml:space="preserve"> </w:t>
      </w:r>
    </w:p>
    <w:p w14:paraId="72B583A5" w14:textId="77777777" w:rsidR="007738A6" w:rsidRPr="00C20D42" w:rsidRDefault="007738A6" w:rsidP="0067673B">
      <w:pPr>
        <w:spacing w:line="240" w:lineRule="auto"/>
      </w:pPr>
    </w:p>
    <w:p w14:paraId="388849A7" w14:textId="77777777" w:rsidR="007738A6" w:rsidRDefault="007738A6" w:rsidP="0067673B">
      <w:pPr>
        <w:spacing w:line="240" w:lineRule="auto"/>
      </w:pPr>
      <w:r w:rsidRPr="00C20D42">
        <w:t>Gospodarski subjekt mora v obrazcu ESPD navesti vse informacije, na podlagi katerih bo naročnik potrdila ali druge informacije pridobil v nacionalni bazi podatkov, ter v predmetnem obrazcu podati soglasje, da dokazila pridobi naročnik.</w:t>
      </w:r>
    </w:p>
    <w:p w14:paraId="5F7E571F" w14:textId="77777777" w:rsidR="007738A6" w:rsidRDefault="007738A6" w:rsidP="0067673B">
      <w:pPr>
        <w:spacing w:line="240" w:lineRule="auto"/>
      </w:pPr>
    </w:p>
    <w:p w14:paraId="0CE116BB" w14:textId="77777777" w:rsidR="007738A6" w:rsidRDefault="007738A6" w:rsidP="0067673B">
      <w:pPr>
        <w:spacing w:line="240" w:lineRule="auto"/>
      </w:pPr>
      <w:r w:rsidRPr="000737A2">
        <w:t>Naročnik bo pred oddajo javnega naročila od ponudnika, kateremu se je odločil oddati predmetno naročilo, zahteval, da predloži dokazila</w:t>
      </w:r>
      <w:r w:rsidR="00261DF2" w:rsidRPr="000737A2">
        <w:t xml:space="preserve"> (potrdila, izjave) kot dokaz neobstoja razlogov za izključitev iz točke </w:t>
      </w:r>
      <w:r w:rsidR="006312D4">
        <w:t>9</w:t>
      </w:r>
      <w:r w:rsidR="00261DF2" w:rsidRPr="000737A2">
        <w:t>.1.1 teh navodil in kot dokaz izpolnjevanja pogoj</w:t>
      </w:r>
      <w:r w:rsidR="0058640D" w:rsidRPr="000737A2">
        <w:t>ev</w:t>
      </w:r>
      <w:r w:rsidR="00261DF2" w:rsidRPr="000737A2">
        <w:t xml:space="preserve"> za sodelovanje iz točk </w:t>
      </w:r>
      <w:r w:rsidR="006312D4">
        <w:t>9</w:t>
      </w:r>
      <w:r w:rsidR="00261DF2" w:rsidRPr="000737A2">
        <w:t>.1.2</w:t>
      </w:r>
      <w:r w:rsidR="0058640D" w:rsidRPr="000737A2">
        <w:t xml:space="preserve"> do </w:t>
      </w:r>
      <w:r w:rsidR="006312D4">
        <w:t>9</w:t>
      </w:r>
      <w:r w:rsidR="0058640D" w:rsidRPr="000737A2">
        <w:t>.1.</w:t>
      </w:r>
      <w:r w:rsidR="001C45A1">
        <w:t>5</w:t>
      </w:r>
      <w:r w:rsidR="001C45A1" w:rsidRPr="000737A2">
        <w:t xml:space="preserve"> </w:t>
      </w:r>
      <w:r w:rsidR="00261DF2" w:rsidRPr="000737A2">
        <w:t>teh navodil</w:t>
      </w:r>
      <w:r w:rsidR="000737A2" w:rsidRPr="000737A2">
        <w:t>, v kolikor se bo pri naročniku pojavil dvom o resničnosti ponudnikov izjav</w:t>
      </w:r>
      <w:r w:rsidR="00261DF2" w:rsidRPr="000737A2">
        <w:t>.</w:t>
      </w:r>
    </w:p>
    <w:p w14:paraId="3231CEF0" w14:textId="77777777" w:rsidR="00261DF2" w:rsidRDefault="00261DF2" w:rsidP="0067673B">
      <w:pPr>
        <w:spacing w:line="240" w:lineRule="auto"/>
      </w:pPr>
    </w:p>
    <w:p w14:paraId="3BDCA035" w14:textId="77777777" w:rsidR="00261DF2" w:rsidRPr="000737A2" w:rsidRDefault="00261DF2" w:rsidP="0067673B">
      <w:pPr>
        <w:spacing w:line="240" w:lineRule="auto"/>
      </w:pPr>
      <w:r w:rsidRPr="000737A2">
        <w:t>Gospodarski subjekt lahko dokazila o neobstoju</w:t>
      </w:r>
      <w:r w:rsidR="0058640D" w:rsidRPr="000737A2">
        <w:t xml:space="preserve"> razlogov za</w:t>
      </w:r>
      <w:r w:rsidRPr="000737A2">
        <w:t xml:space="preserve"> izključitev iz točke </w:t>
      </w:r>
      <w:r w:rsidR="006312D4">
        <w:t>9</w:t>
      </w:r>
      <w:r w:rsidRPr="000737A2">
        <w:t>.1.1 teh navodil in dokazila o izpolnjevanju pogoj</w:t>
      </w:r>
      <w:r w:rsidR="0058640D" w:rsidRPr="000737A2">
        <w:t>ev za sodelovanje</w:t>
      </w:r>
      <w:r w:rsidRPr="000737A2">
        <w:t xml:space="preserve"> iz točk </w:t>
      </w:r>
      <w:r w:rsidR="006312D4">
        <w:t>9</w:t>
      </w:r>
      <w:r w:rsidRPr="000737A2">
        <w:t>.1.2</w:t>
      </w:r>
      <w:r w:rsidR="0058640D" w:rsidRPr="000737A2">
        <w:t xml:space="preserve"> do </w:t>
      </w:r>
      <w:r w:rsidR="006312D4">
        <w:t>9</w:t>
      </w:r>
      <w:r w:rsidR="0058640D" w:rsidRPr="000737A2">
        <w:t>.1.</w:t>
      </w:r>
      <w:r w:rsidR="001C45A1">
        <w:t>5</w:t>
      </w:r>
      <w:r w:rsidR="001C45A1" w:rsidRPr="000737A2">
        <w:t xml:space="preserve"> </w:t>
      </w:r>
      <w:r w:rsidRPr="000737A2">
        <w:t>teh navodil predloži tudi sam. Naročnik si pridržuje pravico do preveritve verodostojnosti predloženih dokazil pri podpisniku le-teh.</w:t>
      </w:r>
    </w:p>
    <w:p w14:paraId="19FAF4FC" w14:textId="77777777" w:rsidR="00261DF2" w:rsidRPr="000737A2" w:rsidRDefault="00261DF2" w:rsidP="0067673B">
      <w:pPr>
        <w:spacing w:line="240" w:lineRule="auto"/>
      </w:pPr>
    </w:p>
    <w:p w14:paraId="4B953852" w14:textId="77777777" w:rsidR="00261DF2" w:rsidRDefault="00261DF2" w:rsidP="0067673B">
      <w:pPr>
        <w:spacing w:line="240" w:lineRule="auto"/>
      </w:pPr>
      <w:r w:rsidRPr="000737A2">
        <w:t xml:space="preserve">V kolikor ponudnik nima sedeža v </w:t>
      </w:r>
      <w:r w:rsidR="0058640D" w:rsidRPr="000737A2">
        <w:t xml:space="preserve">Republiki </w:t>
      </w:r>
      <w:r w:rsidRPr="000737A2">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69E7449" w14:textId="77777777" w:rsidR="00261DF2" w:rsidRDefault="00261DF2" w:rsidP="0067673B">
      <w:pPr>
        <w:spacing w:line="240" w:lineRule="auto"/>
      </w:pPr>
    </w:p>
    <w:p w14:paraId="77DFEDD5" w14:textId="77777777" w:rsidR="00261DF2" w:rsidRDefault="00261DF2" w:rsidP="0067673B">
      <w:pPr>
        <w:spacing w:line="240" w:lineRule="auto"/>
      </w:pPr>
      <w:r>
        <w:t xml:space="preserve">Za skupne ponudbe in ponudbe s podizvajalci je potrebno upoštevati še točki </w:t>
      </w:r>
      <w:r w:rsidR="006E739F">
        <w:t>1</w:t>
      </w:r>
      <w:r w:rsidR="006312D4">
        <w:t>1</w:t>
      </w:r>
      <w:r>
        <w:t>.3.1 (Skupna ponudba) in 1</w:t>
      </w:r>
      <w:r w:rsidR="006312D4">
        <w:t>1</w:t>
      </w:r>
      <w:r>
        <w:t>.3.2 (Ponudba s podizvajalci) teh navodil.</w:t>
      </w:r>
    </w:p>
    <w:p w14:paraId="64B3F1FF" w14:textId="77777777" w:rsidR="007738A6" w:rsidRDefault="007738A6" w:rsidP="0067673B">
      <w:pPr>
        <w:spacing w:line="240" w:lineRule="auto"/>
      </w:pPr>
    </w:p>
    <w:p w14:paraId="6657B9F2" w14:textId="77777777" w:rsidR="003A77BA" w:rsidRDefault="00CE3D01" w:rsidP="0067673B">
      <w:pPr>
        <w:pStyle w:val="Naslov3"/>
        <w:spacing w:before="0" w:after="0" w:line="240" w:lineRule="auto"/>
      </w:pPr>
      <w:bookmarkStart w:id="75" w:name="_Toc464638508"/>
      <w:bookmarkStart w:id="76" w:name="_Toc464638509"/>
      <w:bookmarkStart w:id="77" w:name="_Toc464638510"/>
      <w:bookmarkStart w:id="78" w:name="_Toc464638511"/>
      <w:bookmarkStart w:id="79" w:name="_Toc464638513"/>
      <w:bookmarkStart w:id="80" w:name="_Toc464638514"/>
      <w:bookmarkStart w:id="81" w:name="_Toc464638515"/>
      <w:bookmarkStart w:id="82" w:name="_Toc464638517"/>
      <w:bookmarkStart w:id="83" w:name="_Toc464638519"/>
      <w:bookmarkStart w:id="84" w:name="_Toc464638520"/>
      <w:bookmarkStart w:id="85" w:name="_Toc464638521"/>
      <w:bookmarkStart w:id="86" w:name="_Toc464638522"/>
      <w:bookmarkStart w:id="87" w:name="_Toc464638523"/>
      <w:bookmarkStart w:id="88" w:name="_Toc464638525"/>
      <w:bookmarkStart w:id="89" w:name="_Toc464638526"/>
      <w:bookmarkStart w:id="90" w:name="_Toc464638527"/>
      <w:bookmarkStart w:id="91" w:name="_Toc131054615"/>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t>Razlogi za izključitev</w:t>
      </w:r>
      <w:bookmarkEnd w:id="91"/>
    </w:p>
    <w:p w14:paraId="4E8571D9" w14:textId="77777777" w:rsidR="00261DF2" w:rsidRDefault="00261DF2" w:rsidP="0067673B">
      <w:pPr>
        <w:numPr>
          <w:ilvl w:val="0"/>
          <w:numId w:val="9"/>
        </w:numPr>
        <w:spacing w:line="240" w:lineRule="auto"/>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06D721D" w14:textId="77777777" w:rsidR="00261DF2" w:rsidRDefault="00261DF2" w:rsidP="0067673B">
      <w:pPr>
        <w:spacing w:line="240" w:lineRule="auto"/>
        <w:ind w:left="426"/>
      </w:pPr>
    </w:p>
    <w:p w14:paraId="31BFAC09" w14:textId="7ADAAD7E" w:rsidR="007C1BF9" w:rsidRPr="00AB47F7" w:rsidRDefault="00261DF2" w:rsidP="0067673B">
      <w:pPr>
        <w:spacing w:line="240" w:lineRule="auto"/>
        <w:ind w:left="426"/>
      </w:pPr>
      <w:r>
        <w:t xml:space="preserve">V kolikor je gospodarski subjekt </w:t>
      </w:r>
      <w:r w:rsidR="009559B9">
        <w:t xml:space="preserve">v položaju iz zgornjega odstavka, lahko naročniku v skladu z devetim odstavkom 75. člena ZJN-3 </w:t>
      </w:r>
      <w:r w:rsidR="00E07775" w:rsidRPr="003E6645">
        <w:t>najkasneje do roka za oddajo ponudb</w:t>
      </w:r>
      <w:r w:rsidR="00E07775">
        <w:t xml:space="preserve"> </w:t>
      </w:r>
      <w:r w:rsidR="009559B9">
        <w:t>predloži dokazila, da je sprejel zadostne ukrepe, s katerimi lahko dokaže svojo zanesljivost kljub obstoju razlogov za izključitev.</w:t>
      </w:r>
    </w:p>
    <w:p w14:paraId="2137A585" w14:textId="77777777" w:rsidR="007C1BF9" w:rsidRPr="00AB47F7" w:rsidRDefault="007C1BF9" w:rsidP="0067673B">
      <w:pPr>
        <w:spacing w:line="240" w:lineRule="auto"/>
        <w:ind w:left="426"/>
      </w:pPr>
    </w:p>
    <w:p w14:paraId="6ED5A765" w14:textId="77777777" w:rsidR="007C1BF9" w:rsidRPr="00AB47F7" w:rsidRDefault="007C1BF9" w:rsidP="0067673B">
      <w:pPr>
        <w:spacing w:line="240" w:lineRule="auto"/>
        <w:ind w:firstLine="426"/>
      </w:pPr>
      <w:r w:rsidRPr="00AB47F7">
        <w:t>DOKAZILA:</w:t>
      </w:r>
    </w:p>
    <w:p w14:paraId="43EE30F9" w14:textId="77777777" w:rsidR="00E07775" w:rsidRPr="00CF0483" w:rsidRDefault="00E07775" w:rsidP="0067673B">
      <w:pPr>
        <w:spacing w:line="240" w:lineRule="auto"/>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("samočiščenje")?«</w:t>
      </w:r>
      <w:r>
        <w:t xml:space="preserve"> v polje »Prosimo opišite jih*« napišete kršitve in ukrepe, s katerimi lahko dokažete svojo zanesljivost kljub obstoju razlogov za izključitev.</w:t>
      </w:r>
    </w:p>
    <w:p w14:paraId="23D9A264" w14:textId="77777777" w:rsidR="00E07775" w:rsidRDefault="00E07775" w:rsidP="0067673B">
      <w:pPr>
        <w:spacing w:line="240" w:lineRule="auto"/>
        <w:ind w:left="392"/>
        <w:rPr>
          <w:rFonts w:eastAsia="Times New Roman" w:cs="Arial"/>
          <w:bCs/>
          <w:szCs w:val="20"/>
          <w:lang w:eastAsia="sl-SI"/>
        </w:rPr>
      </w:pPr>
    </w:p>
    <w:p w14:paraId="5EAE97CB" w14:textId="248E57AC" w:rsidR="009559B9" w:rsidRDefault="00E07775" w:rsidP="0067673B">
      <w:pPr>
        <w:spacing w:line="240" w:lineRule="auto"/>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s katerimi lahko dokažete svojo zanesljivost kljub obstoju navedenega razloga za izključitev, navedite v</w:t>
      </w:r>
      <w:r w:rsidR="003C7828">
        <w:t xml:space="preserve"> </w:t>
      </w:r>
      <w:r>
        <w:t xml:space="preserve"> </w:t>
      </w:r>
      <w:r w:rsidR="00A75382">
        <w:t xml:space="preserve">Obrazcu – izjava za gospodarski subjekt – izključitveni razlog. </w:t>
      </w:r>
    </w:p>
    <w:p w14:paraId="5AE5C6A0" w14:textId="77777777" w:rsidR="00E27DEA" w:rsidRDefault="00E27DEA" w:rsidP="0067673B">
      <w:pPr>
        <w:spacing w:line="240" w:lineRule="auto"/>
        <w:ind w:left="392"/>
      </w:pPr>
    </w:p>
    <w:p w14:paraId="31E69930" w14:textId="60AD597E" w:rsidR="00E27DEA" w:rsidRDefault="00E27DEA" w:rsidP="00E27DEA">
      <w:pPr>
        <w:tabs>
          <w:tab w:val="left" w:pos="887"/>
        </w:tabs>
        <w:spacing w:line="240" w:lineRule="auto"/>
        <w:ind w:left="392"/>
        <w:rPr>
          <w:rFonts w:cs="Arial"/>
        </w:rPr>
      </w:pPr>
      <w:r>
        <w:rPr>
          <w:rFonts w:cs="Arial"/>
        </w:rPr>
        <w:t xml:space="preserve">Ponudniki s podpisom ESPD obrazca naročniku dajejo pooblastilo, da le-ta pridobi podatke iz Kazenske evidence, pri čemer mora ponudnik za fizične osebe, ki so članice upravnega, vodstvenega ali nadzornega </w:t>
      </w:r>
      <w:r w:rsidRPr="00D12382">
        <w:rPr>
          <w:rFonts w:cs="Arial"/>
        </w:rPr>
        <w:t>organa tega gospodarskega subjekta ali ki ima</w:t>
      </w:r>
      <w:r>
        <w:rPr>
          <w:rFonts w:cs="Arial"/>
        </w:rPr>
        <w:t>jo</w:t>
      </w:r>
      <w:r w:rsidRPr="00D12382">
        <w:rPr>
          <w:rFonts w:cs="Arial"/>
        </w:rPr>
        <w:t xml:space="preserve"> pooblastilo za njegovo zastopanje ali odločanje ali nadzor v njem</w:t>
      </w:r>
      <w:r>
        <w:rPr>
          <w:rFonts w:cs="Arial"/>
        </w:rPr>
        <w:t>, navesti njihove osebne podatke (EMŠO). Podatek se navede v oddelku B II dela ESPD.</w:t>
      </w:r>
    </w:p>
    <w:p w14:paraId="2B77E706" w14:textId="77777777" w:rsidR="00E27DEA" w:rsidRDefault="00E27DEA" w:rsidP="0067673B">
      <w:pPr>
        <w:spacing w:line="240" w:lineRule="auto"/>
        <w:ind w:left="392"/>
      </w:pPr>
    </w:p>
    <w:p w14:paraId="44149CB8" w14:textId="5D2F79DA" w:rsidR="00900E29" w:rsidRDefault="009559B9" w:rsidP="0067673B">
      <w:pPr>
        <w:tabs>
          <w:tab w:val="left" w:pos="887"/>
        </w:tabs>
        <w:spacing w:line="240" w:lineRule="auto"/>
        <w:ind w:left="392"/>
      </w:pPr>
      <w:r>
        <w:lastRenderedPageBreak/>
        <w:t xml:space="preserve">Ponudnik lahko potrdila iz </w:t>
      </w:r>
      <w:r w:rsidR="002728BE">
        <w:t>k</w:t>
      </w:r>
      <w:r>
        <w:t xml:space="preserve">azenske evidence priloži sam. </w:t>
      </w:r>
      <w:r w:rsidR="00900E29" w:rsidRPr="0058082A">
        <w:t>Tako predložena potrdila ne smejo bit</w:t>
      </w:r>
      <w:r w:rsidR="00900E29">
        <w:t>i</w:t>
      </w:r>
      <w:r w:rsidR="00900E29" w:rsidRPr="0058082A">
        <w:t xml:space="preserve"> starejša od 4 mesecev od roka za oddajo </w:t>
      </w:r>
      <w:r w:rsidR="00900E29">
        <w:t>ponudbe</w:t>
      </w:r>
      <w:r w:rsidR="00900E29" w:rsidRPr="0058082A">
        <w:t>.</w:t>
      </w:r>
    </w:p>
    <w:p w14:paraId="4B558FEA" w14:textId="77777777" w:rsidR="007C1BF9" w:rsidRPr="00AB47F7" w:rsidRDefault="007C1BF9" w:rsidP="0067673B">
      <w:pPr>
        <w:tabs>
          <w:tab w:val="left" w:pos="887"/>
        </w:tabs>
        <w:spacing w:line="240" w:lineRule="auto"/>
        <w:ind w:left="392"/>
      </w:pPr>
    </w:p>
    <w:p w14:paraId="5E1EDBEA" w14:textId="77777777" w:rsidR="00E07775" w:rsidRPr="00AB47F7" w:rsidRDefault="00E07775" w:rsidP="0067673B">
      <w:pPr>
        <w:numPr>
          <w:ilvl w:val="0"/>
          <w:numId w:val="9"/>
        </w:numPr>
        <w:spacing w:line="240" w:lineRule="auto"/>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1AACD886" w14:textId="77777777" w:rsidR="007C1BF9" w:rsidRPr="00AB47F7" w:rsidRDefault="007C1BF9" w:rsidP="0067673B">
      <w:pPr>
        <w:spacing w:line="240" w:lineRule="auto"/>
      </w:pPr>
    </w:p>
    <w:p w14:paraId="73FB4758" w14:textId="77777777" w:rsidR="00D54431" w:rsidRDefault="007C1BF9" w:rsidP="0067673B">
      <w:pPr>
        <w:spacing w:line="240" w:lineRule="auto"/>
        <w:ind w:firstLine="392"/>
      </w:pPr>
      <w:r w:rsidRPr="00AB47F7">
        <w:t>DOKAZILO</w:t>
      </w:r>
      <w:r>
        <w:t>:</w:t>
      </w:r>
    </w:p>
    <w:p w14:paraId="09ED03CB" w14:textId="77777777" w:rsidR="007C1BF9" w:rsidRPr="00D54431" w:rsidRDefault="009559B9" w:rsidP="0067673B">
      <w:pPr>
        <w:spacing w:line="240" w:lineRule="auto"/>
        <w:ind w:left="426"/>
      </w:pPr>
      <w:r>
        <w:t xml:space="preserve">Izpolnjen </w:t>
      </w:r>
      <w:r>
        <w:rPr>
          <w:b/>
        </w:rPr>
        <w:t xml:space="preserve">obrazec ESPD </w:t>
      </w:r>
      <w:r w:rsidR="003D1F76" w:rsidRPr="00377CF8">
        <w:t xml:space="preserve">(v »Del III: Razlogi za izključitev, </w:t>
      </w:r>
      <w:r w:rsidR="003D1F76">
        <w:t>Oddelek B</w:t>
      </w:r>
      <w:r w:rsidR="003D1F76" w:rsidRPr="00377CF8">
        <w:t xml:space="preserve">: Razlogi, </w:t>
      </w:r>
      <w:r w:rsidR="003D1F76">
        <w:t>povezani s plačilom davkov ali prispevkov za socialno varnost</w:t>
      </w:r>
      <w:r w:rsidR="003D1F76" w:rsidRPr="00377CF8">
        <w:t>«)</w:t>
      </w:r>
      <w:r w:rsidR="003D1F76">
        <w:t xml:space="preserve"> </w:t>
      </w:r>
      <w:r>
        <w:t>za vse gospodarske subjekte v ponudbi</w:t>
      </w:r>
    </w:p>
    <w:p w14:paraId="64B729EF" w14:textId="77777777" w:rsidR="007C1BF9" w:rsidRPr="00AB47F7" w:rsidRDefault="007C1BF9" w:rsidP="0067673B">
      <w:pPr>
        <w:tabs>
          <w:tab w:val="left" w:pos="887"/>
        </w:tabs>
        <w:spacing w:line="240" w:lineRule="auto"/>
        <w:ind w:left="392"/>
        <w:jc w:val="left"/>
      </w:pPr>
    </w:p>
    <w:p w14:paraId="61D08F96" w14:textId="26955761" w:rsidR="008D33A0" w:rsidRDefault="009559B9" w:rsidP="0067673B">
      <w:pPr>
        <w:numPr>
          <w:ilvl w:val="0"/>
          <w:numId w:val="9"/>
        </w:numPr>
        <w:spacing w:line="240" w:lineRule="auto"/>
        <w:ind w:left="426" w:hanging="284"/>
      </w:pPr>
      <w:r>
        <w:t xml:space="preserve">Gospodarski subjekt na dan, ko poteče rok za oddajo ponudb ne sme biti uvrščen v </w:t>
      </w:r>
      <w:r w:rsidR="00900E29" w:rsidRPr="0072175F">
        <w:rPr>
          <w:rFonts w:cstheme="minorHAnsi"/>
        </w:rPr>
        <w:t>evidenco gospodarskih subjektov z izrečenimi stranskimi sankcijami izločitve iz postopkov javnega naročanja</w:t>
      </w:r>
      <w:r>
        <w:t xml:space="preserve"> iz</w:t>
      </w:r>
      <w:r w:rsidR="00635BA0">
        <w:t xml:space="preserve"> a)</w:t>
      </w:r>
      <w:r>
        <w:t xml:space="preserve"> točke četrtega odstavka 75. člena ZJN-3.</w:t>
      </w:r>
    </w:p>
    <w:p w14:paraId="19215E90" w14:textId="77777777" w:rsidR="008D33A0" w:rsidRDefault="008D33A0" w:rsidP="0067673B">
      <w:pPr>
        <w:spacing w:line="240" w:lineRule="auto"/>
        <w:ind w:left="426"/>
      </w:pPr>
    </w:p>
    <w:p w14:paraId="30357176" w14:textId="77777777" w:rsidR="008D33A0" w:rsidRPr="00AB47F7" w:rsidRDefault="008D33A0" w:rsidP="0067673B">
      <w:pPr>
        <w:spacing w:line="240" w:lineRule="auto"/>
        <w:ind w:firstLine="426"/>
      </w:pPr>
      <w:r w:rsidRPr="00AB47F7">
        <w:t>DOKAZIL</w:t>
      </w:r>
      <w:r>
        <w:t>A</w:t>
      </w:r>
      <w:r w:rsidRPr="00AB47F7">
        <w:t>:</w:t>
      </w:r>
    </w:p>
    <w:p w14:paraId="0D4E89B9" w14:textId="77777777" w:rsidR="008D33A0" w:rsidRPr="00CF0483" w:rsidRDefault="008D33A0" w:rsidP="0067673B">
      <w:pPr>
        <w:spacing w:line="240" w:lineRule="auto"/>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1906271F" w14:textId="77777777" w:rsidR="008D33A0" w:rsidRPr="00AB47F7" w:rsidRDefault="008D33A0" w:rsidP="0067673B">
      <w:pPr>
        <w:spacing w:line="240" w:lineRule="auto"/>
        <w:ind w:left="426"/>
      </w:pPr>
    </w:p>
    <w:p w14:paraId="1C178A7C" w14:textId="77777777" w:rsidR="009559B9" w:rsidRPr="003766DE" w:rsidRDefault="009559B9" w:rsidP="0067673B">
      <w:pPr>
        <w:numPr>
          <w:ilvl w:val="0"/>
          <w:numId w:val="9"/>
        </w:numPr>
        <w:spacing w:line="240" w:lineRule="auto"/>
        <w:ind w:left="426" w:hanging="284"/>
      </w:pPr>
      <w:r>
        <w:t xml:space="preserve">Gospodarskemu subjektu </w:t>
      </w:r>
      <w:r w:rsidR="00A720F8">
        <w:rPr>
          <w:rFonts w:eastAsia="Times New Roman"/>
        </w:rPr>
        <w:t xml:space="preserve">v zadnjih treh letih pred potekom roka za oddajo ponudb ali prijav pristojni organ Republike Slovenije ali druge države članice ali tretje države pri njem </w:t>
      </w:r>
      <w:r w:rsidR="003D0D30">
        <w:rPr>
          <w:rFonts w:eastAsia="Times New Roman"/>
        </w:rPr>
        <w:t>ni ugotovil</w:t>
      </w:r>
      <w:r w:rsidR="00A720F8">
        <w:rPr>
          <w:rFonts w:eastAsia="Times New Roman"/>
        </w:rPr>
        <w:t xml:space="preserve">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E286FB1" w14:textId="77777777" w:rsidR="008D33A0" w:rsidRDefault="008D33A0" w:rsidP="0067673B">
      <w:pPr>
        <w:spacing w:line="240" w:lineRule="auto"/>
        <w:ind w:left="720"/>
        <w:rPr>
          <w:rFonts w:eastAsia="Times New Roman"/>
        </w:rPr>
      </w:pPr>
    </w:p>
    <w:p w14:paraId="3ED4215B" w14:textId="77777777" w:rsidR="00E07775" w:rsidRPr="00AB47F7" w:rsidRDefault="00E07775" w:rsidP="0067673B">
      <w:pPr>
        <w:spacing w:line="240" w:lineRule="auto"/>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6B106BCF" w14:textId="77777777" w:rsidR="00E07775" w:rsidRPr="00AB47F7" w:rsidRDefault="00E07775" w:rsidP="0067673B">
      <w:pPr>
        <w:spacing w:line="240" w:lineRule="auto"/>
      </w:pPr>
    </w:p>
    <w:p w14:paraId="7004D68A" w14:textId="77777777" w:rsidR="00E07775" w:rsidRPr="00AB47F7" w:rsidRDefault="00E07775" w:rsidP="0067673B">
      <w:pPr>
        <w:spacing w:line="240" w:lineRule="auto"/>
        <w:ind w:firstLine="426"/>
      </w:pPr>
      <w:r w:rsidRPr="00AB47F7">
        <w:t>DOKAZIL</w:t>
      </w:r>
      <w:r>
        <w:t>A</w:t>
      </w:r>
      <w:r w:rsidRPr="00AB47F7">
        <w:t>:</w:t>
      </w:r>
    </w:p>
    <w:p w14:paraId="04A74D2B" w14:textId="4E297815" w:rsidR="00E07775" w:rsidRDefault="00E07775" w:rsidP="0067673B">
      <w:pPr>
        <w:spacing w:line="240" w:lineRule="auto"/>
        <w:ind w:left="392"/>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3C7828">
        <w:t xml:space="preserve">izključitev, navedite v </w:t>
      </w:r>
      <w:r w:rsidR="00A75382">
        <w:t>Obrazcu – izjava za gospodarski subjekt – izključitveni razlog</w:t>
      </w:r>
      <w:r w:rsidRPr="003C7828">
        <w:t>.</w:t>
      </w:r>
    </w:p>
    <w:p w14:paraId="260CCF54" w14:textId="77777777" w:rsidR="0067673B" w:rsidRPr="003C7828" w:rsidRDefault="0067673B" w:rsidP="0067673B">
      <w:pPr>
        <w:spacing w:line="240" w:lineRule="auto"/>
        <w:ind w:left="392"/>
      </w:pPr>
    </w:p>
    <w:p w14:paraId="1C4C32F3" w14:textId="77777777" w:rsidR="00D96DA7" w:rsidRDefault="00D96DA7" w:rsidP="0067673B">
      <w:pPr>
        <w:spacing w:line="240" w:lineRule="auto"/>
        <w:rPr>
          <w:rFonts w:cs="Arial"/>
          <w:i/>
          <w:sz w:val="18"/>
          <w:szCs w:val="18"/>
          <w:highlight w:val="yellow"/>
        </w:rPr>
      </w:pPr>
    </w:p>
    <w:p w14:paraId="324B48F4" w14:textId="4C35F67F" w:rsidR="00D96DA7" w:rsidRPr="00533DCB" w:rsidRDefault="0073283A" w:rsidP="0067673B">
      <w:pPr>
        <w:pStyle w:val="Naslov3"/>
        <w:spacing w:before="0" w:after="0" w:line="240" w:lineRule="auto"/>
      </w:pPr>
      <w:bookmarkStart w:id="92" w:name="_Toc464638529"/>
      <w:bookmarkStart w:id="93" w:name="_Toc131054616"/>
      <w:bookmarkStart w:id="94" w:name="_Toc336851742"/>
      <w:bookmarkStart w:id="95" w:name="_Toc336851790"/>
      <w:bookmarkEnd w:id="92"/>
      <w:r w:rsidRPr="004D404D">
        <w:t xml:space="preserve">Pogoji za sodelovanje </w:t>
      </w:r>
      <w:bookmarkEnd w:id="93"/>
    </w:p>
    <w:p w14:paraId="194EFEAA" w14:textId="788A732A" w:rsidR="007C1BF9" w:rsidRPr="00AB47F7" w:rsidRDefault="00705102" w:rsidP="0067673B">
      <w:pPr>
        <w:numPr>
          <w:ilvl w:val="0"/>
          <w:numId w:val="10"/>
        </w:numPr>
        <w:spacing w:line="240" w:lineRule="auto"/>
        <w:ind w:left="426" w:hanging="284"/>
      </w:pPr>
      <w:r>
        <w:t>Ponudnik</w:t>
      </w:r>
      <w:r w:rsidR="00EC4458" w:rsidRPr="00EC4458">
        <w:t xml:space="preserve"> mora biti vpisan v enega od poslovnih registrov, ki se vodijo v državi članici, v kateri ima gospodarski subjekt sedež. Seznam poklicnih ali poslovnih registrov v državah članicah Evropske unije določa Priloga XI Direktive 2014/24/EU.</w:t>
      </w:r>
    </w:p>
    <w:p w14:paraId="068C6D9E" w14:textId="77777777" w:rsidR="007C1BF9" w:rsidRPr="00AB47F7" w:rsidRDefault="007C1BF9" w:rsidP="0067673B">
      <w:pPr>
        <w:spacing w:line="240" w:lineRule="auto"/>
      </w:pPr>
    </w:p>
    <w:p w14:paraId="5456002B" w14:textId="77777777" w:rsidR="007C1BF9" w:rsidRPr="00AB47F7" w:rsidRDefault="007C1BF9" w:rsidP="0067673B">
      <w:pPr>
        <w:spacing w:line="240" w:lineRule="auto"/>
        <w:ind w:firstLine="426"/>
      </w:pPr>
      <w:r w:rsidRPr="00AB47F7">
        <w:t>DOKAZILA:</w:t>
      </w:r>
    </w:p>
    <w:p w14:paraId="02514D30" w14:textId="2FE17D23" w:rsidR="00A80444" w:rsidRDefault="005A370E" w:rsidP="0067673B">
      <w:pPr>
        <w:spacing w:line="240" w:lineRule="auto"/>
        <w:ind w:left="426"/>
        <w:rPr>
          <w:b/>
        </w:rPr>
      </w:pPr>
      <w:r>
        <w:t xml:space="preserve">Izpolnjen </w:t>
      </w:r>
      <w:r>
        <w:rPr>
          <w:b/>
        </w:rPr>
        <w:t>obrazec ESPD</w:t>
      </w:r>
      <w:r w:rsidR="00EC4458">
        <w:rPr>
          <w:b/>
        </w:rPr>
        <w:t xml:space="preserve"> </w:t>
      </w:r>
      <w:r w:rsidR="00EC4458">
        <w:t>(v »Del IV</w:t>
      </w:r>
      <w:r w:rsidR="00EC4458" w:rsidRPr="00377CF8">
        <w:t xml:space="preserve">: </w:t>
      </w:r>
      <w:r w:rsidR="00EC4458">
        <w:t>Pogoji za sodelovanje</w:t>
      </w:r>
      <w:r w:rsidR="00EC4458" w:rsidRPr="00377CF8">
        <w:t xml:space="preserve">, </w:t>
      </w:r>
      <w:r w:rsidR="00EC4458">
        <w:t>Oddelek A</w:t>
      </w:r>
      <w:r w:rsidR="00EC4458" w:rsidRPr="00377CF8">
        <w:t xml:space="preserve">: </w:t>
      </w:r>
      <w:r w:rsidR="00EC4458">
        <w:t xml:space="preserve">Ustreznost, </w:t>
      </w:r>
      <w:r w:rsidR="00635BA0">
        <w:t>Vpis v poslovni register</w:t>
      </w:r>
      <w:r w:rsidR="00EC4458" w:rsidRPr="00377CF8">
        <w:t>«)</w:t>
      </w:r>
      <w:r w:rsidR="00EC4458">
        <w:t xml:space="preserve"> </w:t>
      </w:r>
      <w:r w:rsidR="00EC4458" w:rsidRPr="00307F19">
        <w:t>s strani vseh gospodarskih subjektov v ponudbi</w:t>
      </w:r>
      <w:r>
        <w:rPr>
          <w:b/>
        </w:rPr>
        <w:t>.</w:t>
      </w:r>
    </w:p>
    <w:p w14:paraId="040ADC92" w14:textId="77777777" w:rsidR="00A80444" w:rsidRDefault="00A80444" w:rsidP="0067673B">
      <w:pPr>
        <w:spacing w:line="240" w:lineRule="auto"/>
        <w:ind w:left="426"/>
        <w:rPr>
          <w:b/>
        </w:rPr>
      </w:pPr>
    </w:p>
    <w:p w14:paraId="2FBC6E03" w14:textId="26085E13" w:rsidR="005A370E" w:rsidRDefault="00694AD6" w:rsidP="0067673B">
      <w:pPr>
        <w:spacing w:line="240" w:lineRule="auto"/>
        <w:ind w:left="426"/>
      </w:pPr>
      <w:r>
        <w:t xml:space="preserve">Naročnik si </w:t>
      </w:r>
      <w:r w:rsidR="006739D5">
        <w:t xml:space="preserve">pridržuje pravico, da preveri obstoj in vsebino navedb v ponudbi, </w:t>
      </w:r>
      <w:r w:rsidR="00A23C7C">
        <w:t xml:space="preserve">v kolikor se bo </w:t>
      </w:r>
      <w:r w:rsidR="006739D5">
        <w:t>pojavi</w:t>
      </w:r>
      <w:r w:rsidR="00A23C7C">
        <w:t>l</w:t>
      </w:r>
      <w:r w:rsidR="006739D5">
        <w:t xml:space="preserve"> dvom o resničnosti ponudnikovih </w:t>
      </w:r>
      <w:r w:rsidR="006739D5" w:rsidRPr="00C20D42">
        <w:t xml:space="preserve">izjav v ESPD. V ta namen mora </w:t>
      </w:r>
      <w:r w:rsidR="00A80444" w:rsidRPr="00C20D42">
        <w:t>ESPD vsebovati vse potrebne podatke, da lahko naročnik v uradni evidenci preveri izpolnjevanje predmetnega pogoja</w:t>
      </w:r>
      <w:r w:rsidR="00A80444">
        <w:t>. V kolikor takšna preveritev ne bo mogoča</w:t>
      </w:r>
      <w:r w:rsidR="00442953">
        <w:t>,</w:t>
      </w:r>
      <w:r w:rsidR="00A80444">
        <w:t xml:space="preserve"> bo naročnik od </w:t>
      </w:r>
      <w:r w:rsidR="00A23C7C">
        <w:t xml:space="preserve">gospodarskega subjekta </w:t>
      </w:r>
      <w:r w:rsidR="00A80444">
        <w:t xml:space="preserve">zahteval predložitev </w:t>
      </w:r>
      <w:r w:rsidR="00A75382">
        <w:t>kopije vpisa v enega od poklicnih ali poslovnih registrov.</w:t>
      </w:r>
    </w:p>
    <w:p w14:paraId="4D42C91F" w14:textId="77777777" w:rsidR="00616967" w:rsidRDefault="00616967" w:rsidP="00616967">
      <w:pPr>
        <w:spacing w:line="240" w:lineRule="auto"/>
        <w:ind w:left="426"/>
      </w:pPr>
      <w:bookmarkStart w:id="96" w:name="_Toc336851743"/>
      <w:bookmarkStart w:id="97" w:name="_Toc336851791"/>
      <w:bookmarkEnd w:id="94"/>
      <w:bookmarkEnd w:id="95"/>
    </w:p>
    <w:p w14:paraId="6C5F81D7" w14:textId="77777777" w:rsidR="00B3446C" w:rsidRDefault="00B3446C" w:rsidP="001623E6">
      <w:pPr>
        <w:pStyle w:val="Pripombabesedilo"/>
        <w:ind w:left="720"/>
        <w:rPr>
          <w:rFonts w:cs="Arial"/>
        </w:rPr>
      </w:pPr>
      <w:bookmarkStart w:id="98" w:name="_Toc477521109"/>
      <w:bookmarkStart w:id="99" w:name="_Toc477522775"/>
      <w:bookmarkStart w:id="100" w:name="_Toc477761528"/>
      <w:bookmarkStart w:id="101" w:name="_Toc477521111"/>
      <w:bookmarkStart w:id="102" w:name="_Toc477522777"/>
      <w:bookmarkStart w:id="103" w:name="_Toc477761530"/>
      <w:bookmarkStart w:id="104" w:name="_Toc477521113"/>
      <w:bookmarkStart w:id="105" w:name="_Toc477522779"/>
      <w:bookmarkStart w:id="106" w:name="_Toc477761532"/>
      <w:bookmarkStart w:id="107" w:name="_Toc477521114"/>
      <w:bookmarkStart w:id="108" w:name="_Toc477522780"/>
      <w:bookmarkStart w:id="109" w:name="_Toc477761533"/>
      <w:bookmarkStart w:id="110" w:name="_Toc477521115"/>
      <w:bookmarkStart w:id="111" w:name="_Toc477522781"/>
      <w:bookmarkStart w:id="112" w:name="_Toc477761534"/>
      <w:bookmarkStart w:id="113" w:name="_Toc464638533"/>
      <w:bookmarkStart w:id="114" w:name="_Toc464638539"/>
      <w:bookmarkStart w:id="115" w:name="_Toc464638541"/>
      <w:bookmarkStart w:id="116" w:name="_Toc464638544"/>
      <w:bookmarkStart w:id="117" w:name="_Toc464638546"/>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0A75A71" w14:textId="0A790B1D" w:rsidR="003A311F" w:rsidRPr="00AB4B4E" w:rsidRDefault="001623E6" w:rsidP="00AB4B4E">
      <w:pPr>
        <w:numPr>
          <w:ilvl w:val="0"/>
          <w:numId w:val="10"/>
        </w:numPr>
        <w:spacing w:line="240" w:lineRule="auto"/>
        <w:ind w:left="426" w:hanging="284"/>
      </w:pPr>
      <w:r w:rsidRPr="00AB4B4E">
        <w:t xml:space="preserve">Ponudnik mora razpolagati z vsemi tehničnimi sredstvi in opremo, ki je potrebna za uspešno izvedbo. </w:t>
      </w:r>
      <w:r w:rsidR="003A311F" w:rsidRPr="00AB4B4E">
        <w:t>Ponudnik mora razpolagati z ustrezno opremo za potrebe izvajanja predmeta javnega naročila in sicer specialno komunalno vozilo z minimalnim volumnom cisterne za prevzem blata 8 m3 in cisterno s čisto vodo volumna minimalno 1 m3 ter sesalno cev dolžine najmanj 30 metrov.</w:t>
      </w:r>
      <w:r w:rsidR="00703F3D">
        <w:t xml:space="preserve"> </w:t>
      </w:r>
      <w:r w:rsidR="00703F3D">
        <w:lastRenderedPageBreak/>
        <w:t>Nadalje mora za sklop 2 poleg opreme iz prejšnjega odstavka razpolagati še z specialnim vozilom z volumnom cisterne 28-30m</w:t>
      </w:r>
      <w:r w:rsidR="00703F3D" w:rsidRPr="00703F3D">
        <w:rPr>
          <w:vertAlign w:val="superscript"/>
        </w:rPr>
        <w:t>3</w:t>
      </w:r>
      <w:r w:rsidR="00703F3D">
        <w:t>.</w:t>
      </w:r>
      <w:r w:rsidR="003A311F" w:rsidRPr="00AB4B4E">
        <w:t xml:space="preserve"> Ponudnik mora pri oddaji ponudbe upoštevati, da bo v primeru težje dostopnih greznic glede na konfiguracijo terena, storitve moral organizirati z uporabo manjših vozil oz. uporabo drugih delovnih sredstev.</w:t>
      </w:r>
    </w:p>
    <w:p w14:paraId="021DBB6E" w14:textId="2EE1898E" w:rsidR="007D6DC4" w:rsidRPr="003A311F" w:rsidRDefault="007D6DC4" w:rsidP="00AB4B4E">
      <w:pPr>
        <w:spacing w:line="240" w:lineRule="auto"/>
        <w:ind w:left="426"/>
        <w:rPr>
          <w:rFonts w:cs="Arial"/>
        </w:rPr>
      </w:pPr>
      <w:r w:rsidRPr="003A311F">
        <w:rPr>
          <w:rFonts w:cs="Arial"/>
        </w:rPr>
        <w:t>V ESPD obrazec se vpiše podatek o vrsti vozila ali stroja; znamko, količino m</w:t>
      </w:r>
      <w:r w:rsidRPr="003A311F">
        <w:rPr>
          <w:rFonts w:cs="Arial"/>
          <w:vertAlign w:val="superscript"/>
        </w:rPr>
        <w:t>3</w:t>
      </w:r>
      <w:r w:rsidRPr="003A311F">
        <w:rPr>
          <w:rFonts w:cs="Arial"/>
        </w:rPr>
        <w:t>, ki jo lahko prepelje; leto izdelave ter registrsko oznako.</w:t>
      </w:r>
      <w:r w:rsidR="004A12ED">
        <w:rPr>
          <w:rFonts w:cs="Arial"/>
        </w:rPr>
        <w:t xml:space="preserve"> Kot prilogo k ponudbi morajo ponudniki predložiti dokazilo, da z navedenimi vozili res razpolagajo npr. izpisek iz registra osnovnih sredstev, pogodba o najemu vozila…</w:t>
      </w:r>
    </w:p>
    <w:p w14:paraId="3E6EEC5D" w14:textId="49AC1A2A" w:rsidR="001623E6" w:rsidRPr="001623E6" w:rsidRDefault="001623E6" w:rsidP="007D6DC4">
      <w:pPr>
        <w:pStyle w:val="Odstavekseznama"/>
        <w:spacing w:line="240" w:lineRule="auto"/>
        <w:ind w:left="357"/>
        <w:rPr>
          <w:rFonts w:cs="Arial"/>
          <w:sz w:val="22"/>
        </w:rPr>
      </w:pPr>
    </w:p>
    <w:p w14:paraId="2C29F689" w14:textId="77777777" w:rsidR="003303D1" w:rsidRDefault="003303D1" w:rsidP="007D6DC4">
      <w:pPr>
        <w:pStyle w:val="Odstavekseznama"/>
        <w:spacing w:line="240" w:lineRule="auto"/>
        <w:ind w:left="357"/>
      </w:pPr>
      <w:r>
        <w:t xml:space="preserve">Izpolnjen </w:t>
      </w:r>
      <w:r>
        <w:rPr>
          <w:b/>
        </w:rPr>
        <w:t xml:space="preserve">obrazec ESPD </w:t>
      </w:r>
      <w:r>
        <w:t>(v »Del IV</w:t>
      </w:r>
      <w:r w:rsidRPr="00377CF8">
        <w:t xml:space="preserve">: </w:t>
      </w:r>
      <w:r>
        <w:t>Pogoji za sodelovanje</w:t>
      </w:r>
      <w:r w:rsidRPr="00377CF8">
        <w:t xml:space="preserve">, </w:t>
      </w:r>
      <w:r>
        <w:t>Oddelek C</w:t>
      </w:r>
      <w:r w:rsidRPr="00377CF8">
        <w:t xml:space="preserve">: </w:t>
      </w:r>
      <w:r>
        <w:t>Tehnična in strokovna sposobnost).</w:t>
      </w:r>
    </w:p>
    <w:p w14:paraId="60E3B02C" w14:textId="0A936FAA" w:rsidR="003303D1" w:rsidRDefault="003303D1" w:rsidP="00AB4B4E">
      <w:pPr>
        <w:pStyle w:val="Odstavekseznama"/>
        <w:spacing w:line="240" w:lineRule="auto"/>
        <w:ind w:left="708"/>
      </w:pPr>
      <w:r>
        <w:t>Dopušča se skupno izpolnjevanje pogojev vseh gospodarskih subjektov v ponudbi.</w:t>
      </w:r>
    </w:p>
    <w:p w14:paraId="19EA6FFD" w14:textId="00CD0186" w:rsidR="003303D1" w:rsidRDefault="003303D1" w:rsidP="00AB4B4E">
      <w:pPr>
        <w:pStyle w:val="Odstavekseznama"/>
        <w:spacing w:line="240" w:lineRule="auto"/>
        <w:ind w:left="708"/>
      </w:pPr>
      <w:r>
        <w:t>Naročnik si pridržuje pravico, da od ponudnikov naknadno zahteva ustrezna dokazila o izpolnjevanju pogojev (npr. pogodbo o najemu vozi</w:t>
      </w:r>
      <w:r w:rsidR="00E27DEA">
        <w:t>l</w:t>
      </w:r>
      <w:r>
        <w:t>, izpisek osnovnih sredstev…)</w:t>
      </w:r>
    </w:p>
    <w:p w14:paraId="406E88B2" w14:textId="77777777" w:rsidR="001623E6" w:rsidRDefault="001623E6" w:rsidP="00E27DEA">
      <w:pPr>
        <w:pStyle w:val="Odstavekseznama"/>
        <w:spacing w:line="240" w:lineRule="auto"/>
        <w:rPr>
          <w:rFonts w:cs="Arial"/>
          <w:szCs w:val="20"/>
        </w:rPr>
      </w:pPr>
    </w:p>
    <w:p w14:paraId="63CBA440" w14:textId="44DC11A8" w:rsidR="00C5630D" w:rsidRPr="00C5630D" w:rsidRDefault="00C5630D" w:rsidP="00C5630D">
      <w:pPr>
        <w:pStyle w:val="Odstavekseznama"/>
        <w:numPr>
          <w:ilvl w:val="0"/>
          <w:numId w:val="10"/>
        </w:numPr>
        <w:spacing w:line="240" w:lineRule="auto"/>
        <w:ind w:left="714" w:hanging="357"/>
        <w:rPr>
          <w:rFonts w:cs="Arial"/>
        </w:rPr>
      </w:pPr>
      <w:r w:rsidRPr="00C5630D">
        <w:rPr>
          <w:rFonts w:cs="Arial"/>
        </w:rPr>
        <w:t xml:space="preserve">Gospodarski subjekt bo moral imeti ob sklenitvi okvirnega sporazuma sklenjeno zavarovanje odgovornosti iz dejavnosti  za škodo, ki bi jo z nerednim in nevestnim opravljanjem del povzročil sam ali pri njem zaposlene osebe ali pogodbeni podizvajalcu naročniku ali tretjim osebam. V času trajanja okvirnega sporazuma mora ponudnik naročniku posredovati kopijo veljavne zavarovalne police, če veljavnost le-te poteče. Ponudnik je dolžan takoj obvestiti naročnika, če bi bila na podlagi odgovornosti za škodo iz prvega odstavka tega člena izplačana kakršnakoli zavarovalna vsota. Opustitev dolžnosti izvajalca v zvezi z zavarovanjem za odgovornost za škodo iz tega člena se šteje za bistveno kršitev okvirnega sporazuma. </w:t>
      </w:r>
    </w:p>
    <w:p w14:paraId="78416358" w14:textId="77777777" w:rsidR="00C5630D" w:rsidRDefault="00C5630D" w:rsidP="00C5630D">
      <w:pPr>
        <w:pStyle w:val="Odstavekseznama"/>
        <w:spacing w:line="240" w:lineRule="auto"/>
        <w:contextualSpacing w:val="0"/>
        <w:rPr>
          <w:rFonts w:cs="Arial"/>
        </w:rPr>
      </w:pPr>
    </w:p>
    <w:p w14:paraId="7CBFC1D7" w14:textId="0C717926" w:rsidR="00C5630D" w:rsidRDefault="00C5630D" w:rsidP="00C5630D">
      <w:pPr>
        <w:pStyle w:val="Odstavekseznama"/>
        <w:spacing w:line="240" w:lineRule="auto"/>
        <w:contextualSpacing w:val="0"/>
        <w:rPr>
          <w:rFonts w:cs="Arial"/>
        </w:rPr>
      </w:pPr>
      <w:r>
        <w:rPr>
          <w:rFonts w:cs="Arial"/>
        </w:rPr>
        <w:t>DOKAZILO:</w:t>
      </w:r>
    </w:p>
    <w:p w14:paraId="637C4160" w14:textId="77777777" w:rsidR="00C5630D" w:rsidRDefault="00C5630D" w:rsidP="00C5630D">
      <w:pPr>
        <w:ind w:left="708"/>
        <w:rPr>
          <w:rFonts w:cs="Arial"/>
        </w:rPr>
      </w:pPr>
      <w:r>
        <w:rPr>
          <w:rFonts w:cs="Arial"/>
        </w:rPr>
        <w:t>I</w:t>
      </w:r>
      <w:r w:rsidRPr="001B1909">
        <w:rPr>
          <w:rFonts w:cs="Arial"/>
        </w:rPr>
        <w:t xml:space="preserve">zpolnjen </w:t>
      </w:r>
      <w:r w:rsidRPr="001B1909">
        <w:rPr>
          <w:rFonts w:cs="Arial"/>
          <w:b/>
        </w:rPr>
        <w:t xml:space="preserve">obrazec ESPD </w:t>
      </w:r>
      <w:r w:rsidRPr="001B1909">
        <w:rPr>
          <w:rFonts w:cs="Arial"/>
        </w:rPr>
        <w:t xml:space="preserve">(v »Del IV: Pogoji za sodelovanje, Oddelek </w:t>
      </w:r>
      <w:r>
        <w:rPr>
          <w:rFonts w:cs="Arial"/>
        </w:rPr>
        <w:t>B</w:t>
      </w:r>
      <w:r w:rsidRPr="001B1909">
        <w:rPr>
          <w:rFonts w:cs="Arial"/>
        </w:rPr>
        <w:t xml:space="preserve">: </w:t>
      </w:r>
      <w:r>
        <w:rPr>
          <w:rFonts w:cs="Arial"/>
        </w:rPr>
        <w:t>Ekonomski in finančni položaj</w:t>
      </w:r>
      <w:r w:rsidRPr="001B1909">
        <w:rPr>
          <w:rFonts w:cs="Arial"/>
        </w:rPr>
        <w:t xml:space="preserve">, </w:t>
      </w:r>
      <w:r>
        <w:rPr>
          <w:rFonts w:cs="Arial"/>
        </w:rPr>
        <w:t>Drugi pogoji</w:t>
      </w:r>
      <w:r w:rsidRPr="001B1909">
        <w:rPr>
          <w:rFonts w:cs="Arial"/>
        </w:rPr>
        <w:t xml:space="preserve">«) </w:t>
      </w:r>
    </w:p>
    <w:p w14:paraId="30E4EBD9" w14:textId="77777777" w:rsidR="00C5630D" w:rsidRDefault="00C5630D" w:rsidP="00C5630D">
      <w:pPr>
        <w:ind w:left="708"/>
        <w:rPr>
          <w:rFonts w:cs="Arial"/>
          <w:u w:val="single"/>
        </w:rPr>
      </w:pPr>
      <w:r w:rsidRPr="007F0254">
        <w:rPr>
          <w:rFonts w:cs="Arial"/>
          <w:u w:val="single"/>
        </w:rPr>
        <w:t xml:space="preserve">Pogoj je obvezen za vodilnega ponudnika oz. vse gospodarske subjekte, če gre za skupno ponudbo. </w:t>
      </w:r>
    </w:p>
    <w:p w14:paraId="5938B3DB" w14:textId="77777777" w:rsidR="00C5630D" w:rsidRDefault="00C5630D" w:rsidP="00C5630D">
      <w:pPr>
        <w:spacing w:line="240" w:lineRule="auto"/>
        <w:ind w:left="709"/>
        <w:rPr>
          <w:rFonts w:cs="Arial"/>
        </w:rPr>
      </w:pPr>
      <w:r w:rsidRPr="007F0254">
        <w:rPr>
          <w:rFonts w:cs="Arial"/>
        </w:rPr>
        <w:t>V primeru izpolnjevanja ESPD obrazca za podizvajalca oz. subjekta, katerih zmogljivost se uporablja, se, v primeru, da le-ta ni vpisan v poslovni register (npr. fizične osebe) navedeno okoliščino vpiše kot opombo.</w:t>
      </w:r>
    </w:p>
    <w:p w14:paraId="6F58B218" w14:textId="77777777" w:rsidR="00C5630D" w:rsidRDefault="00C5630D" w:rsidP="00C5630D">
      <w:pPr>
        <w:spacing w:line="240" w:lineRule="auto"/>
        <w:ind w:left="709"/>
        <w:rPr>
          <w:rFonts w:cs="Arial"/>
        </w:rPr>
      </w:pPr>
      <w:r>
        <w:rPr>
          <w:rFonts w:cs="Arial"/>
        </w:rPr>
        <w:t>S podpisom ESPD obrazca se gospodarski subjekt zavezuje, da bo kopijo veljavne zavarovalne police, iz katere je razvidno, da izpolnjuje navedeni pogoj, zahteval ob podpisu okvirnega sporazuma. Če izbrani ponudnik tega ne bo storil, bo naročnik unovčil zavarovanje za resnost ponudbe.</w:t>
      </w:r>
    </w:p>
    <w:p w14:paraId="09FD32DB" w14:textId="664EC625" w:rsidR="001623E6" w:rsidRPr="001623E6" w:rsidRDefault="001623E6" w:rsidP="00C5630D">
      <w:pPr>
        <w:pStyle w:val="Odstavekseznama"/>
      </w:pPr>
    </w:p>
    <w:p w14:paraId="743CACD4" w14:textId="70B66DE4" w:rsidR="00383122" w:rsidRDefault="00D11CB3" w:rsidP="00616967">
      <w:pPr>
        <w:pStyle w:val="Odstavekseznama"/>
        <w:numPr>
          <w:ilvl w:val="0"/>
          <w:numId w:val="10"/>
        </w:numPr>
        <w:spacing w:line="240" w:lineRule="auto"/>
        <w:rPr>
          <w:rFonts w:cs="Arial"/>
          <w:bCs/>
          <w:color w:val="000000"/>
        </w:rPr>
      </w:pPr>
      <w:r>
        <w:rPr>
          <w:rFonts w:cs="Arial"/>
          <w:bCs/>
          <w:color w:val="000000"/>
        </w:rPr>
        <w:t xml:space="preserve">Ponudnik z oddajo ponudbe soglaša, </w:t>
      </w:r>
      <w:r w:rsidR="00383122">
        <w:rPr>
          <w:rFonts w:cs="Arial"/>
          <w:bCs/>
          <w:color w:val="000000"/>
        </w:rPr>
        <w:t>da sprejema in izpolnjuje pogoje javnega razpisa in vse pogoje, navedene v razpisni dokumentaciji, pod katerimi daje svojo ponudbo ter soglaša, da bodi ti pogoji v celoti sestavni del okvirnega sporazuma.</w:t>
      </w:r>
    </w:p>
    <w:p w14:paraId="0EE90FF5" w14:textId="77777777" w:rsidR="00383122" w:rsidRDefault="00383122" w:rsidP="0067673B">
      <w:pPr>
        <w:spacing w:line="240" w:lineRule="auto"/>
        <w:rPr>
          <w:rFonts w:cs="Arial"/>
          <w:bCs/>
          <w:color w:val="000000"/>
        </w:rPr>
      </w:pPr>
    </w:p>
    <w:p w14:paraId="79BDD756" w14:textId="77777777" w:rsidR="00383122" w:rsidRPr="00AB47F7" w:rsidRDefault="00383122" w:rsidP="0067673B">
      <w:pPr>
        <w:spacing w:line="240" w:lineRule="auto"/>
        <w:ind w:firstLine="708"/>
      </w:pPr>
      <w:r w:rsidRPr="00AB47F7">
        <w:t>DOKAZILO:</w:t>
      </w:r>
    </w:p>
    <w:p w14:paraId="00B5D225" w14:textId="75BDE3A3" w:rsidR="00383122" w:rsidRPr="00383122" w:rsidRDefault="00383122" w:rsidP="0067673B">
      <w:pPr>
        <w:tabs>
          <w:tab w:val="left" w:pos="817"/>
        </w:tabs>
        <w:spacing w:line="240" w:lineRule="auto"/>
        <w:ind w:left="708"/>
        <w:rPr>
          <w:rFonts w:cs="Arial"/>
          <w:bCs/>
          <w:color w:val="000000"/>
        </w:rPr>
      </w:pPr>
      <w:r>
        <w:t>Ponudnik potrdi izpolnjevanje tega pogoja s predložitvijo izpolnjenega ESPD obrazca</w:t>
      </w:r>
    </w:p>
    <w:p w14:paraId="01DCB707" w14:textId="77777777" w:rsidR="00383122" w:rsidRPr="00383122" w:rsidRDefault="00383122" w:rsidP="0067673B">
      <w:pPr>
        <w:spacing w:line="240" w:lineRule="auto"/>
        <w:rPr>
          <w:rFonts w:cs="Arial"/>
          <w:bCs/>
          <w:color w:val="000000"/>
        </w:rPr>
      </w:pPr>
    </w:p>
    <w:p w14:paraId="7AB899B0" w14:textId="6F7A676B" w:rsidR="00383122" w:rsidRDefault="00383122" w:rsidP="00616967">
      <w:pPr>
        <w:pStyle w:val="Odstavekseznama"/>
        <w:numPr>
          <w:ilvl w:val="0"/>
          <w:numId w:val="10"/>
        </w:numPr>
        <w:spacing w:line="240" w:lineRule="auto"/>
        <w:rPr>
          <w:rFonts w:cs="Arial"/>
          <w:bCs/>
          <w:color w:val="000000"/>
        </w:rPr>
      </w:pPr>
      <w:r>
        <w:rPr>
          <w:rFonts w:cs="Arial"/>
          <w:bCs/>
          <w:color w:val="000000"/>
        </w:rPr>
        <w:t>Ponudnik v celoti soglaša z vsebino vzorca okvirnega sporazuma</w:t>
      </w:r>
      <w:r w:rsidR="003E491C">
        <w:rPr>
          <w:rFonts w:cs="Arial"/>
          <w:bCs/>
          <w:color w:val="000000"/>
        </w:rPr>
        <w:t xml:space="preserve"> (Obrazec št. 8)</w:t>
      </w:r>
      <w:r>
        <w:rPr>
          <w:rFonts w:cs="Arial"/>
          <w:bCs/>
          <w:color w:val="000000"/>
        </w:rPr>
        <w:t xml:space="preserve"> </w:t>
      </w:r>
    </w:p>
    <w:p w14:paraId="197A0F5D" w14:textId="77777777" w:rsidR="00383122" w:rsidRDefault="00383122" w:rsidP="0067673B">
      <w:pPr>
        <w:pStyle w:val="Odstavekseznama"/>
        <w:spacing w:line="240" w:lineRule="auto"/>
        <w:rPr>
          <w:rFonts w:cs="Arial"/>
          <w:bCs/>
          <w:color w:val="000000"/>
        </w:rPr>
      </w:pPr>
    </w:p>
    <w:p w14:paraId="5D135505" w14:textId="77777777" w:rsidR="00383122" w:rsidRPr="00AB47F7" w:rsidRDefault="00383122" w:rsidP="0067673B">
      <w:pPr>
        <w:spacing w:line="240" w:lineRule="auto"/>
        <w:ind w:firstLine="708"/>
      </w:pPr>
      <w:r w:rsidRPr="00AB47F7">
        <w:t>DOKAZILO:</w:t>
      </w:r>
    </w:p>
    <w:p w14:paraId="49B19B53" w14:textId="77777777" w:rsidR="00383122" w:rsidRPr="00383122" w:rsidRDefault="00383122" w:rsidP="0067673B">
      <w:pPr>
        <w:tabs>
          <w:tab w:val="left" w:pos="817"/>
        </w:tabs>
        <w:spacing w:line="240" w:lineRule="auto"/>
        <w:ind w:left="708"/>
        <w:rPr>
          <w:rFonts w:cs="Arial"/>
          <w:bCs/>
          <w:color w:val="000000"/>
        </w:rPr>
      </w:pPr>
      <w:r>
        <w:t>Ponudnik potrdi izpolnjevanje tega pogoja s predložitvijo izpolnjenega ESPD obrazca</w:t>
      </w:r>
    </w:p>
    <w:p w14:paraId="524285C9" w14:textId="77777777" w:rsidR="00383122" w:rsidRDefault="00383122" w:rsidP="0067673B">
      <w:pPr>
        <w:pStyle w:val="Odstavekseznama"/>
        <w:spacing w:line="240" w:lineRule="auto"/>
        <w:rPr>
          <w:rFonts w:cs="Arial"/>
          <w:bCs/>
          <w:color w:val="000000"/>
        </w:rPr>
      </w:pPr>
    </w:p>
    <w:p w14:paraId="2225AA15" w14:textId="77777777" w:rsidR="0067673B" w:rsidRDefault="0067673B" w:rsidP="0067673B">
      <w:pPr>
        <w:pStyle w:val="Odstavekseznama"/>
        <w:spacing w:line="240" w:lineRule="auto"/>
        <w:rPr>
          <w:rFonts w:cs="Arial"/>
          <w:bCs/>
          <w:color w:val="000000"/>
        </w:rPr>
      </w:pPr>
    </w:p>
    <w:p w14:paraId="00540481" w14:textId="269D5158" w:rsidR="00A80829" w:rsidRPr="00724AF7" w:rsidRDefault="00DF4689" w:rsidP="0067673B">
      <w:pPr>
        <w:pStyle w:val="Naslov1"/>
        <w:spacing w:before="0" w:beforeAutospacing="0" w:after="0" w:afterAutospacing="0" w:line="240" w:lineRule="auto"/>
      </w:pPr>
      <w:bookmarkStart w:id="118" w:name="_Toc477521118"/>
      <w:bookmarkStart w:id="119" w:name="_Toc477522784"/>
      <w:bookmarkStart w:id="120" w:name="_Toc477761537"/>
      <w:bookmarkStart w:id="121" w:name="_Toc477521119"/>
      <w:bookmarkStart w:id="122" w:name="_Toc477522785"/>
      <w:bookmarkStart w:id="123" w:name="_Toc477761538"/>
      <w:bookmarkStart w:id="124" w:name="_Toc477521120"/>
      <w:bookmarkStart w:id="125" w:name="_Toc477522786"/>
      <w:bookmarkStart w:id="126" w:name="_Toc477761539"/>
      <w:bookmarkStart w:id="127" w:name="_Toc477521128"/>
      <w:bookmarkStart w:id="128" w:name="_Toc477522794"/>
      <w:bookmarkStart w:id="129" w:name="_Toc477761547"/>
      <w:bookmarkStart w:id="130" w:name="_Toc477521129"/>
      <w:bookmarkStart w:id="131" w:name="_Toc477522795"/>
      <w:bookmarkStart w:id="132" w:name="_Toc477761548"/>
      <w:bookmarkStart w:id="133" w:name="_Toc477521131"/>
      <w:bookmarkStart w:id="134" w:name="_Toc477522797"/>
      <w:bookmarkStart w:id="135" w:name="_Toc477761550"/>
      <w:bookmarkStart w:id="136" w:name="_Toc477521133"/>
      <w:bookmarkStart w:id="137" w:name="_Toc477522799"/>
      <w:bookmarkStart w:id="138" w:name="_Toc477761552"/>
      <w:bookmarkStart w:id="139" w:name="_Toc477521134"/>
      <w:bookmarkStart w:id="140" w:name="_Toc477522800"/>
      <w:bookmarkStart w:id="141" w:name="_Toc477761553"/>
      <w:bookmarkStart w:id="142" w:name="_Toc477521135"/>
      <w:bookmarkStart w:id="143" w:name="_Toc477522801"/>
      <w:bookmarkStart w:id="144" w:name="_Toc477761554"/>
      <w:bookmarkStart w:id="145" w:name="_Toc477521136"/>
      <w:bookmarkStart w:id="146" w:name="_Toc477522802"/>
      <w:bookmarkStart w:id="147" w:name="_Toc477761555"/>
      <w:bookmarkStart w:id="148" w:name="_Toc477521137"/>
      <w:bookmarkStart w:id="149" w:name="_Toc477522803"/>
      <w:bookmarkStart w:id="150" w:name="_Toc477761556"/>
      <w:bookmarkStart w:id="151" w:name="_Toc477521138"/>
      <w:bookmarkStart w:id="152" w:name="_Toc477522804"/>
      <w:bookmarkStart w:id="153" w:name="_Toc477761557"/>
      <w:bookmarkStart w:id="154" w:name="_Toc477521140"/>
      <w:bookmarkStart w:id="155" w:name="_Toc477522806"/>
      <w:bookmarkStart w:id="156" w:name="_Toc477761559"/>
      <w:bookmarkStart w:id="157" w:name="_Toc477521141"/>
      <w:bookmarkStart w:id="158" w:name="_Toc477522807"/>
      <w:bookmarkStart w:id="159" w:name="_Toc477761560"/>
      <w:bookmarkStart w:id="160" w:name="_Toc477521142"/>
      <w:bookmarkStart w:id="161" w:name="_Toc477522808"/>
      <w:bookmarkStart w:id="162" w:name="_Toc477761561"/>
      <w:bookmarkStart w:id="163" w:name="_Toc477521143"/>
      <w:bookmarkStart w:id="164" w:name="_Toc477522809"/>
      <w:bookmarkStart w:id="165" w:name="_Toc477761562"/>
      <w:bookmarkStart w:id="166" w:name="_Toc477521144"/>
      <w:bookmarkStart w:id="167" w:name="_Toc477522810"/>
      <w:bookmarkStart w:id="168" w:name="_Toc477761563"/>
      <w:bookmarkStart w:id="169" w:name="_Toc477521145"/>
      <w:bookmarkStart w:id="170" w:name="_Toc477522811"/>
      <w:bookmarkStart w:id="171" w:name="_Toc477761564"/>
      <w:bookmarkStart w:id="172" w:name="_Toc477521146"/>
      <w:bookmarkStart w:id="173" w:name="_Toc477522812"/>
      <w:bookmarkStart w:id="174" w:name="_Toc477761565"/>
      <w:bookmarkStart w:id="175" w:name="_Toc477521147"/>
      <w:bookmarkStart w:id="176" w:name="_Toc477522813"/>
      <w:bookmarkStart w:id="177" w:name="_Toc477761566"/>
      <w:bookmarkStart w:id="178" w:name="_Toc477521149"/>
      <w:bookmarkStart w:id="179" w:name="_Toc477522815"/>
      <w:bookmarkStart w:id="180" w:name="_Toc477761568"/>
      <w:bookmarkStart w:id="181" w:name="_Toc477521151"/>
      <w:bookmarkStart w:id="182" w:name="_Toc477522817"/>
      <w:bookmarkStart w:id="183" w:name="_Toc477761570"/>
      <w:bookmarkStart w:id="184" w:name="_Toc477521152"/>
      <w:bookmarkStart w:id="185" w:name="_Toc477522818"/>
      <w:bookmarkStart w:id="186" w:name="_Toc477761571"/>
      <w:bookmarkStart w:id="187" w:name="_Toc477521153"/>
      <w:bookmarkStart w:id="188" w:name="_Toc477522819"/>
      <w:bookmarkStart w:id="189" w:name="_Toc477761572"/>
      <w:bookmarkStart w:id="190" w:name="_Toc477521154"/>
      <w:bookmarkStart w:id="191" w:name="_Toc477522820"/>
      <w:bookmarkStart w:id="192" w:name="_Toc477761573"/>
      <w:bookmarkStart w:id="193" w:name="_Toc336851744"/>
      <w:bookmarkStart w:id="194" w:name="_Toc336851792"/>
      <w:bookmarkStart w:id="195" w:name="_Toc131054619"/>
      <w:bookmarkEnd w:id="96"/>
      <w:bookmarkEnd w:id="9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724AF7">
        <w:rPr>
          <w:caps w:val="0"/>
        </w:rPr>
        <w:t>MERILA</w:t>
      </w:r>
      <w:bookmarkEnd w:id="193"/>
      <w:bookmarkEnd w:id="194"/>
      <w:bookmarkEnd w:id="195"/>
    </w:p>
    <w:p w14:paraId="23073397" w14:textId="562586EE" w:rsidR="00562109" w:rsidRPr="005C201D" w:rsidRDefault="00DB287C" w:rsidP="0067673B">
      <w:pPr>
        <w:spacing w:line="240" w:lineRule="auto"/>
      </w:pPr>
      <w:r>
        <w:t xml:space="preserve">Merilo za izbor najugodnejšega ponudnika </w:t>
      </w:r>
      <w:r w:rsidR="00562109">
        <w:t>je ekonomsko najugodnejša ponudba</w:t>
      </w:r>
      <w:r w:rsidR="00997A0E" w:rsidRPr="005C201D">
        <w:t>,</w:t>
      </w:r>
      <w:r w:rsidR="005C201D" w:rsidRPr="005C201D">
        <w:t xml:space="preserve"> </w:t>
      </w:r>
      <w:r w:rsidR="0073283A" w:rsidRPr="005C201D">
        <w:t xml:space="preserve">določena na podlagi najnižje ponudbene </w:t>
      </w:r>
      <w:r w:rsidR="005C201D">
        <w:t xml:space="preserve">vrednosti </w:t>
      </w:r>
      <w:r w:rsidR="0073283A" w:rsidRPr="005C201D">
        <w:t xml:space="preserve">v EUR </w:t>
      </w:r>
      <w:r w:rsidR="005C201D" w:rsidRPr="005C201D">
        <w:t xml:space="preserve">brez </w:t>
      </w:r>
      <w:r w:rsidR="0073283A" w:rsidRPr="005C201D">
        <w:t>DDV</w:t>
      </w:r>
      <w:r w:rsidR="005C41BA">
        <w:t>.</w:t>
      </w:r>
    </w:p>
    <w:p w14:paraId="6652E1A0" w14:textId="77777777" w:rsidR="00562109" w:rsidRDefault="00562109" w:rsidP="0067673B">
      <w:pPr>
        <w:tabs>
          <w:tab w:val="left" w:pos="7465"/>
        </w:tabs>
        <w:spacing w:line="240" w:lineRule="auto"/>
      </w:pPr>
    </w:p>
    <w:p w14:paraId="12408067" w14:textId="77777777" w:rsidR="0067673B" w:rsidRPr="00562109" w:rsidRDefault="0067673B" w:rsidP="0067673B">
      <w:pPr>
        <w:tabs>
          <w:tab w:val="left" w:pos="7465"/>
        </w:tabs>
        <w:spacing w:line="240" w:lineRule="auto"/>
      </w:pPr>
    </w:p>
    <w:p w14:paraId="689164AB" w14:textId="12A178D8" w:rsidR="00562109" w:rsidRDefault="00DF4689" w:rsidP="0067673B">
      <w:pPr>
        <w:pStyle w:val="Naslov1"/>
        <w:spacing w:before="0" w:beforeAutospacing="0" w:after="0" w:afterAutospacing="0" w:line="240" w:lineRule="auto"/>
        <w:rPr>
          <w:caps w:val="0"/>
        </w:rPr>
      </w:pPr>
      <w:bookmarkStart w:id="196" w:name="_Toc131054620"/>
      <w:r>
        <w:rPr>
          <w:caps w:val="0"/>
        </w:rPr>
        <w:t>PONUDBA</w:t>
      </w:r>
      <w:bookmarkEnd w:id="196"/>
    </w:p>
    <w:p w14:paraId="60E0896F" w14:textId="77777777" w:rsidR="0067673B" w:rsidRPr="0067673B" w:rsidRDefault="0067673B" w:rsidP="0067673B"/>
    <w:p w14:paraId="2CCFF500" w14:textId="08338913" w:rsidR="00120550" w:rsidRDefault="00DF4689" w:rsidP="0067673B">
      <w:pPr>
        <w:pStyle w:val="Naslov2"/>
        <w:spacing w:before="0" w:after="0" w:line="240" w:lineRule="auto"/>
      </w:pPr>
      <w:bookmarkStart w:id="197" w:name="_Toc336851746"/>
      <w:bookmarkStart w:id="198" w:name="_Toc336851794"/>
      <w:bookmarkStart w:id="199" w:name="_Toc131054621"/>
      <w:r>
        <w:t>P</w:t>
      </w:r>
      <w:r w:rsidR="00120550">
        <w:t>onudbena dokumentacija</w:t>
      </w:r>
      <w:bookmarkEnd w:id="197"/>
      <w:bookmarkEnd w:id="198"/>
      <w:bookmarkEnd w:id="199"/>
    </w:p>
    <w:p w14:paraId="40F6C4A9" w14:textId="77777777" w:rsidR="001E2EA1" w:rsidRDefault="001E2EA1" w:rsidP="0067673B">
      <w:pPr>
        <w:spacing w:line="240" w:lineRule="auto"/>
        <w:rPr>
          <w:rFonts w:cs="Arial"/>
          <w:i/>
          <w:sz w:val="18"/>
          <w:szCs w:val="18"/>
          <w:highlight w:val="yellow"/>
        </w:rPr>
      </w:pPr>
    </w:p>
    <w:p w14:paraId="55E3620F" w14:textId="77777777" w:rsidR="00120550" w:rsidRPr="00AF1F2F" w:rsidRDefault="00120550" w:rsidP="0067673B">
      <w:pPr>
        <w:spacing w:line="240" w:lineRule="auto"/>
      </w:pPr>
      <w:r w:rsidRPr="00AF1F2F">
        <w:t>Ponudbeno dokumentacijo sestavljajo naslednji dokumenti:</w:t>
      </w:r>
    </w:p>
    <w:p w14:paraId="0F35AB0D" w14:textId="77777777" w:rsidR="00F34E87" w:rsidRPr="000918E8" w:rsidRDefault="00F34E87" w:rsidP="0067673B">
      <w:pPr>
        <w:spacing w:line="240" w:lineRule="auto"/>
        <w:rPr>
          <w:highlight w:val="yellow"/>
        </w:rPr>
      </w:pPr>
    </w:p>
    <w:p w14:paraId="18EFBDC9" w14:textId="0C6ACC22" w:rsidR="00120550" w:rsidRDefault="00120550" w:rsidP="0067673B">
      <w:pPr>
        <w:pStyle w:val="Odstavekseznama"/>
        <w:numPr>
          <w:ilvl w:val="0"/>
          <w:numId w:val="5"/>
        </w:numPr>
        <w:spacing w:line="240" w:lineRule="auto"/>
      </w:pPr>
      <w:r w:rsidRPr="00AF1F2F">
        <w:t>izpolnjen obrazec »</w:t>
      </w:r>
      <w:r w:rsidR="0019561C" w:rsidRPr="0019561C">
        <w:rPr>
          <w:b/>
          <w:bCs/>
        </w:rPr>
        <w:t>Po</w:t>
      </w:r>
      <w:r w:rsidR="00383122">
        <w:rPr>
          <w:b/>
          <w:bCs/>
        </w:rPr>
        <w:t xml:space="preserve">nudbeni </w:t>
      </w:r>
      <w:r w:rsidR="0019561C">
        <w:t>p</w:t>
      </w:r>
      <w:r w:rsidRPr="00AF1F2F">
        <w:rPr>
          <w:b/>
        </w:rPr>
        <w:t>redračun</w:t>
      </w:r>
      <w:r w:rsidRPr="00AF1F2F">
        <w:t>«</w:t>
      </w:r>
      <w:r w:rsidR="008A4903">
        <w:t xml:space="preserve"> </w:t>
      </w:r>
    </w:p>
    <w:p w14:paraId="697F15BD" w14:textId="77777777" w:rsidR="009A5588" w:rsidRDefault="009A5588" w:rsidP="0067673B">
      <w:pPr>
        <w:pStyle w:val="Odstavekseznama"/>
        <w:numPr>
          <w:ilvl w:val="0"/>
          <w:numId w:val="5"/>
        </w:numPr>
        <w:spacing w:line="240" w:lineRule="auto"/>
      </w:pPr>
      <w:r w:rsidRPr="00AA7848">
        <w:lastRenderedPageBreak/>
        <w:t>Izpolnjen obrazec »</w:t>
      </w:r>
      <w:r w:rsidR="00795396" w:rsidRPr="00AA7848">
        <w:rPr>
          <w:b/>
        </w:rPr>
        <w:t>ESPD</w:t>
      </w:r>
      <w:r w:rsidRPr="00AA7848">
        <w:t>«</w:t>
      </w:r>
      <w:r w:rsidR="00795396" w:rsidRPr="00AA7848">
        <w:t xml:space="preserve"> (za vse gospodarske subjekte v ponudbi)</w:t>
      </w:r>
    </w:p>
    <w:p w14:paraId="5669EE41" w14:textId="04979B64" w:rsidR="0019561C" w:rsidRPr="0019561C" w:rsidRDefault="0019561C" w:rsidP="0067673B">
      <w:pPr>
        <w:pStyle w:val="Odstavekseznama"/>
        <w:numPr>
          <w:ilvl w:val="0"/>
          <w:numId w:val="5"/>
        </w:numPr>
        <w:spacing w:line="240" w:lineRule="auto"/>
      </w:pPr>
      <w:r>
        <w:t xml:space="preserve">Izpolnjen obrazec: </w:t>
      </w:r>
      <w:r w:rsidRPr="0019561C">
        <w:rPr>
          <w:b/>
          <w:bCs/>
        </w:rPr>
        <w:t>»Podatki o ponudniku«</w:t>
      </w:r>
    </w:p>
    <w:p w14:paraId="3C308794" w14:textId="10332168" w:rsidR="0019561C" w:rsidRDefault="00785EE2" w:rsidP="0067673B">
      <w:pPr>
        <w:pStyle w:val="Odstavekseznama"/>
        <w:numPr>
          <w:ilvl w:val="0"/>
          <w:numId w:val="5"/>
        </w:numPr>
        <w:spacing w:line="240" w:lineRule="auto"/>
      </w:pPr>
      <w:r w:rsidRPr="00785EE2">
        <w:t>Izpolnjen obrazec »</w:t>
      </w:r>
      <w:r w:rsidRPr="00785EE2">
        <w:rPr>
          <w:b/>
          <w:bCs/>
        </w:rPr>
        <w:t>Izjava za gospodarski subjekt – izključitveni razlog</w:t>
      </w:r>
      <w:r w:rsidRPr="00785EE2">
        <w:t>« (v primeru, da izključitveni razlog obstaja)</w:t>
      </w:r>
    </w:p>
    <w:p w14:paraId="320CF670" w14:textId="0A3FC34D" w:rsidR="00785EE2" w:rsidRPr="00785EE2" w:rsidRDefault="00785EE2" w:rsidP="0067673B">
      <w:pPr>
        <w:pStyle w:val="Odstavekseznama"/>
        <w:numPr>
          <w:ilvl w:val="0"/>
          <w:numId w:val="5"/>
        </w:numPr>
        <w:spacing w:line="240" w:lineRule="auto"/>
        <w:rPr>
          <w:b/>
          <w:bCs/>
        </w:rPr>
      </w:pPr>
      <w:r>
        <w:t xml:space="preserve">Izpolnjen obrazec </w:t>
      </w:r>
      <w:r w:rsidRPr="00785EE2">
        <w:rPr>
          <w:b/>
          <w:bCs/>
        </w:rPr>
        <w:t>»Izjava o predložitvi bianco menice z menično izjavo za dobro izvedbo pogodbenih obveznosti«</w:t>
      </w:r>
    </w:p>
    <w:p w14:paraId="4B71E986" w14:textId="084FAB57" w:rsidR="009A5588" w:rsidRDefault="009A5588" w:rsidP="0067673B">
      <w:pPr>
        <w:pStyle w:val="Odstavekseznama"/>
        <w:numPr>
          <w:ilvl w:val="0"/>
          <w:numId w:val="5"/>
        </w:numPr>
        <w:spacing w:line="240" w:lineRule="auto"/>
      </w:pPr>
      <w:r>
        <w:t>Izpolnjen obrazec »</w:t>
      </w:r>
      <w:r w:rsidR="00795396" w:rsidRPr="00AF1F2F">
        <w:rPr>
          <w:b/>
        </w:rPr>
        <w:t>Soglasje podizvajalca</w:t>
      </w:r>
      <w:r>
        <w:t>«</w:t>
      </w:r>
      <w:r w:rsidR="00795396">
        <w:t xml:space="preserve"> (v primeru, da ponudnik nastopa s podizvajalci in </w:t>
      </w:r>
      <w:r w:rsidR="00785EE2">
        <w:t xml:space="preserve">ti </w:t>
      </w:r>
      <w:r w:rsidR="00795396">
        <w:t>zahtevajo</w:t>
      </w:r>
      <w:r w:rsidR="00785EE2">
        <w:t xml:space="preserve"> neposredno plačilo</w:t>
      </w:r>
      <w:r w:rsidR="00795396">
        <w:t>)</w:t>
      </w:r>
    </w:p>
    <w:p w14:paraId="69EF6B02" w14:textId="77777777" w:rsidR="00E412EB" w:rsidRDefault="00E412EB" w:rsidP="0067673B">
      <w:pPr>
        <w:spacing w:line="240" w:lineRule="auto"/>
        <w:rPr>
          <w:highlight w:val="yellow"/>
        </w:rPr>
      </w:pPr>
    </w:p>
    <w:p w14:paraId="20E91813" w14:textId="3A74C6F9" w:rsidR="009A5588" w:rsidRPr="003C2647" w:rsidRDefault="009A5588" w:rsidP="0067673B">
      <w:pPr>
        <w:spacing w:line="240" w:lineRule="auto"/>
      </w:pPr>
      <w:r w:rsidRPr="00AF1F2F">
        <w:t xml:space="preserve">Ponudnik v ponudbi priloži le dokumente, ki so navedeni v tej točki. </w:t>
      </w:r>
      <w:r w:rsidR="00AB664D" w:rsidRPr="00AF1F2F">
        <w:t>Po pregledu ponudb bo naročnik</w:t>
      </w:r>
      <w:r w:rsidR="002728BE">
        <w:t>,</w:t>
      </w:r>
      <w:r w:rsidR="00965387" w:rsidRPr="00965387">
        <w:t xml:space="preserve"> </w:t>
      </w:r>
      <w:r w:rsidR="00965387">
        <w:t>v kolikor se bo pojavil dvom o resničnosti ponudnikovih izjav,</w:t>
      </w:r>
      <w:r w:rsidR="00965387" w:rsidRPr="00AF1F2F">
        <w:t xml:space="preserve"> </w:t>
      </w:r>
      <w:r w:rsidR="00AB664D" w:rsidRPr="00AF1F2F">
        <w:t xml:space="preserve">najugodnejšega ponudnika pozval k predložitvi dokazil, </w:t>
      </w:r>
      <w:r w:rsidRPr="00AF1F2F">
        <w:t xml:space="preserve">kot je navedeno </w:t>
      </w:r>
      <w:r w:rsidR="00474998">
        <w:t>pri</w:t>
      </w:r>
      <w:r w:rsidRPr="00AF1F2F">
        <w:t xml:space="preserve"> posamezni</w:t>
      </w:r>
      <w:r w:rsidR="00474998">
        <w:t>h</w:t>
      </w:r>
      <w:r w:rsidRPr="00AF1F2F">
        <w:t xml:space="preserve"> zahtevani</w:t>
      </w:r>
      <w:r w:rsidR="00474998">
        <w:t>h</w:t>
      </w:r>
      <w:r w:rsidRPr="00AF1F2F">
        <w:t xml:space="preserve"> pogoj</w:t>
      </w:r>
      <w:r w:rsidR="00474998">
        <w:t>ih</w:t>
      </w:r>
      <w:r w:rsidR="00635BA0">
        <w:t xml:space="preserve"> oziroma razlog</w:t>
      </w:r>
      <w:r w:rsidR="00474998">
        <w:t>ih</w:t>
      </w:r>
      <w:r w:rsidR="00635BA0">
        <w:t xml:space="preserve"> za izključitev</w:t>
      </w:r>
      <w:r w:rsidRPr="00AF1F2F">
        <w:t>.</w:t>
      </w:r>
    </w:p>
    <w:p w14:paraId="294D5D68" w14:textId="77777777" w:rsidR="00AE082E" w:rsidRDefault="00AE082E" w:rsidP="0067673B">
      <w:pPr>
        <w:spacing w:line="240" w:lineRule="auto"/>
        <w:rPr>
          <w:rFonts w:cs="Arial"/>
          <w:i/>
          <w:sz w:val="18"/>
          <w:szCs w:val="18"/>
          <w:highlight w:val="yellow"/>
        </w:rPr>
      </w:pPr>
    </w:p>
    <w:p w14:paraId="6874C98E" w14:textId="0408BFF3" w:rsidR="00D65E97" w:rsidRDefault="00D65E97" w:rsidP="0067673B">
      <w:pPr>
        <w:spacing w:line="240" w:lineRule="auto"/>
      </w:pPr>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8A4903">
        <w:t>p</w:t>
      </w:r>
      <w:r>
        <w:t>riložen</w:t>
      </w:r>
      <w:r w:rsidR="008A4903">
        <w:t>a dokumentacija</w:t>
      </w:r>
      <w:r>
        <w:t xml:space="preserve"> ustreza </w:t>
      </w:r>
      <w:r w:rsidR="00821971">
        <w:t>originalu</w:t>
      </w:r>
      <w:r>
        <w:t>. V nasprotnem primeru ponudnik naročniku</w:t>
      </w:r>
      <w:r w:rsidR="00795396">
        <w:t xml:space="preserve"> </w:t>
      </w:r>
      <w:r w:rsidR="0067420D">
        <w:t>odgovarja za vso škodo, ki mu</w:t>
      </w:r>
      <w:r w:rsidR="00795396">
        <w:t xml:space="preserve"> </w:t>
      </w:r>
      <w:r>
        <w:t>je nastala.</w:t>
      </w:r>
    </w:p>
    <w:p w14:paraId="6365394E" w14:textId="77777777" w:rsidR="00974AB6" w:rsidRDefault="00974AB6" w:rsidP="0067673B">
      <w:pPr>
        <w:spacing w:line="240" w:lineRule="auto"/>
      </w:pPr>
    </w:p>
    <w:p w14:paraId="3D5454AE" w14:textId="7241869D" w:rsidR="00974AB6" w:rsidRDefault="00DF4689" w:rsidP="0067673B">
      <w:pPr>
        <w:pStyle w:val="Naslov2"/>
        <w:spacing w:before="0" w:after="0" w:line="240" w:lineRule="auto"/>
      </w:pPr>
      <w:bookmarkStart w:id="200" w:name="_Toc131054622"/>
      <w:r>
        <w:t>S</w:t>
      </w:r>
      <w:r w:rsidR="00974AB6">
        <w:t>estavljanje ponudbe</w:t>
      </w:r>
      <w:bookmarkEnd w:id="200"/>
    </w:p>
    <w:p w14:paraId="5173CB9F" w14:textId="77777777" w:rsidR="0067673B" w:rsidRPr="0067673B" w:rsidRDefault="0067673B" w:rsidP="0067673B"/>
    <w:p w14:paraId="67416DE7" w14:textId="77777777" w:rsidR="00BB1E26" w:rsidRDefault="00974AB6" w:rsidP="0067673B">
      <w:pPr>
        <w:pStyle w:val="Naslov3"/>
        <w:spacing w:before="0" w:after="0" w:line="240" w:lineRule="auto"/>
      </w:pPr>
      <w:bookmarkStart w:id="201" w:name="_Toc464638554"/>
      <w:bookmarkStart w:id="202" w:name="_Toc131054623"/>
      <w:bookmarkEnd w:id="201"/>
      <w:r>
        <w:t>Dokazila o izpolnjevanju zahtev iz tehničnih specifikacij</w:t>
      </w:r>
      <w:bookmarkEnd w:id="202"/>
    </w:p>
    <w:p w14:paraId="542216D3" w14:textId="77777777" w:rsidR="00974AB6" w:rsidRDefault="00974AB6" w:rsidP="0067673B">
      <w:pPr>
        <w:spacing w:line="240" w:lineRule="auto"/>
      </w:pPr>
    </w:p>
    <w:p w14:paraId="3AD289AC" w14:textId="77777777" w:rsidR="00974AB6" w:rsidRDefault="0035229F" w:rsidP="0067673B">
      <w:pPr>
        <w:spacing w:line="240" w:lineRule="auto"/>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tehnični</w:t>
      </w:r>
      <w:r w:rsidR="00965387">
        <w:rPr>
          <w:rFonts w:cs="Arial"/>
        </w:rPr>
        <w:t>h</w:t>
      </w:r>
      <w:r w:rsidRPr="00307F19">
        <w:rPr>
          <w:rFonts w:cs="Arial"/>
        </w:rPr>
        <w:t xml:space="preserve"> specifikacij</w:t>
      </w:r>
      <w:r w:rsidR="00965387">
        <w:rPr>
          <w:rFonts w:cs="Arial"/>
        </w:rPr>
        <w:t>ah</w:t>
      </w:r>
      <w:r w:rsidRPr="00307F19">
        <w:rPr>
          <w:rFonts w:cs="Arial"/>
        </w:rPr>
        <w:t xml:space="preserve">, ki </w:t>
      </w:r>
      <w:r w:rsidR="00965387">
        <w:rPr>
          <w:rFonts w:cs="Arial"/>
        </w:rPr>
        <w:t>so</w:t>
      </w:r>
      <w:r w:rsidR="00965387" w:rsidRPr="00307F19">
        <w:rPr>
          <w:rFonts w:cs="Arial"/>
        </w:rPr>
        <w:t xml:space="preserve"> </w:t>
      </w:r>
      <w:r w:rsidRPr="00307F19">
        <w:rPr>
          <w:rFonts w:cs="Arial"/>
        </w:rPr>
        <w:t>sestavni del te razpisne dokumentacije</w:t>
      </w:r>
      <w:r w:rsidR="00643603" w:rsidRPr="00307F19">
        <w:rPr>
          <w:rFonts w:cs="Arial"/>
        </w:rPr>
        <w:t>.</w:t>
      </w:r>
    </w:p>
    <w:p w14:paraId="4F559CF6" w14:textId="77777777" w:rsidR="0067673B" w:rsidRPr="00442953" w:rsidRDefault="0067673B" w:rsidP="0067673B">
      <w:pPr>
        <w:spacing w:line="240" w:lineRule="auto"/>
        <w:rPr>
          <w:rFonts w:cs="Arial"/>
        </w:rPr>
      </w:pPr>
    </w:p>
    <w:p w14:paraId="39F87057" w14:textId="77777777" w:rsidR="006E4F24" w:rsidRPr="00AA7848" w:rsidRDefault="006324A3" w:rsidP="0067673B">
      <w:pPr>
        <w:pStyle w:val="Naslov3"/>
        <w:spacing w:before="0" w:after="0" w:line="240" w:lineRule="auto"/>
      </w:pPr>
      <w:bookmarkStart w:id="203" w:name="_Toc464638557"/>
      <w:bookmarkStart w:id="204" w:name="_Toc464638559"/>
      <w:bookmarkStart w:id="205" w:name="_Toc336851749"/>
      <w:bookmarkStart w:id="206" w:name="_Toc336851797"/>
      <w:bookmarkStart w:id="207" w:name="_Toc131054624"/>
      <w:bookmarkStart w:id="208" w:name="_Toc336851748"/>
      <w:bookmarkStart w:id="209" w:name="_Toc336851796"/>
      <w:bookmarkEnd w:id="203"/>
      <w:bookmarkEnd w:id="204"/>
      <w:r w:rsidRPr="00AA7848">
        <w:t>Obrazec »</w:t>
      </w:r>
      <w:bookmarkEnd w:id="205"/>
      <w:bookmarkEnd w:id="206"/>
      <w:r w:rsidR="00974AB6" w:rsidRPr="00AA7848">
        <w:t>ESPD</w:t>
      </w:r>
      <w:r w:rsidRPr="00AA7848">
        <w:t>«</w:t>
      </w:r>
      <w:r w:rsidR="00974AB6" w:rsidRPr="00AA7848">
        <w:t xml:space="preserve"> za vse gospodarske subjekte</w:t>
      </w:r>
      <w:bookmarkEnd w:id="207"/>
    </w:p>
    <w:p w14:paraId="0A857D2F" w14:textId="4C81103B" w:rsidR="00474998" w:rsidRDefault="008A4903" w:rsidP="0067673B">
      <w:pPr>
        <w:suppressAutoHyphens/>
        <w:autoSpaceDN w:val="0"/>
        <w:spacing w:line="240" w:lineRule="auto"/>
        <w:textAlignment w:val="baseline"/>
      </w:pPr>
      <w:bookmarkStart w:id="210" w:name="_Toc466382905"/>
      <w:bookmarkStart w:id="211" w:name="_Toc466382906"/>
      <w:bookmarkEnd w:id="210"/>
      <w:bookmarkEnd w:id="211"/>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474998" w:rsidRPr="00474998">
        <w:t xml:space="preserve"> </w:t>
      </w:r>
      <w:r w:rsidR="00474998" w:rsidRPr="00717F10">
        <w:t>S predložitvijo obrazca ESPD ponudnik tudi potrdi, da izpolnjuje vse druge zahteve naročila.</w:t>
      </w:r>
    </w:p>
    <w:p w14:paraId="3E20242E" w14:textId="77777777" w:rsidR="00474998" w:rsidRDefault="00474998" w:rsidP="0067673B">
      <w:pPr>
        <w:spacing w:line="240" w:lineRule="auto"/>
      </w:pPr>
    </w:p>
    <w:p w14:paraId="0AFA7FD1" w14:textId="22B4AE11" w:rsidR="008A4903" w:rsidRPr="0043767D" w:rsidRDefault="00474998" w:rsidP="0067673B">
      <w:pPr>
        <w:suppressAutoHyphens/>
        <w:autoSpaceDN w:val="0"/>
        <w:spacing w:line="240" w:lineRule="auto"/>
        <w:textAlignment w:val="baseline"/>
        <w:rPr>
          <w:rFonts w:cs="Arial"/>
          <w:szCs w:val="20"/>
          <w:lang w:eastAsia="sl-SI"/>
        </w:rPr>
      </w:pPr>
      <w:r w:rsidRPr="00717F10">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bookmarkStart w:id="212" w:name="_Hlk127257816"/>
      <w:r w:rsidRPr="00717F10">
        <w:rPr>
          <w:rFonts w:cs="Arial"/>
          <w:szCs w:val="20"/>
          <w:lang w:eastAsia="sl-SI"/>
        </w:rPr>
        <w:t>(</w:t>
      </w:r>
      <w:r w:rsidRPr="00D97642">
        <w:rPr>
          <w:rFonts w:cs="Arial"/>
          <w:szCs w:val="20"/>
          <w:lang w:eastAsia="sl-SI"/>
        </w:rPr>
        <w:t>Uradni list RS, št. </w:t>
      </w:r>
      <w:hyperlink r:id="rId13"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4"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5" w:tgtFrame="_blank" w:tooltip="Zakon o debirokratizaciji" w:history="1">
        <w:r w:rsidRPr="00D97642">
          <w:rPr>
            <w:szCs w:val="20"/>
            <w:lang w:eastAsia="sl-SI"/>
          </w:rPr>
          <w:t>3/22</w:t>
        </w:r>
      </w:hyperlink>
      <w:r w:rsidRPr="00D97642">
        <w:rPr>
          <w:rFonts w:cs="Arial"/>
          <w:szCs w:val="20"/>
          <w:lang w:eastAsia="sl-SI"/>
        </w:rPr>
        <w:t> – ZDeb</w:t>
      </w:r>
      <w:r w:rsidRPr="00717F10">
        <w:rPr>
          <w:rFonts w:cs="Arial"/>
          <w:szCs w:val="20"/>
          <w:lang w:eastAsia="sl-SI"/>
        </w:rPr>
        <w:t>; v nadaljnjem besedilu: ZIntPK)</w:t>
      </w:r>
      <w:bookmarkEnd w:id="212"/>
      <w:r w:rsidRPr="00717F10">
        <w:rPr>
          <w:rFonts w:cs="Arial"/>
          <w:szCs w:val="20"/>
          <w:lang w:eastAsia="sl-SI"/>
        </w:rPr>
        <w:t>.</w:t>
      </w:r>
    </w:p>
    <w:p w14:paraId="47062FF8" w14:textId="77777777" w:rsidR="008A4903" w:rsidRDefault="008A4903" w:rsidP="0067673B">
      <w:pPr>
        <w:spacing w:line="240" w:lineRule="auto"/>
      </w:pPr>
    </w:p>
    <w:p w14:paraId="536B1C07" w14:textId="77777777" w:rsidR="008A4903" w:rsidRDefault="008A4903" w:rsidP="0067673B">
      <w:pPr>
        <w:spacing w:line="240" w:lineRule="auto"/>
        <w:rPr>
          <w:rFonts w:cs="Arial"/>
          <w:szCs w:val="20"/>
          <w:lang w:eastAsia="sl-SI"/>
        </w:rPr>
      </w:pPr>
      <w:r>
        <w:rPr>
          <w:rFonts w:cs="Arial"/>
          <w:szCs w:val="20"/>
          <w:lang w:eastAsia="sl-SI"/>
        </w:rPr>
        <w:t>Navedbe v ESPD in/ali dokazila, ki ji predloži gospodarski subjekt, morajo biti veljavni.</w:t>
      </w:r>
    </w:p>
    <w:p w14:paraId="4F1F17B4" w14:textId="77777777" w:rsidR="008A4903" w:rsidRDefault="008A4903" w:rsidP="0067673B">
      <w:pPr>
        <w:spacing w:line="240" w:lineRule="auto"/>
        <w:rPr>
          <w:rFonts w:cs="Arial"/>
          <w:szCs w:val="20"/>
          <w:lang w:eastAsia="sl-SI"/>
        </w:rPr>
      </w:pPr>
    </w:p>
    <w:p w14:paraId="76DD2217" w14:textId="355014D1" w:rsidR="008A4903" w:rsidRDefault="008A4903" w:rsidP="0067673B">
      <w:pPr>
        <w:spacing w:line="240" w:lineRule="auto"/>
      </w:pPr>
      <w:r>
        <w:t xml:space="preserve">Gospodarski subjekt naročnikov obrazec ESPD (datoteka XML) uvozi na spletni </w:t>
      </w:r>
      <w:r w:rsidR="00AA7D71">
        <w:t>povezavi</w:t>
      </w:r>
      <w:r>
        <w:t xml:space="preserve">: </w:t>
      </w:r>
      <w:hyperlink r:id="rId16" w:history="1">
        <w:r w:rsidR="00474998" w:rsidRPr="00F3156A">
          <w:rPr>
            <w:rStyle w:val="Hiperpovezava"/>
            <w:rFonts w:cs="Arial"/>
            <w:szCs w:val="20"/>
          </w:rPr>
          <w:t>https://ejn.gov.si/espd</w:t>
        </w:r>
      </w:hyperlink>
      <w:r>
        <w:t xml:space="preserve"> in v njega neposredno vnese zahtevane podatke.</w:t>
      </w:r>
    </w:p>
    <w:p w14:paraId="1C71B40F" w14:textId="77777777" w:rsidR="008A4903" w:rsidRPr="003171DD" w:rsidRDefault="008A4903" w:rsidP="0067673B">
      <w:pPr>
        <w:spacing w:line="240" w:lineRule="auto"/>
        <w:rPr>
          <w:color w:val="FF0000"/>
        </w:rPr>
      </w:pPr>
    </w:p>
    <w:p w14:paraId="511565E9" w14:textId="77777777" w:rsidR="008A4903" w:rsidRPr="00CE507A" w:rsidRDefault="008A4903" w:rsidP="0067673B">
      <w:pPr>
        <w:spacing w:line="240" w:lineRule="auto"/>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CF379E8" w14:textId="77777777" w:rsidR="008A4903" w:rsidRPr="00E00B06" w:rsidRDefault="008A4903" w:rsidP="0067673B">
      <w:pPr>
        <w:spacing w:line="240" w:lineRule="auto"/>
      </w:pPr>
    </w:p>
    <w:p w14:paraId="63988016" w14:textId="1AE58387" w:rsidR="0062302D" w:rsidRPr="00E00B06" w:rsidRDefault="0062302D" w:rsidP="0067673B">
      <w:pPr>
        <w:spacing w:line="240" w:lineRule="auto"/>
      </w:pPr>
      <w:bookmarkStart w:id="213" w:name="_Hlk511905322"/>
      <w:r w:rsidRPr="00E00B06">
        <w:t xml:space="preserve">Ponudnik, ki v sistemu e-JN oddaja ponudbo, naloži svoj ESPD v razdelek </w:t>
      </w:r>
      <w:bookmarkStart w:id="214" w:name="_Hlk63330375"/>
      <w:r w:rsidR="00E1020C">
        <w:t xml:space="preserve">»Dokumenti«, del </w:t>
      </w:r>
      <w:bookmarkEnd w:id="214"/>
      <w:r w:rsidRPr="00E00B06">
        <w:t xml:space="preserve">»ESPD – ponudnik«, ESPD ostalih sodelujočih pa naloži v razdelek </w:t>
      </w:r>
      <w:bookmarkStart w:id="215" w:name="_Hlk63330402"/>
      <w:r w:rsidR="00E1020C">
        <w:t xml:space="preserve">»Sodelujoči«, del </w:t>
      </w:r>
      <w:bookmarkEnd w:id="215"/>
      <w:r w:rsidRPr="00E00B06">
        <w:t xml:space="preserve">»ESPD – ostali sodelujoči«. Ponudnik, ki v sistemu e-JN oddaja ponudbo, naloži elektronsko podpisan ESPD v xml. obliki ali nepodpisan ESPD v xml. obliki, </w:t>
      </w:r>
      <w:bookmarkStart w:id="216" w:name="_Hlk531606225"/>
      <w:r w:rsidRPr="00E00B06">
        <w:t>pri čemer se v slednjem primeru v skladu Splošnimi pogoji uporabe sistema e-JN šteje, da je oddan pravno zavezujoč dokument, ki ima enako veljavnost kot podpisan</w:t>
      </w:r>
      <w:bookmarkEnd w:id="216"/>
      <w:r w:rsidRPr="00E00B06">
        <w:t xml:space="preserve">. </w:t>
      </w:r>
    </w:p>
    <w:bookmarkEnd w:id="213"/>
    <w:p w14:paraId="6C76BEC8" w14:textId="77777777" w:rsidR="008A4903" w:rsidRPr="00E00B06" w:rsidRDefault="008A4903" w:rsidP="0067673B">
      <w:pPr>
        <w:spacing w:line="240" w:lineRule="auto"/>
      </w:pPr>
    </w:p>
    <w:p w14:paraId="2281E2FD" w14:textId="5DB60E10" w:rsidR="008A4903" w:rsidRDefault="008A4903" w:rsidP="0067673B">
      <w:pPr>
        <w:spacing w:line="240" w:lineRule="auto"/>
      </w:pPr>
      <w:r w:rsidRPr="00CE507A">
        <w:t xml:space="preserve">Za ostale sodelujoče ponudnik v razdelek </w:t>
      </w:r>
      <w:r w:rsidR="00E1020C">
        <w:t xml:space="preserve">»Sodelujoči«, del </w:t>
      </w:r>
      <w:r w:rsidRPr="00CE507A">
        <w:t xml:space="preserve">»ESPD – ostali sodelujoči« priloži </w:t>
      </w:r>
      <w:r w:rsidR="00900E29">
        <w:t xml:space="preserve">lastnoročno </w:t>
      </w:r>
      <w:r w:rsidRPr="00CE507A">
        <w:t xml:space="preserve">podpisane ESPD v pdf. obliki, ali v elektronski obliki podpisan xml. </w:t>
      </w:r>
    </w:p>
    <w:p w14:paraId="351A0035" w14:textId="77777777" w:rsidR="0067673B" w:rsidRPr="00CE507A" w:rsidRDefault="0067673B" w:rsidP="0067673B">
      <w:pPr>
        <w:spacing w:line="240" w:lineRule="auto"/>
      </w:pPr>
    </w:p>
    <w:p w14:paraId="6BEDBFC7" w14:textId="47C5F968" w:rsidR="008A1381" w:rsidRDefault="008A1381" w:rsidP="0067673B">
      <w:pPr>
        <w:pStyle w:val="Naslov3"/>
        <w:spacing w:before="0" w:after="0" w:line="240" w:lineRule="auto"/>
      </w:pPr>
      <w:bookmarkStart w:id="217" w:name="_Toc131054625"/>
      <w:r>
        <w:t>Obrazec »</w:t>
      </w:r>
      <w:r w:rsidR="00785EE2">
        <w:t>Ponudbeni p</w:t>
      </w:r>
      <w:r>
        <w:t>redračun«</w:t>
      </w:r>
      <w:bookmarkEnd w:id="217"/>
    </w:p>
    <w:bookmarkEnd w:id="208"/>
    <w:bookmarkEnd w:id="209"/>
    <w:p w14:paraId="1488F483" w14:textId="47FC7B83" w:rsidR="001D4F3B" w:rsidRDefault="001D4F3B" w:rsidP="00981BE6">
      <w:pPr>
        <w:spacing w:line="240" w:lineRule="auto"/>
      </w:pPr>
      <w:r>
        <w:t xml:space="preserve">Ponudnik mora v </w:t>
      </w:r>
      <w:r w:rsidR="00785EE2">
        <w:t>Ponudbenem p</w:t>
      </w:r>
      <w:r>
        <w:t>redračunu ponujati vse pozicije, ob upoštevanju tehničnih specifikacij, ki so del razpisne dokumentacije.</w:t>
      </w:r>
    </w:p>
    <w:p w14:paraId="6518FEFC" w14:textId="77777777" w:rsidR="001D4F3B" w:rsidRDefault="001D4F3B" w:rsidP="00981BE6">
      <w:pPr>
        <w:spacing w:line="240" w:lineRule="auto"/>
      </w:pPr>
    </w:p>
    <w:p w14:paraId="0AFAE8A2" w14:textId="3A3A0838" w:rsidR="001D4F3B" w:rsidRDefault="001D4F3B" w:rsidP="00981BE6">
      <w:pPr>
        <w:spacing w:line="240" w:lineRule="auto"/>
      </w:pPr>
      <w:r w:rsidRPr="00AF1F2F">
        <w:t xml:space="preserve">Ponudnik </w:t>
      </w:r>
      <w:r>
        <w:t>izpolni vse postavke</w:t>
      </w:r>
      <w:r w:rsidRPr="00AF1F2F">
        <w:t xml:space="preserve"> v </w:t>
      </w:r>
      <w:r w:rsidR="00785EE2">
        <w:t>Ponudbenem p</w:t>
      </w:r>
      <w:r w:rsidRPr="00AF1F2F">
        <w:t>redračun</w:t>
      </w:r>
      <w:r>
        <w:t>u</w:t>
      </w:r>
      <w:r w:rsidRPr="00AF1F2F">
        <w:t xml:space="preserve">, in sicer </w:t>
      </w:r>
      <w:r w:rsidRPr="00901157">
        <w:rPr>
          <w:iCs/>
          <w:szCs w:val="20"/>
        </w:rPr>
        <w:t>na največ dve decimalni mesti.</w:t>
      </w:r>
      <w:r w:rsidRPr="00AF1F2F">
        <w:t xml:space="preserve"> </w:t>
      </w:r>
    </w:p>
    <w:p w14:paraId="56BB5595" w14:textId="77777777" w:rsidR="001D4F3B" w:rsidRDefault="001D4F3B" w:rsidP="00981BE6">
      <w:pPr>
        <w:spacing w:line="240" w:lineRule="auto"/>
      </w:pPr>
    </w:p>
    <w:p w14:paraId="6BCF20F3" w14:textId="77777777" w:rsidR="001D4F3B" w:rsidRDefault="001D4F3B" w:rsidP="00981BE6">
      <w:pPr>
        <w:spacing w:line="240" w:lineRule="auto"/>
      </w:pPr>
      <w:r>
        <w:lastRenderedPageBreak/>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042FF2BB" w14:textId="77777777" w:rsidR="001D4F3B" w:rsidRDefault="001D4F3B" w:rsidP="00981BE6">
      <w:pPr>
        <w:spacing w:line="240" w:lineRule="auto"/>
      </w:pPr>
    </w:p>
    <w:p w14:paraId="3E7FAB81" w14:textId="77777777" w:rsidR="001D4F3B" w:rsidRDefault="001D4F3B" w:rsidP="00981BE6">
      <w:pPr>
        <w:spacing w:line="240" w:lineRule="auto"/>
      </w:pPr>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42E336D9" w14:textId="77777777" w:rsidR="001D4F3B" w:rsidRDefault="001D4F3B" w:rsidP="00981BE6">
      <w:pPr>
        <w:spacing w:line="240" w:lineRule="auto"/>
      </w:pPr>
    </w:p>
    <w:p w14:paraId="21BC0B82" w14:textId="77777777" w:rsidR="001D4F3B" w:rsidRDefault="001D4F3B" w:rsidP="00981BE6">
      <w:pPr>
        <w:spacing w:line="240" w:lineRule="auto"/>
      </w:pPr>
      <w:r w:rsidRPr="00AF1F2F">
        <w:t>Ponudnik ne</w:t>
      </w:r>
      <w:r>
        <w:t xml:space="preserve"> </w:t>
      </w:r>
      <w:r w:rsidRPr="00AF1F2F">
        <w:t>sme spreminjati vsebine predračuna.</w:t>
      </w:r>
    </w:p>
    <w:p w14:paraId="46124A8D" w14:textId="77777777" w:rsidR="001D4F3B" w:rsidRDefault="001D4F3B" w:rsidP="00981BE6">
      <w:pPr>
        <w:spacing w:line="240" w:lineRule="auto"/>
      </w:pPr>
    </w:p>
    <w:p w14:paraId="188F9F5F" w14:textId="728DC3F2" w:rsidR="00981BE6" w:rsidRDefault="00981BE6" w:rsidP="00981BE6">
      <w:pPr>
        <w:rPr>
          <w:rFonts w:cs="Arial"/>
        </w:rPr>
      </w:pPr>
      <w:r w:rsidRPr="00220342">
        <w:rPr>
          <w:rFonts w:cs="Arial"/>
        </w:rPr>
        <w:t>V po</w:t>
      </w:r>
      <w:r>
        <w:rPr>
          <w:rFonts w:cs="Arial"/>
        </w:rPr>
        <w:t>n</w:t>
      </w:r>
      <w:r w:rsidRPr="00220342">
        <w:rPr>
          <w:rFonts w:cs="Arial"/>
        </w:rPr>
        <w:t>udbeno ceno morajo biti vključeni vsi materialni in nematerialni stroški, ki bodo potrebni za izvedbo predmeta naročila storitev (vključno s potnimi stroški, stroški premikov in stroški dodatnih delavcev, stroški vodenja evidenc…).</w:t>
      </w:r>
    </w:p>
    <w:p w14:paraId="386367FD" w14:textId="77777777" w:rsidR="00981BE6" w:rsidRPr="00220342" w:rsidRDefault="00981BE6" w:rsidP="00981BE6">
      <w:pPr>
        <w:rPr>
          <w:rFonts w:cs="Arial"/>
        </w:rPr>
      </w:pPr>
    </w:p>
    <w:p w14:paraId="48771EF0" w14:textId="77777777" w:rsidR="00981BE6" w:rsidRDefault="00981BE6" w:rsidP="00981BE6">
      <w:pPr>
        <w:rPr>
          <w:rFonts w:cs="Arial"/>
        </w:rPr>
      </w:pPr>
      <w:r w:rsidRPr="00220342">
        <w:rPr>
          <w:rFonts w:cs="Arial"/>
        </w:rPr>
        <w:t xml:space="preserve">Cene, ki jih bo ponudnik navedel v ponudbi, </w:t>
      </w:r>
      <w:r>
        <w:rPr>
          <w:rFonts w:cs="Arial"/>
        </w:rPr>
        <w:t>so fiksne celotno trajanje javnega naročila.</w:t>
      </w:r>
    </w:p>
    <w:p w14:paraId="39C21F98" w14:textId="77777777" w:rsidR="00981BE6" w:rsidRDefault="00981BE6" w:rsidP="0067673B">
      <w:pPr>
        <w:spacing w:line="240" w:lineRule="auto"/>
      </w:pPr>
    </w:p>
    <w:p w14:paraId="795D5E2D" w14:textId="77777777" w:rsidR="001D4F3B" w:rsidRDefault="001D4F3B" w:rsidP="0067673B">
      <w:pPr>
        <w:spacing w:line="240" w:lineRule="auto"/>
      </w:pPr>
      <w:r>
        <w:t>V primeru, da bo naročnik pri pregledu in ocenjevanju ponudb odkril očitne računske napake, bo ravnal v skladu s sedmim odstavkom 89. člena ZJN-3.</w:t>
      </w:r>
    </w:p>
    <w:p w14:paraId="0DF2EFB8" w14:textId="77777777" w:rsidR="001D4F3B" w:rsidRDefault="001D4F3B" w:rsidP="0067673B">
      <w:pPr>
        <w:spacing w:line="240" w:lineRule="auto"/>
      </w:pPr>
    </w:p>
    <w:p w14:paraId="3BE313A0" w14:textId="4C634504" w:rsidR="009F0DC1" w:rsidRPr="006E0357" w:rsidRDefault="009F0DC1" w:rsidP="0067673B">
      <w:pPr>
        <w:shd w:val="clear" w:color="auto" w:fill="FFFFFF"/>
        <w:spacing w:line="240" w:lineRule="auto"/>
        <w:textAlignment w:val="baseline"/>
        <w:rPr>
          <w:b/>
        </w:rPr>
      </w:pPr>
      <w:bookmarkStart w:id="218" w:name="_Hlk63330464"/>
      <w:r w:rsidRPr="006E0357">
        <w:rPr>
          <w:b/>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00383122">
        <w:rPr>
          <w:b/>
        </w:rPr>
        <w:t xml:space="preserve">»Ponudbeni predračun« </w:t>
      </w:r>
      <w:r w:rsidRPr="006E0357">
        <w:rPr>
          <w:b/>
        </w:rPr>
        <w:t xml:space="preserve">v obliki word, excel ali pdf. »Skupna ponudbena vrednost«, ki bo vpisana v istoimenski razdelek in dokument, ki bo naložen kot predračun v del »Predračun«, bosta razvidna in dostopna na javnem odpiranju ponudb. </w:t>
      </w:r>
    </w:p>
    <w:p w14:paraId="1174BA4B" w14:textId="77777777" w:rsidR="009F0DC1" w:rsidRPr="006E0357" w:rsidRDefault="009F0DC1" w:rsidP="0067673B">
      <w:pPr>
        <w:shd w:val="clear" w:color="auto" w:fill="FFFFFF"/>
        <w:spacing w:line="240" w:lineRule="auto"/>
        <w:textAlignment w:val="baseline"/>
        <w:rPr>
          <w:b/>
        </w:rPr>
      </w:pPr>
      <w:r w:rsidRPr="006E0357">
        <w:rPr>
          <w:b/>
        </w:rPr>
        <w:t>V</w:t>
      </w:r>
      <w:r w:rsidRPr="00E827CA">
        <w:rPr>
          <w:b/>
        </w:rPr>
        <w:t xml:space="preserve"> primeru razhajanj med podatki navedenimi v razdelku »Skupna ponudbena vrednost« in dokumentu, ki je predložen v delu »Predračun«, kot veljavni štejejo podatki v dokumentu, ki je predložen v delu »Predračun«</w:t>
      </w:r>
      <w:r w:rsidRPr="00B84DBB">
        <w:rPr>
          <w:b/>
        </w:rPr>
        <w:t>.</w:t>
      </w:r>
    </w:p>
    <w:bookmarkEnd w:id="218"/>
    <w:p w14:paraId="2952FACB" w14:textId="77777777" w:rsidR="001D4F3B" w:rsidRDefault="001D4F3B" w:rsidP="0067673B">
      <w:pPr>
        <w:spacing w:line="240" w:lineRule="auto"/>
      </w:pPr>
    </w:p>
    <w:p w14:paraId="6F80396F" w14:textId="24359EB5" w:rsidR="006374E6" w:rsidRPr="00065BF3" w:rsidRDefault="005027BF" w:rsidP="0067673B">
      <w:pPr>
        <w:pStyle w:val="Naslov3"/>
        <w:spacing w:before="0" w:after="0" w:line="240" w:lineRule="auto"/>
      </w:pPr>
      <w:bookmarkStart w:id="219" w:name="_Toc131054626"/>
      <w:r w:rsidRPr="00065BF3">
        <w:t>Zavarovanje</w:t>
      </w:r>
      <w:r w:rsidR="006374E6" w:rsidRPr="00065BF3">
        <w:t xml:space="preserve"> za dobro izvedbo pogodbenih obveznosti</w:t>
      </w:r>
      <w:bookmarkEnd w:id="219"/>
    </w:p>
    <w:p w14:paraId="2F8CC4C9" w14:textId="77777777" w:rsidR="00383122" w:rsidRDefault="00962EF1" w:rsidP="0067673B">
      <w:pPr>
        <w:spacing w:line="240" w:lineRule="auto"/>
      </w:pPr>
      <w:r>
        <w:t xml:space="preserve">Izbrani ponudnik mora za zavarovanje za dobro izvedbo pogodbenih obveznosti predložiti finančno zavarovanje. Finančno zavarovanje mora biti brezpogojno in plačljivo na prvi poziv. </w:t>
      </w:r>
    </w:p>
    <w:p w14:paraId="5897684F" w14:textId="77777777" w:rsidR="00383122" w:rsidRDefault="00383122" w:rsidP="0067673B">
      <w:pPr>
        <w:spacing w:line="240" w:lineRule="auto"/>
      </w:pPr>
    </w:p>
    <w:p w14:paraId="0D4967A4" w14:textId="5D6F1440" w:rsidR="00383122" w:rsidRDefault="00383122" w:rsidP="0067673B">
      <w:pPr>
        <w:spacing w:line="240" w:lineRule="auto"/>
      </w:pPr>
      <w:r>
        <w:t xml:space="preserve">Izbrani ponudnik mora po podpisu okvirnega sporazuma </w:t>
      </w:r>
      <w:r w:rsidR="00627BB6">
        <w:t>naročniku izroči</w:t>
      </w:r>
      <w:r w:rsidR="00981BE6">
        <w:t>t</w:t>
      </w:r>
      <w:r w:rsidR="00627BB6">
        <w:t>i kot zavarovanje za dobro izvedbo pogodbenih obveznosti eno (1) bianco menico z menično izjavo v višini 10% vrednosti okvirnega sporazuma (z DDV) z veljavnostjo en (1) mesec po izteku veljavnosti okvirnega sporazuma.</w:t>
      </w:r>
    </w:p>
    <w:p w14:paraId="0F4B2A4B" w14:textId="77777777" w:rsidR="00627BB6" w:rsidRDefault="00627BB6" w:rsidP="0067673B">
      <w:pPr>
        <w:spacing w:line="240" w:lineRule="auto"/>
      </w:pPr>
    </w:p>
    <w:p w14:paraId="548F6B40" w14:textId="0A83991C" w:rsidR="00627BB6" w:rsidRDefault="00627BB6" w:rsidP="0067673B">
      <w:pPr>
        <w:spacing w:line="240" w:lineRule="auto"/>
      </w:pPr>
      <w:r>
        <w:t>Menica kot zavarovanje za dobro izvedbo pogodbenih obveznosti velja v primeru celotne neizpolnitve pogodbenih obveznosti ali delne neizpolnitve pogodbenih obveznosti, če delno izpolnjena storitev izbranega ponudnika ne zadovoljuje pogodbenih zahtev.</w:t>
      </w:r>
    </w:p>
    <w:p w14:paraId="00501DD9" w14:textId="77777777" w:rsidR="00627BB6" w:rsidRDefault="00627BB6" w:rsidP="0067673B">
      <w:pPr>
        <w:spacing w:line="240" w:lineRule="auto"/>
      </w:pPr>
    </w:p>
    <w:p w14:paraId="39C74FAA" w14:textId="11F2ECCC" w:rsidR="00962EF1" w:rsidRDefault="00962EF1" w:rsidP="0067673B">
      <w:pPr>
        <w:spacing w:line="240" w:lineRule="auto"/>
      </w:pPr>
      <w:r>
        <w:t xml:space="preserve">Naročnik bo unovčil zavarovanje za dobro izvedbo obveznosti </w:t>
      </w:r>
      <w:r w:rsidR="00627BB6">
        <w:t>okvirnega sporazuma</w:t>
      </w:r>
      <w:r>
        <w:t xml:space="preserve"> v primeru:</w:t>
      </w:r>
    </w:p>
    <w:p w14:paraId="2E48052D" w14:textId="12BE20CF" w:rsidR="00962EF1" w:rsidRDefault="00962EF1" w:rsidP="005C41BA">
      <w:pPr>
        <w:pStyle w:val="Odstavekseznama"/>
        <w:numPr>
          <w:ilvl w:val="0"/>
          <w:numId w:val="8"/>
        </w:numPr>
        <w:spacing w:line="240" w:lineRule="auto"/>
      </w:pPr>
      <w:r>
        <w:t xml:space="preserve">če </w:t>
      </w:r>
      <w:r w:rsidR="00442953">
        <w:t xml:space="preserve">izbrani ponudnik </w:t>
      </w:r>
      <w:r>
        <w:t xml:space="preserve">ne bo pričel izvajati svojih pogodbenih obveznosti v skladu z določili </w:t>
      </w:r>
      <w:r w:rsidR="00627BB6">
        <w:t>okvirnega sporazuma</w:t>
      </w:r>
      <w:r>
        <w:t xml:space="preserve"> ali</w:t>
      </w:r>
    </w:p>
    <w:p w14:paraId="1BFB4FB7" w14:textId="09304A85" w:rsidR="00962EF1" w:rsidRDefault="00962EF1" w:rsidP="005C41BA">
      <w:pPr>
        <w:pStyle w:val="Odstavekseznama"/>
        <w:numPr>
          <w:ilvl w:val="0"/>
          <w:numId w:val="8"/>
        </w:numPr>
        <w:spacing w:line="240" w:lineRule="auto"/>
      </w:pPr>
      <w:r>
        <w:t xml:space="preserve">če </w:t>
      </w:r>
      <w:r w:rsidR="00442953">
        <w:t xml:space="preserve">izbrani ponudnik </w:t>
      </w:r>
      <w:r>
        <w:t xml:space="preserve">ne bo izpolnil svojih pogodbenih obveznosti v skladu z določili </w:t>
      </w:r>
      <w:r w:rsidR="00627BB6">
        <w:t>okvirnega sporazuma</w:t>
      </w:r>
      <w:r>
        <w:t xml:space="preserve"> ali</w:t>
      </w:r>
    </w:p>
    <w:p w14:paraId="132DD415" w14:textId="422DCEBA" w:rsidR="00962EF1" w:rsidRDefault="00962EF1" w:rsidP="005C41BA">
      <w:pPr>
        <w:pStyle w:val="Odstavekseznama"/>
        <w:numPr>
          <w:ilvl w:val="0"/>
          <w:numId w:val="8"/>
        </w:numPr>
        <w:spacing w:line="240" w:lineRule="auto"/>
      </w:pPr>
      <w:r>
        <w:t xml:space="preserve">če </w:t>
      </w:r>
      <w:r w:rsidR="00442953">
        <w:t xml:space="preserve">izbrani ponudnik </w:t>
      </w:r>
      <w:r>
        <w:t xml:space="preserve">ne bo pravočasno izpolnil svojih pogodbenih obveznosti v skladu z določili </w:t>
      </w:r>
      <w:r w:rsidR="00627BB6">
        <w:t xml:space="preserve">okvirnega sporazuma </w:t>
      </w:r>
      <w:r>
        <w:t>ali</w:t>
      </w:r>
    </w:p>
    <w:p w14:paraId="602DF0BC" w14:textId="2F9A192C" w:rsidR="00962EF1" w:rsidRDefault="00962EF1" w:rsidP="005C41BA">
      <w:pPr>
        <w:pStyle w:val="Odstavekseznama"/>
        <w:numPr>
          <w:ilvl w:val="0"/>
          <w:numId w:val="8"/>
        </w:numPr>
        <w:spacing w:line="240" w:lineRule="auto"/>
      </w:pPr>
      <w:r>
        <w:t xml:space="preserve">če </w:t>
      </w:r>
      <w:r w:rsidR="00442953">
        <w:t xml:space="preserve">izbrani ponudnik </w:t>
      </w:r>
      <w:r>
        <w:t xml:space="preserve">ne bo pravilno izpolnil svojih pogodbenih obveznosti v skladu z določili </w:t>
      </w:r>
      <w:r w:rsidR="00627BB6">
        <w:t xml:space="preserve">okvirnega sporazuma </w:t>
      </w:r>
      <w:r>
        <w:t>ali</w:t>
      </w:r>
    </w:p>
    <w:p w14:paraId="5D794498" w14:textId="2FD78976" w:rsidR="00962EF1" w:rsidRDefault="00962EF1" w:rsidP="005C41BA">
      <w:pPr>
        <w:pStyle w:val="Odstavekseznama"/>
        <w:numPr>
          <w:ilvl w:val="0"/>
          <w:numId w:val="8"/>
        </w:numPr>
        <w:spacing w:line="240" w:lineRule="auto"/>
      </w:pPr>
      <w:r>
        <w:t xml:space="preserve">če bo </w:t>
      </w:r>
      <w:r w:rsidR="00442953">
        <w:t xml:space="preserve">izbrani ponudnik </w:t>
      </w:r>
      <w:r>
        <w:t xml:space="preserve">prenehal izpolnjevati svoje pogodbene obveznosti v skladu z določili </w:t>
      </w:r>
      <w:r w:rsidR="00627BB6">
        <w:t>okvirnega sporazuma</w:t>
      </w:r>
      <w:r>
        <w:t>.</w:t>
      </w:r>
    </w:p>
    <w:p w14:paraId="1B38196C" w14:textId="77777777" w:rsidR="00962EF1" w:rsidRDefault="00962EF1" w:rsidP="0067673B">
      <w:pPr>
        <w:spacing w:line="240" w:lineRule="auto"/>
      </w:pPr>
    </w:p>
    <w:p w14:paraId="6FD857B9" w14:textId="0FA0C092" w:rsidR="007538B3" w:rsidRDefault="00962EF1" w:rsidP="0067673B">
      <w:pPr>
        <w:spacing w:line="240" w:lineRule="auto"/>
      </w:pPr>
      <w:r>
        <w:t xml:space="preserve">Če se bodo med trajanjem </w:t>
      </w:r>
      <w:r w:rsidR="00627BB6">
        <w:t>okvirnega sporazuma</w:t>
      </w:r>
      <w:r>
        <w:t xml:space="preserve"> spremenili roki za izvedbo posla, vrsta blaga ali storitve, kakovost in količina, bo moral izvajalec temu ustrezno spremeniti tudi zavarovanje oziroma podaljšati njeno veljavnost.</w:t>
      </w:r>
    </w:p>
    <w:p w14:paraId="4DD85B05" w14:textId="77777777" w:rsidR="00627BB6" w:rsidRDefault="00627BB6" w:rsidP="0067673B">
      <w:pPr>
        <w:spacing w:line="240" w:lineRule="auto"/>
      </w:pPr>
    </w:p>
    <w:p w14:paraId="35A106C3" w14:textId="5A8941A6" w:rsidR="00627BB6" w:rsidRDefault="00627BB6" w:rsidP="0067673B">
      <w:pPr>
        <w:spacing w:line="240" w:lineRule="auto"/>
      </w:pPr>
      <w:r>
        <w:t>Dokazilo:</w:t>
      </w:r>
    </w:p>
    <w:p w14:paraId="7D883C90" w14:textId="2AC5A4F3" w:rsidR="00627BB6" w:rsidRDefault="00627BB6" w:rsidP="0067673B">
      <w:pPr>
        <w:spacing w:line="240" w:lineRule="auto"/>
      </w:pPr>
      <w:r>
        <w:t>Obrazec – Izjava o predložitvi bianco menice z menično izjavo za dobro izvedbo pogodbenih obveznosti</w:t>
      </w:r>
    </w:p>
    <w:p w14:paraId="59AA4FCD" w14:textId="77777777" w:rsidR="007538B3" w:rsidRDefault="007538B3" w:rsidP="0067673B">
      <w:pPr>
        <w:spacing w:line="240" w:lineRule="auto"/>
      </w:pPr>
    </w:p>
    <w:p w14:paraId="0EEABD8D" w14:textId="77777777" w:rsidR="004A12ED" w:rsidRDefault="004A12ED" w:rsidP="0067673B">
      <w:pPr>
        <w:spacing w:line="240" w:lineRule="auto"/>
      </w:pPr>
    </w:p>
    <w:p w14:paraId="01F7D6C2" w14:textId="77777777" w:rsidR="004A12ED" w:rsidRDefault="004A12ED" w:rsidP="0067673B">
      <w:pPr>
        <w:spacing w:line="240" w:lineRule="auto"/>
      </w:pPr>
    </w:p>
    <w:p w14:paraId="26A80A2C" w14:textId="77777777" w:rsidR="004A12ED" w:rsidRDefault="004A12ED" w:rsidP="0067673B">
      <w:pPr>
        <w:spacing w:line="240" w:lineRule="auto"/>
      </w:pPr>
    </w:p>
    <w:p w14:paraId="75C449CE" w14:textId="7246BC98" w:rsidR="002C427C" w:rsidRDefault="00DF4689" w:rsidP="0067673B">
      <w:pPr>
        <w:pStyle w:val="Naslov2"/>
        <w:spacing w:before="0" w:after="0" w:line="240" w:lineRule="auto"/>
      </w:pPr>
      <w:bookmarkStart w:id="220" w:name="_Toc131054629"/>
      <w:r>
        <w:lastRenderedPageBreak/>
        <w:t>D</w:t>
      </w:r>
      <w:r w:rsidR="0017436F">
        <w:t>ruga določila za pripravo ponudbe</w:t>
      </w:r>
      <w:bookmarkEnd w:id="220"/>
    </w:p>
    <w:p w14:paraId="7175D20C" w14:textId="77777777" w:rsidR="0067673B" w:rsidRPr="0067673B" w:rsidRDefault="0067673B" w:rsidP="0067673B"/>
    <w:p w14:paraId="065057FB" w14:textId="77777777" w:rsidR="002C427C" w:rsidRDefault="002C427C" w:rsidP="0067673B">
      <w:pPr>
        <w:pStyle w:val="Naslov3"/>
        <w:spacing w:before="0" w:after="0" w:line="240" w:lineRule="auto"/>
      </w:pPr>
      <w:bookmarkStart w:id="221" w:name="_Toc336851754"/>
      <w:bookmarkStart w:id="222" w:name="_Toc336851802"/>
      <w:bookmarkStart w:id="223" w:name="_Toc131054630"/>
      <w:r>
        <w:t>Skupna ponudba</w:t>
      </w:r>
      <w:bookmarkEnd w:id="221"/>
      <w:bookmarkEnd w:id="222"/>
      <w:bookmarkEnd w:id="223"/>
    </w:p>
    <w:p w14:paraId="2001A212" w14:textId="77777777" w:rsidR="00965387" w:rsidRDefault="00965387" w:rsidP="0067673B">
      <w:pPr>
        <w:spacing w:line="240" w:lineRule="auto"/>
      </w:pPr>
    </w:p>
    <w:p w14:paraId="79B362EE" w14:textId="4DB3F7DB" w:rsidR="002C427C" w:rsidRDefault="002C427C" w:rsidP="0067673B">
      <w:pPr>
        <w:spacing w:line="240" w:lineRule="auto"/>
      </w:pPr>
      <w:r>
        <w:t xml:space="preserve">V primeru, da skupina </w:t>
      </w:r>
      <w:r w:rsidR="00097A70">
        <w:t xml:space="preserve">ponudnikov </w:t>
      </w:r>
      <w:r>
        <w:t>predloži skupno ponudbo, mora vsak ponudnik izpolnjevati vse pogoje</w:t>
      </w:r>
      <w:r w:rsidR="001C6056">
        <w:t xml:space="preserve">, določene v </w:t>
      </w:r>
      <w:r w:rsidR="001C6056" w:rsidRPr="00C47E2E">
        <w:t>točk</w:t>
      </w:r>
      <w:r w:rsidR="00627BB6">
        <w:t>i</w:t>
      </w:r>
      <w:r w:rsidR="00FE70EE" w:rsidRPr="00C47E2E">
        <w:t xml:space="preserve"> </w:t>
      </w:r>
      <w:r w:rsidR="00627BB6">
        <w:t>9</w:t>
      </w:r>
      <w:r w:rsidR="00FF1879">
        <w:t xml:space="preserve"> (izključitveni pogoji)</w:t>
      </w:r>
      <w:r w:rsidR="003D588D" w:rsidRPr="00C47E2E">
        <w:t>.</w:t>
      </w:r>
      <w:r w:rsidR="00A0456C">
        <w:t xml:space="preserve"> Vsi ponudniki v skupni ponudbi morajo podati dokumente, ki se nanašajo na dokazovanje navedenih pogojev, posamično.</w:t>
      </w:r>
    </w:p>
    <w:p w14:paraId="71E72EDB" w14:textId="77777777" w:rsidR="00A0456C" w:rsidRDefault="00A0456C" w:rsidP="0067673B">
      <w:pPr>
        <w:spacing w:line="240" w:lineRule="auto"/>
      </w:pPr>
    </w:p>
    <w:p w14:paraId="4CFD8510" w14:textId="589C41D2" w:rsidR="001C6056" w:rsidRDefault="001C6056" w:rsidP="0067673B">
      <w:pPr>
        <w:spacing w:line="240" w:lineRule="auto"/>
      </w:pPr>
      <w:r>
        <w:t xml:space="preserve">Pogoje, določene v </w:t>
      </w:r>
      <w:r w:rsidRPr="00C47E2E">
        <w:t>točk</w:t>
      </w:r>
      <w:r w:rsidR="00FF1879">
        <w:t>i 9 (pogoji za sodelovanje)</w:t>
      </w:r>
      <w:r>
        <w:t xml:space="preserve"> </w:t>
      </w:r>
      <w:r w:rsidR="00470CB5">
        <w:t xml:space="preserve">lahko </w:t>
      </w:r>
      <w:r>
        <w:t>ponudniki izpolnjujejo kumulativno. Dokumente, ki se nanašajo na dokazovanje teh pogojev, poda katerikoli ponudnik v skupni ponudbi.</w:t>
      </w:r>
    </w:p>
    <w:p w14:paraId="34E69A3E" w14:textId="77777777" w:rsidR="003D588D" w:rsidRDefault="003D588D" w:rsidP="0067673B">
      <w:pPr>
        <w:spacing w:line="240" w:lineRule="auto"/>
      </w:pPr>
    </w:p>
    <w:p w14:paraId="0DB817CA" w14:textId="2450F842" w:rsidR="002728BE" w:rsidRDefault="002728BE" w:rsidP="0067673B">
      <w:pPr>
        <w:spacing w:line="240" w:lineRule="auto"/>
      </w:pPr>
      <w:r>
        <w:t xml:space="preserve">V primeru, da bo takšna skupina ponudnikov izbrana za izvedbo predmetnega naročila, bo naročnik </w:t>
      </w:r>
      <w:r w:rsidRPr="00FF1879">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14:paraId="6A755CFF" w14:textId="77777777" w:rsidR="002728BE" w:rsidRDefault="002728BE" w:rsidP="0067673B">
      <w:pPr>
        <w:spacing w:line="240" w:lineRule="auto"/>
      </w:pPr>
    </w:p>
    <w:p w14:paraId="337DA0D1" w14:textId="77777777" w:rsidR="00D432DE" w:rsidRDefault="00D432DE" w:rsidP="0067673B">
      <w:pPr>
        <w:spacing w:line="240" w:lineRule="auto"/>
      </w:pPr>
      <w:r w:rsidRPr="00AA7848">
        <w:t>Vsi ponudniki v skupni ponudbi morajo izpolniti ESPD posamično in v njem navesti vse zahtevane podatke.</w:t>
      </w:r>
    </w:p>
    <w:p w14:paraId="758F4744" w14:textId="77777777" w:rsidR="00877060" w:rsidRDefault="00877060" w:rsidP="0067673B">
      <w:pPr>
        <w:spacing w:line="240" w:lineRule="auto"/>
      </w:pPr>
    </w:p>
    <w:p w14:paraId="14ADF7A3" w14:textId="77777777" w:rsidR="00A0456C" w:rsidRDefault="00A0456C" w:rsidP="0067673B">
      <w:pPr>
        <w:spacing w:line="240" w:lineRule="auto"/>
      </w:pPr>
      <w:r>
        <w:t>Obraz</w:t>
      </w:r>
      <w:r w:rsidR="00470CB5">
        <w:t>e</w:t>
      </w:r>
      <w:r>
        <w:t xml:space="preserv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t xml:space="preserve">biti </w:t>
      </w:r>
      <w:r>
        <w:t>seštevek vseh zneskov zavarovanj najmanj v višini zahtevanega zneska.</w:t>
      </w:r>
    </w:p>
    <w:p w14:paraId="7101EC79" w14:textId="77777777" w:rsidR="00F90F84" w:rsidRDefault="00F90F84" w:rsidP="0067673B">
      <w:pPr>
        <w:spacing w:line="240" w:lineRule="auto"/>
      </w:pPr>
    </w:p>
    <w:p w14:paraId="71D9CA00" w14:textId="3345088D" w:rsidR="00A0456C" w:rsidRDefault="00A0456C" w:rsidP="0067673B">
      <w:pPr>
        <w:spacing w:line="240" w:lineRule="auto"/>
      </w:pPr>
      <w:r w:rsidRPr="00AA7848">
        <w:t>V primeru skupne ponudbe naj pravne osebe v obrazcu »</w:t>
      </w:r>
      <w:r w:rsidR="007149CA" w:rsidRPr="00AA7848">
        <w:t>ESPD</w:t>
      </w:r>
      <w:r w:rsidRPr="00AA7848">
        <w:t>« navedejo vse, ki bodo sodelovali v tej skupni ponudbi</w:t>
      </w:r>
      <w:r w:rsidR="0015184D">
        <w:t xml:space="preserve"> (v oddelku A Dela II ESPD)</w:t>
      </w:r>
      <w:r w:rsidRPr="00AA7848">
        <w:t>. Ponudniki, ki nastopajo v skupni ponudbi, lahko navedejo tudi eno izmed pravnih oseb</w:t>
      </w:r>
      <w:r w:rsidR="00E30CD0" w:rsidRPr="00AA7848">
        <w:t>,</w:t>
      </w:r>
      <w:r w:rsidRPr="00AA7848">
        <w:t xml:space="preserve"> s katero bo naročnik komuniciral</w:t>
      </w:r>
      <w:r w:rsidR="00EC4178" w:rsidRPr="00AA7848">
        <w:t xml:space="preserve"> do sprejema odločitve o naročilu</w:t>
      </w:r>
      <w:r w:rsidRPr="00AA7848">
        <w:t xml:space="preserve">, v nasprotnem primeru bo naročnik vse dokumente </w:t>
      </w:r>
      <w:r w:rsidR="00EC5C94" w:rsidRPr="00AA7848">
        <w:t>naslavljal</w:t>
      </w:r>
      <w:r w:rsidRPr="00AA7848">
        <w:t xml:space="preserve"> na vse ponudnike, ki bodo sodelovali v skupni ponudbi.</w:t>
      </w:r>
    </w:p>
    <w:p w14:paraId="4B275F81" w14:textId="77777777" w:rsidR="003D588D" w:rsidRDefault="003D588D" w:rsidP="0067673B">
      <w:pPr>
        <w:spacing w:line="240" w:lineRule="auto"/>
      </w:pPr>
    </w:p>
    <w:p w14:paraId="32290783" w14:textId="77777777" w:rsidR="003D588D" w:rsidRDefault="003D588D" w:rsidP="0067673B">
      <w:pPr>
        <w:spacing w:line="240" w:lineRule="auto"/>
      </w:pPr>
      <w:r>
        <w:t>V kolikor skupna ponudba ni podana za vse sklope, naj bo iz navedbe razvidno, za katere sklope je podana skupna ponudba, in kateri skupni ponudniki oddajajo ponudbo za posamezen sklop.</w:t>
      </w:r>
    </w:p>
    <w:p w14:paraId="65FA27E1" w14:textId="77777777" w:rsidR="0067673B" w:rsidRDefault="0067673B" w:rsidP="0067673B">
      <w:pPr>
        <w:spacing w:line="240" w:lineRule="auto"/>
      </w:pPr>
    </w:p>
    <w:p w14:paraId="6B11E934" w14:textId="77777777" w:rsidR="00A0456C" w:rsidRDefault="00A0456C" w:rsidP="0067673B">
      <w:pPr>
        <w:pStyle w:val="Naslov3"/>
        <w:spacing w:before="0" w:after="0" w:line="240" w:lineRule="auto"/>
      </w:pPr>
      <w:bookmarkStart w:id="224" w:name="_Toc336851755"/>
      <w:bookmarkStart w:id="225" w:name="_Toc336851803"/>
      <w:bookmarkStart w:id="226" w:name="_Toc131054631"/>
      <w:r>
        <w:t>Ponudba s podizvajalci</w:t>
      </w:r>
      <w:bookmarkEnd w:id="224"/>
      <w:bookmarkEnd w:id="225"/>
      <w:bookmarkEnd w:id="226"/>
    </w:p>
    <w:p w14:paraId="28877DE2" w14:textId="77777777" w:rsidR="00A0456C" w:rsidRDefault="002A4D70" w:rsidP="0067673B">
      <w:pPr>
        <w:spacing w:line="240" w:lineRule="auto"/>
      </w:pPr>
      <w:r w:rsidRPr="002A4D70">
        <w:t xml:space="preserve">V primeru, da bo ponudnik pri izvedbi naročila sodeloval s podizvajalci, mora v ESPD navesti vse </w:t>
      </w:r>
      <w:r w:rsidR="00470CB5">
        <w:t xml:space="preserve">predlagane </w:t>
      </w:r>
      <w:r w:rsidRPr="002A4D70">
        <w:t>podizvajalce. Ponudnik mora v ponudbi predložiti tudi izpolnjene</w:t>
      </w:r>
      <w:r>
        <w:t xml:space="preserve"> </w:t>
      </w:r>
      <w:r w:rsidRPr="002A4D70">
        <w:t>obrazce ESPD za vsakega podizvajalca, s katerim bo sodeloval pri naročilu.</w:t>
      </w:r>
    </w:p>
    <w:p w14:paraId="70F51CAB" w14:textId="77777777" w:rsidR="002A367F" w:rsidRDefault="002A367F" w:rsidP="0067673B">
      <w:pPr>
        <w:spacing w:line="240" w:lineRule="auto"/>
      </w:pPr>
    </w:p>
    <w:p w14:paraId="3ABEC367" w14:textId="77777777" w:rsidR="00A0456C" w:rsidRDefault="002A367F" w:rsidP="0067673B">
      <w:pPr>
        <w:spacing w:line="240" w:lineRule="auto"/>
      </w:pPr>
      <w:r>
        <w:t xml:space="preserve">V kolikor ponudnik podizvajalca ne prijavlja na vse sklope, naj bo iz navedbe v </w:t>
      </w:r>
      <w:r w:rsidR="00EF75B8">
        <w:t>ESPD za posameznega podizvajalca</w:t>
      </w:r>
      <w:r>
        <w:t xml:space="preserve"> razvidno, za katere sklope je prijavljen posamezen podizvajalec.</w:t>
      </w:r>
    </w:p>
    <w:p w14:paraId="435B2C9F" w14:textId="77777777" w:rsidR="002A367F" w:rsidRDefault="002A367F" w:rsidP="0067673B">
      <w:pPr>
        <w:spacing w:line="240" w:lineRule="auto"/>
      </w:pPr>
    </w:p>
    <w:p w14:paraId="1BCBA050" w14:textId="77777777" w:rsidR="00EF75B8" w:rsidRDefault="00EF75B8" w:rsidP="0067673B">
      <w:pPr>
        <w:spacing w:line="240" w:lineRule="auto"/>
      </w:pPr>
      <w:r>
        <w:t>V kolikor bodo pri podizvajalc</w:t>
      </w:r>
      <w:r w:rsidR="0077559D">
        <w:t>u</w:t>
      </w:r>
      <w:r>
        <w:t xml:space="preserve"> obstajali razlogi za izključitev </w:t>
      </w:r>
      <w:r w:rsidR="006F7F52">
        <w:t xml:space="preserve">oziroma ne bo izpolnjeval ustreznih pogojev za sodelovanje </w:t>
      </w:r>
      <w:r>
        <w:t xml:space="preserve">iz točke </w:t>
      </w:r>
      <w:r w:rsidR="006312D4">
        <w:t>9</w:t>
      </w:r>
      <w:r w:rsidRPr="00AF1F2F">
        <w:t>.1</w:t>
      </w:r>
      <w:r>
        <w:t xml:space="preserve"> teh navodil, bo naročnik podizvajalca zavrnil</w:t>
      </w:r>
      <w:r w:rsidR="0077559D">
        <w:t xml:space="preserve"> in zahteval njegovo zamenjavo</w:t>
      </w:r>
      <w:r>
        <w:t>.</w:t>
      </w:r>
    </w:p>
    <w:p w14:paraId="6DD1DAA7" w14:textId="77777777" w:rsidR="00EF75B8" w:rsidRDefault="00EF75B8" w:rsidP="0067673B">
      <w:pPr>
        <w:spacing w:line="240" w:lineRule="auto"/>
      </w:pPr>
    </w:p>
    <w:p w14:paraId="26BE1E59" w14:textId="0A1C97C8" w:rsidR="00EF75B8" w:rsidRDefault="00AD1AA2" w:rsidP="0067673B">
      <w:pPr>
        <w:spacing w:line="240" w:lineRule="auto"/>
      </w:pPr>
      <w:r>
        <w:t>Podizvajalec mora enako kot ponudnik izpolnjevati pogoje pod točk</w:t>
      </w:r>
      <w:r w:rsidR="00FF1879">
        <w:t>o</w:t>
      </w:r>
      <w:r>
        <w:t xml:space="preserve"> </w:t>
      </w:r>
      <w:r w:rsidR="00FF1879">
        <w:t>9</w:t>
      </w:r>
      <w:r>
        <w:t xml:space="preserve"> teh navodil</w:t>
      </w:r>
      <w:r w:rsidR="00FF1879">
        <w:t>.</w:t>
      </w:r>
      <w:r>
        <w:t xml:space="preserve"> </w:t>
      </w:r>
    </w:p>
    <w:p w14:paraId="669F028A" w14:textId="77777777" w:rsidR="00EF75B8" w:rsidRDefault="00EF75B8" w:rsidP="0067673B">
      <w:pPr>
        <w:spacing w:line="240" w:lineRule="auto"/>
      </w:pPr>
    </w:p>
    <w:p w14:paraId="7D314989" w14:textId="77777777" w:rsidR="00AD1AA2" w:rsidRDefault="00AD1AA2" w:rsidP="0067673B">
      <w:pPr>
        <w:spacing w:line="240" w:lineRule="auto"/>
      </w:pPr>
      <w:r>
        <w:t>Ponudnik mora za posameznega podizvajalca priložiti enaka dokazila za izpolnjevanje pogojev, določenih v prejšnjem stavku, kot jih mora priložiti zase, razen pri pogojih, kjer so že predvidena dokazila, ki jih mora podizvajalec predložiti.</w:t>
      </w:r>
    </w:p>
    <w:p w14:paraId="66DF1211" w14:textId="77777777" w:rsidR="00EF75B8" w:rsidRDefault="00EF75B8" w:rsidP="0067673B">
      <w:pPr>
        <w:spacing w:line="240" w:lineRule="auto"/>
      </w:pPr>
    </w:p>
    <w:p w14:paraId="16C4F56A" w14:textId="77777777" w:rsidR="0077559D" w:rsidRPr="0077559D" w:rsidRDefault="0077559D" w:rsidP="0067673B">
      <w:pPr>
        <w:spacing w:line="240" w:lineRule="auto"/>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1D0791D1" w14:textId="77777777" w:rsidR="0077559D" w:rsidRPr="0077559D" w:rsidRDefault="0077559D" w:rsidP="0067673B">
      <w:pPr>
        <w:numPr>
          <w:ilvl w:val="0"/>
          <w:numId w:val="15"/>
        </w:numPr>
        <w:spacing w:line="240" w:lineRule="auto"/>
        <w:rPr>
          <w:rFonts w:eastAsia="Times New Roman" w:cs="Arial"/>
          <w:szCs w:val="20"/>
          <w:lang w:eastAsia="sl-SI"/>
        </w:rPr>
      </w:pPr>
      <w:r w:rsidRPr="0077559D">
        <w:rPr>
          <w:rFonts w:eastAsia="Times New Roman" w:cs="Arial"/>
          <w:szCs w:val="20"/>
          <w:lang w:eastAsia="sl-SI"/>
        </w:rPr>
        <w:t>navesti vse podizvajalce ter vsak del javnega naročila, ki ga namerava oddati v podizvajanje,</w:t>
      </w:r>
      <w:r w:rsidRPr="0077559D">
        <w:rPr>
          <w:rFonts w:ascii="Times New Roman" w:eastAsia="Times New Roman" w:hAnsi="Times New Roman"/>
          <w:sz w:val="24"/>
          <w:szCs w:val="24"/>
          <w:lang w:eastAsia="sl-SI"/>
        </w:rPr>
        <w:t xml:space="preserve"> </w:t>
      </w:r>
    </w:p>
    <w:p w14:paraId="4671BC24" w14:textId="77777777" w:rsidR="0077559D" w:rsidRPr="0077559D" w:rsidRDefault="0077559D" w:rsidP="0067673B">
      <w:pPr>
        <w:numPr>
          <w:ilvl w:val="0"/>
          <w:numId w:val="15"/>
        </w:numPr>
        <w:spacing w:line="240" w:lineRule="auto"/>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144B9A48" w14:textId="77777777" w:rsidR="0077559D" w:rsidRPr="0077559D" w:rsidRDefault="0077559D" w:rsidP="0067673B">
      <w:pPr>
        <w:numPr>
          <w:ilvl w:val="0"/>
          <w:numId w:val="15"/>
        </w:numPr>
        <w:spacing w:line="240" w:lineRule="auto"/>
        <w:rPr>
          <w:rFonts w:eastAsia="Times New Roman" w:cs="Arial"/>
          <w:szCs w:val="20"/>
          <w:lang w:eastAsia="sl-SI"/>
        </w:rPr>
      </w:pPr>
      <w:r w:rsidRPr="0077559D">
        <w:rPr>
          <w:rFonts w:eastAsia="Times New Roman" w:cs="Arial"/>
          <w:szCs w:val="20"/>
          <w:lang w:eastAsia="sl-SI"/>
        </w:rPr>
        <w:t>izpolnjene ESPD teh podizvajalcev v skladu z 79. členom ZJN-3 ter</w:t>
      </w:r>
      <w:r w:rsidRPr="0077559D">
        <w:rPr>
          <w:rFonts w:ascii="Times New Roman" w:eastAsia="Times New Roman" w:hAnsi="Times New Roman"/>
          <w:sz w:val="24"/>
          <w:szCs w:val="24"/>
          <w:lang w:eastAsia="sl-SI"/>
        </w:rPr>
        <w:t xml:space="preserve"> </w:t>
      </w:r>
    </w:p>
    <w:p w14:paraId="336A7088" w14:textId="77777777" w:rsidR="0077559D" w:rsidRPr="0077559D" w:rsidRDefault="0077559D" w:rsidP="0067673B">
      <w:pPr>
        <w:numPr>
          <w:ilvl w:val="0"/>
          <w:numId w:val="15"/>
        </w:numPr>
        <w:spacing w:line="240" w:lineRule="auto"/>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156BE9F9" w14:textId="77777777" w:rsidR="0077559D" w:rsidRPr="0077559D" w:rsidRDefault="0077559D" w:rsidP="0067673B">
      <w:pPr>
        <w:spacing w:line="240" w:lineRule="auto"/>
        <w:rPr>
          <w:rFonts w:eastAsia="Times New Roman" w:cs="Arial"/>
          <w:szCs w:val="20"/>
          <w:lang w:eastAsia="sl-SI"/>
        </w:rPr>
      </w:pPr>
    </w:p>
    <w:p w14:paraId="67FBC3C1" w14:textId="77777777" w:rsidR="0077559D" w:rsidRPr="0077559D" w:rsidRDefault="0077559D" w:rsidP="0067673B">
      <w:pPr>
        <w:spacing w:line="240" w:lineRule="auto"/>
        <w:rPr>
          <w:rFonts w:eastAsia="Times New Roman" w:cs="Arial"/>
          <w:szCs w:val="20"/>
          <w:lang w:eastAsia="sl-SI"/>
        </w:rPr>
      </w:pPr>
      <w:r w:rsidRPr="0077559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091BC33" w14:textId="77777777" w:rsidR="0077559D" w:rsidRPr="0077559D" w:rsidRDefault="0077559D" w:rsidP="0067673B">
      <w:pPr>
        <w:spacing w:line="240" w:lineRule="auto"/>
        <w:ind w:left="357"/>
        <w:rPr>
          <w:rFonts w:eastAsia="Times New Roman" w:cs="Arial"/>
          <w:szCs w:val="20"/>
          <w:lang w:eastAsia="sl-SI"/>
        </w:rPr>
      </w:pPr>
    </w:p>
    <w:p w14:paraId="31EDB862" w14:textId="77777777" w:rsidR="0077559D" w:rsidRPr="0077559D" w:rsidRDefault="0077559D" w:rsidP="0067673B">
      <w:pPr>
        <w:spacing w:line="240" w:lineRule="auto"/>
        <w:rPr>
          <w:rFonts w:eastAsia="Times New Roman" w:cs="Arial"/>
          <w:szCs w:val="20"/>
          <w:lang w:eastAsia="sl-SI"/>
        </w:rPr>
      </w:pPr>
      <w:r w:rsidRPr="0077559D">
        <w:rPr>
          <w:rFonts w:eastAsia="Times New Roman" w:cs="Arial"/>
          <w:szCs w:val="20"/>
          <w:lang w:eastAsia="sl-SI"/>
        </w:rPr>
        <w:t>Naročnik bo zavrnil vsakega</w:t>
      </w:r>
      <w:r w:rsidR="005571B4">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07C768DD" w14:textId="77777777" w:rsidR="0077559D" w:rsidRPr="0077559D" w:rsidRDefault="0077559D" w:rsidP="0067673B">
      <w:pPr>
        <w:numPr>
          <w:ilvl w:val="0"/>
          <w:numId w:val="16"/>
        </w:numPr>
        <w:spacing w:line="240" w:lineRule="auto"/>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sidR="002728BE">
        <w:rPr>
          <w:rFonts w:eastAsia="Times New Roman" w:cs="Arial"/>
          <w:szCs w:val="20"/>
          <w:lang w:eastAsia="sl-SI"/>
        </w:rPr>
        <w:t>9</w:t>
      </w:r>
      <w:r w:rsidRPr="0077559D">
        <w:rPr>
          <w:rFonts w:eastAsia="Times New Roman" w:cs="Arial"/>
          <w:szCs w:val="20"/>
          <w:lang w:eastAsia="sl-SI"/>
        </w:rPr>
        <w:t xml:space="preserve">.1 te razpisne dokumentacije ter zahteval zamenjavo, </w:t>
      </w:r>
    </w:p>
    <w:p w14:paraId="080E90EC" w14:textId="77777777" w:rsidR="0077559D" w:rsidRPr="0077559D" w:rsidRDefault="0077559D" w:rsidP="0067673B">
      <w:pPr>
        <w:numPr>
          <w:ilvl w:val="0"/>
          <w:numId w:val="16"/>
        </w:numPr>
        <w:spacing w:line="240" w:lineRule="auto"/>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31DA6EC6" w14:textId="77777777" w:rsidR="0077559D" w:rsidRPr="0077559D" w:rsidRDefault="0077559D" w:rsidP="0067673B">
      <w:pPr>
        <w:numPr>
          <w:ilvl w:val="0"/>
          <w:numId w:val="16"/>
        </w:numPr>
        <w:spacing w:line="240" w:lineRule="auto"/>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23D86EE2" w14:textId="77777777" w:rsidR="0077559D" w:rsidRPr="0077559D" w:rsidRDefault="0077559D" w:rsidP="0067673B">
      <w:pPr>
        <w:spacing w:line="240" w:lineRule="auto"/>
        <w:rPr>
          <w:rFonts w:eastAsia="Times New Roman" w:cs="Arial"/>
          <w:szCs w:val="20"/>
        </w:rPr>
      </w:pPr>
    </w:p>
    <w:p w14:paraId="41229C7C" w14:textId="77777777" w:rsidR="0077559D" w:rsidRPr="0077559D" w:rsidRDefault="0077559D" w:rsidP="0067673B">
      <w:pPr>
        <w:spacing w:line="240" w:lineRule="auto"/>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7DA065A" w14:textId="77777777" w:rsidR="0077559D" w:rsidRPr="0077559D" w:rsidRDefault="0077559D" w:rsidP="0067673B">
      <w:pPr>
        <w:numPr>
          <w:ilvl w:val="0"/>
          <w:numId w:val="16"/>
        </w:numPr>
        <w:spacing w:line="240" w:lineRule="auto"/>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3232AB93" w14:textId="77777777" w:rsidR="0077559D" w:rsidRPr="0077559D" w:rsidRDefault="0077559D" w:rsidP="0067673B">
      <w:pPr>
        <w:numPr>
          <w:ilvl w:val="0"/>
          <w:numId w:val="16"/>
        </w:numPr>
        <w:spacing w:line="240" w:lineRule="auto"/>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5CECEA10" w14:textId="77777777" w:rsidR="0077559D" w:rsidRPr="0077559D" w:rsidRDefault="0077559D" w:rsidP="0067673B">
      <w:pPr>
        <w:numPr>
          <w:ilvl w:val="0"/>
          <w:numId w:val="16"/>
        </w:numPr>
        <w:spacing w:line="240" w:lineRule="auto"/>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07DC427B" w14:textId="77777777" w:rsidR="0077559D" w:rsidRPr="0077559D" w:rsidRDefault="0077559D" w:rsidP="0067673B">
      <w:pPr>
        <w:spacing w:line="240" w:lineRule="auto"/>
        <w:rPr>
          <w:rFonts w:eastAsia="Times New Roman" w:cs="Arial"/>
          <w:szCs w:val="20"/>
        </w:rPr>
      </w:pPr>
    </w:p>
    <w:p w14:paraId="27EF13EB" w14:textId="77777777" w:rsidR="0077559D" w:rsidRPr="0077559D" w:rsidRDefault="0077559D" w:rsidP="0067673B">
      <w:pPr>
        <w:spacing w:line="240" w:lineRule="auto"/>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9DBF0CB" w14:textId="77777777" w:rsidR="003529CF" w:rsidRDefault="003529CF" w:rsidP="0067673B">
      <w:pPr>
        <w:spacing w:line="240" w:lineRule="auto"/>
      </w:pPr>
    </w:p>
    <w:p w14:paraId="25B16E18" w14:textId="77777777" w:rsidR="00EF75B8" w:rsidRDefault="00EF75B8" w:rsidP="0067673B">
      <w:pPr>
        <w:spacing w:line="240" w:lineRule="auto"/>
      </w:pPr>
      <w:r>
        <w:t xml:space="preserve">Izbrani ponudnik v razmerju do naročnika v celoti odgovarja za izvedbo naročila. </w:t>
      </w:r>
    </w:p>
    <w:p w14:paraId="323745AE" w14:textId="77777777" w:rsidR="0067673B" w:rsidRDefault="0067673B" w:rsidP="0067673B">
      <w:pPr>
        <w:spacing w:line="240" w:lineRule="auto"/>
      </w:pPr>
    </w:p>
    <w:p w14:paraId="22D95A19" w14:textId="77777777" w:rsidR="003F7D4F" w:rsidRDefault="003F7D4F" w:rsidP="0067673B">
      <w:pPr>
        <w:pStyle w:val="Naslov3"/>
        <w:spacing w:before="0" w:after="0" w:line="240" w:lineRule="auto"/>
      </w:pPr>
      <w:bookmarkStart w:id="227" w:name="_Toc336851756"/>
      <w:bookmarkStart w:id="228" w:name="_Toc336851804"/>
      <w:bookmarkStart w:id="229" w:name="_Toc131054632"/>
      <w:r>
        <w:t>Variantne ponudbe</w:t>
      </w:r>
      <w:bookmarkEnd w:id="227"/>
      <w:bookmarkEnd w:id="228"/>
      <w:bookmarkEnd w:id="229"/>
    </w:p>
    <w:p w14:paraId="17439932" w14:textId="77777777" w:rsidR="00DA3E6B" w:rsidRDefault="003F7D4F" w:rsidP="0067673B">
      <w:pPr>
        <w:spacing w:line="240" w:lineRule="auto"/>
      </w:pPr>
      <w:r>
        <w:t>Variantne ponudbe niso dopuščene.</w:t>
      </w:r>
    </w:p>
    <w:p w14:paraId="27F43252" w14:textId="77777777" w:rsidR="0067673B" w:rsidRDefault="0067673B" w:rsidP="0067673B">
      <w:pPr>
        <w:spacing w:line="240" w:lineRule="auto"/>
      </w:pPr>
    </w:p>
    <w:p w14:paraId="5F546340" w14:textId="77777777" w:rsidR="003F7D4F" w:rsidRPr="007D690C" w:rsidRDefault="003F7D4F" w:rsidP="0067673B">
      <w:pPr>
        <w:pStyle w:val="Naslov3"/>
        <w:spacing w:before="0" w:after="0" w:line="240" w:lineRule="auto"/>
      </w:pPr>
      <w:bookmarkStart w:id="230" w:name="_Toc336851757"/>
      <w:bookmarkStart w:id="231" w:name="_Toc336851805"/>
      <w:bookmarkStart w:id="232" w:name="_Toc131054633"/>
      <w:r w:rsidRPr="007D690C">
        <w:t>Jezik ponudbe</w:t>
      </w:r>
      <w:bookmarkEnd w:id="230"/>
      <w:bookmarkEnd w:id="231"/>
      <w:bookmarkEnd w:id="232"/>
    </w:p>
    <w:p w14:paraId="43708742" w14:textId="77777777" w:rsidR="002C035F" w:rsidRDefault="002C035F" w:rsidP="0067673B">
      <w:pPr>
        <w:spacing w:line="240" w:lineRule="auto"/>
      </w:pPr>
      <w:r>
        <w:t xml:space="preserve">Postopek javnega naročanja poteka v slovenskem jeziku. </w:t>
      </w:r>
      <w:r w:rsidR="003F7D4F">
        <w:t xml:space="preserve">Vsi dokumenti v zvezi s ponudbo </w:t>
      </w:r>
      <w:r w:rsidR="002A367F">
        <w:t>morajo biti v slovenskem jeziku</w:t>
      </w:r>
      <w:r>
        <w:t xml:space="preserve">. </w:t>
      </w:r>
    </w:p>
    <w:p w14:paraId="7987680E" w14:textId="77777777" w:rsidR="0067673B" w:rsidRDefault="0067673B" w:rsidP="0067673B">
      <w:pPr>
        <w:spacing w:line="240" w:lineRule="auto"/>
      </w:pPr>
    </w:p>
    <w:p w14:paraId="64B883FA" w14:textId="77777777" w:rsidR="001D4F3B" w:rsidRDefault="001D4F3B" w:rsidP="0067673B">
      <w:pPr>
        <w:pStyle w:val="Naslov3"/>
        <w:numPr>
          <w:ilvl w:val="2"/>
          <w:numId w:val="14"/>
        </w:numPr>
        <w:spacing w:before="0" w:after="0" w:line="240" w:lineRule="auto"/>
      </w:pPr>
      <w:bookmarkStart w:id="233" w:name="_Toc336851758"/>
      <w:bookmarkStart w:id="234" w:name="_Toc336851806"/>
      <w:bookmarkStart w:id="235" w:name="_Toc509690875"/>
      <w:bookmarkStart w:id="236" w:name="_Toc509692075"/>
      <w:bookmarkStart w:id="237" w:name="_Toc131054634"/>
      <w:bookmarkStart w:id="238" w:name="_Hlk63321413"/>
      <w:r>
        <w:t>Priprava in oddaja ponudbe v sistemu e-JN</w:t>
      </w:r>
      <w:bookmarkEnd w:id="233"/>
      <w:bookmarkEnd w:id="234"/>
      <w:bookmarkEnd w:id="235"/>
      <w:bookmarkEnd w:id="236"/>
      <w:bookmarkEnd w:id="237"/>
    </w:p>
    <w:p w14:paraId="15ABEF61" w14:textId="77777777" w:rsidR="00F63B39" w:rsidRDefault="001D4F3B" w:rsidP="0067673B">
      <w:pPr>
        <w:spacing w:line="240" w:lineRule="auto"/>
      </w:pPr>
      <w:r>
        <w:t xml:space="preserve">Ponudnik ponudbeno dokumentacijo odda na način, da po registraciji oziroma prijavi v sistem e-JN na naslovu: </w:t>
      </w:r>
      <w:hyperlink r:id="rId17" w:history="1">
        <w:r w:rsidR="007A57BE">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00F63B39">
        <w:rPr>
          <w:rFonts w:cs="Arial"/>
          <w:szCs w:val="20"/>
          <w:lang w:eastAsia="sl-SI"/>
        </w:rPr>
        <w:t xml:space="preserve"> </w:t>
      </w:r>
      <w:r w:rsidR="00F63B39" w:rsidRPr="00E00B06">
        <w:t>tako, da se s klikom na gumb »Oddaj</w:t>
      </w:r>
      <w:r w:rsidR="00E817B0">
        <w:t xml:space="preserve"> ponudbo</w:t>
      </w:r>
      <w:r w:rsidR="00F63B39" w:rsidRPr="00E00B06">
        <w:t>« odpre okno, v katerem gospodarski subjekt, ki oddaja ponudbo, s potrditvijo seznanitve s splošnimi pogoji le-te sprejme in s klikom na gumb »Oddaj« ponudbo odda.</w:t>
      </w:r>
      <w:r w:rsidR="00F63B39">
        <w:t xml:space="preserve">   </w:t>
      </w:r>
      <w:r w:rsidR="00F63B39" w:rsidRPr="0095198B">
        <w:rPr>
          <w:rFonts w:eastAsia="Times New Roman" w:cs="Calibri"/>
          <w:bCs/>
          <w:color w:val="626161"/>
          <w:bdr w:val="none" w:sz="0" w:space="0" w:color="auto" w:frame="1"/>
          <w:lang w:eastAsia="sl-SI"/>
        </w:rPr>
        <w:t xml:space="preserve"> </w:t>
      </w:r>
    </w:p>
    <w:p w14:paraId="000B22C0" w14:textId="77777777" w:rsidR="001D4F3B" w:rsidRDefault="001D4F3B" w:rsidP="0067673B">
      <w:pPr>
        <w:spacing w:line="240" w:lineRule="auto"/>
      </w:pPr>
    </w:p>
    <w:p w14:paraId="4640D04E" w14:textId="77777777" w:rsidR="001D4F3B" w:rsidRDefault="001D4F3B" w:rsidP="0067673B">
      <w:pPr>
        <w:spacing w:line="240" w:lineRule="auto"/>
      </w:pPr>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sidR="007A57BE">
          <w:rPr>
            <w:rStyle w:val="Hiperpovezava"/>
            <w:rFonts w:cs="Arial"/>
            <w:szCs w:val="20"/>
          </w:rPr>
          <w:t>https://ejn.gov.si</w:t>
        </w:r>
      </w:hyperlink>
      <w:r>
        <w:rPr>
          <w:rFonts w:cs="Arial"/>
          <w:szCs w:val="20"/>
        </w:rPr>
        <w:t>.</w:t>
      </w:r>
    </w:p>
    <w:bookmarkEnd w:id="238"/>
    <w:p w14:paraId="3F840ECA" w14:textId="77777777" w:rsidR="001D4F3B" w:rsidRDefault="001D4F3B" w:rsidP="0067673B">
      <w:pPr>
        <w:spacing w:line="240" w:lineRule="auto"/>
      </w:pPr>
    </w:p>
    <w:p w14:paraId="48382350" w14:textId="77777777" w:rsidR="009139AC" w:rsidRDefault="009139AC" w:rsidP="0067673B">
      <w:pPr>
        <w:pStyle w:val="Naslov3"/>
        <w:spacing w:before="0" w:after="0" w:line="240" w:lineRule="auto"/>
      </w:pPr>
      <w:bookmarkStart w:id="239" w:name="_Toc336851759"/>
      <w:bookmarkStart w:id="240" w:name="_Toc336851807"/>
      <w:bookmarkStart w:id="241" w:name="_Toc131054635"/>
      <w:r>
        <w:t>Veljavnost ponudbe</w:t>
      </w:r>
      <w:bookmarkEnd w:id="239"/>
      <w:bookmarkEnd w:id="240"/>
      <w:bookmarkEnd w:id="241"/>
    </w:p>
    <w:p w14:paraId="2CAF9C4A" w14:textId="139F46E0" w:rsidR="009139AC" w:rsidRDefault="009139AC" w:rsidP="0067673B">
      <w:pPr>
        <w:spacing w:line="240" w:lineRule="auto"/>
      </w:pPr>
      <w:r>
        <w:t xml:space="preserve">Ponudba mora veljati </w:t>
      </w:r>
      <w:r w:rsidR="002C035F">
        <w:t xml:space="preserve">najmanj </w:t>
      </w:r>
      <w:r w:rsidR="00376417">
        <w:t xml:space="preserve">do </w:t>
      </w:r>
      <w:r w:rsidR="00B14412">
        <w:t>5</w:t>
      </w:r>
      <w:r w:rsidR="0028289E">
        <w:t>.</w:t>
      </w:r>
      <w:r w:rsidR="00B14412">
        <w:t>11</w:t>
      </w:r>
      <w:r w:rsidR="0028289E">
        <w:t>.202</w:t>
      </w:r>
      <w:r w:rsidR="00CC7389">
        <w:t>6</w:t>
      </w:r>
      <w:r w:rsidR="0028289E">
        <w:t>.</w:t>
      </w:r>
    </w:p>
    <w:p w14:paraId="680B8FC2" w14:textId="77777777" w:rsidR="009139AC" w:rsidRDefault="009139AC" w:rsidP="0067673B">
      <w:pPr>
        <w:spacing w:line="240" w:lineRule="auto"/>
      </w:pPr>
    </w:p>
    <w:p w14:paraId="1E96ED41" w14:textId="77777777" w:rsidR="009139AC" w:rsidRDefault="009139AC" w:rsidP="0067673B">
      <w:pPr>
        <w:spacing w:line="240" w:lineRule="auto"/>
      </w:pPr>
      <w:r>
        <w:t>V izjemnih okoliščinah bo naročnik lahko zahteval, da ponudniki podaljšajo čas veljavnosti ponu</w:t>
      </w:r>
      <w:r w:rsidR="002C0C4F">
        <w:t>db za določeno dodatno obdobje.</w:t>
      </w:r>
    </w:p>
    <w:p w14:paraId="1CBE979E" w14:textId="77777777" w:rsidR="0067673B" w:rsidRPr="009139AC" w:rsidRDefault="0067673B" w:rsidP="0067673B">
      <w:pPr>
        <w:spacing w:line="240" w:lineRule="auto"/>
      </w:pPr>
    </w:p>
    <w:p w14:paraId="1F18A00C" w14:textId="77777777" w:rsidR="00BB1E26" w:rsidRDefault="009139AC" w:rsidP="0067673B">
      <w:pPr>
        <w:pStyle w:val="Naslov3"/>
        <w:spacing w:before="0" w:after="0" w:line="240" w:lineRule="auto"/>
      </w:pPr>
      <w:bookmarkStart w:id="242" w:name="_Toc336851760"/>
      <w:bookmarkStart w:id="243" w:name="_Toc336851808"/>
      <w:bookmarkStart w:id="244" w:name="_Toc131054636"/>
      <w:r>
        <w:t>Stroški ponudbe</w:t>
      </w:r>
      <w:bookmarkEnd w:id="242"/>
      <w:bookmarkEnd w:id="243"/>
      <w:bookmarkEnd w:id="244"/>
    </w:p>
    <w:p w14:paraId="0EC0A023" w14:textId="77777777" w:rsidR="009139AC" w:rsidRDefault="009139AC" w:rsidP="0067673B">
      <w:pPr>
        <w:spacing w:line="240" w:lineRule="auto"/>
      </w:pPr>
      <w:r>
        <w:t>Vse stroške, povezane s pripravo in predložitvijo ponudbe, nosi ponudnik.</w:t>
      </w:r>
    </w:p>
    <w:p w14:paraId="55ED593E" w14:textId="77777777" w:rsidR="0067673B" w:rsidRDefault="0067673B" w:rsidP="0067673B">
      <w:pPr>
        <w:spacing w:line="240" w:lineRule="auto"/>
      </w:pPr>
    </w:p>
    <w:p w14:paraId="0ECC25E6" w14:textId="77777777" w:rsidR="0077559D" w:rsidRDefault="0077559D" w:rsidP="0067673B">
      <w:pPr>
        <w:pStyle w:val="Naslov3"/>
        <w:spacing w:before="0" w:after="0" w:line="240" w:lineRule="auto"/>
      </w:pPr>
      <w:bookmarkStart w:id="245" w:name="_Toc131054637"/>
      <w:r>
        <w:t>Protikorupcijsko določilo</w:t>
      </w:r>
      <w:bookmarkEnd w:id="245"/>
    </w:p>
    <w:p w14:paraId="48D6B176" w14:textId="77777777" w:rsidR="0077559D" w:rsidRDefault="0077559D" w:rsidP="0067673B">
      <w:pPr>
        <w:spacing w:line="240" w:lineRule="auto"/>
      </w:pPr>
      <w:r>
        <w:t xml:space="preserve">V postopku oddaje javnega naročila naročnik in ponudniki ne smejo pričenjati in izvajati dejanj, ki bi vnaprej določila izbor določene ponudbe, ali ki bi povzročila, da pogodba ne bi pričela veljati oziroma ne bi bila izpolnjena. </w:t>
      </w:r>
    </w:p>
    <w:p w14:paraId="6F62CB97" w14:textId="77777777" w:rsidR="0077559D" w:rsidRDefault="0077559D" w:rsidP="0067673B">
      <w:pPr>
        <w:spacing w:line="240" w:lineRule="auto"/>
      </w:pPr>
    </w:p>
    <w:p w14:paraId="3C2943E3" w14:textId="77777777" w:rsidR="0077559D" w:rsidRDefault="0077559D" w:rsidP="0067673B">
      <w:pPr>
        <w:spacing w:line="240" w:lineRule="auto"/>
      </w:pPr>
      <w:r>
        <w:t xml:space="preserve">Vsakršno lobiranje v postopkih oddaje javnih naročil je prepovedano. </w:t>
      </w:r>
    </w:p>
    <w:p w14:paraId="0D6F5ECA" w14:textId="77777777" w:rsidR="0067673B" w:rsidRDefault="0067673B" w:rsidP="0067673B">
      <w:pPr>
        <w:spacing w:line="240" w:lineRule="auto"/>
      </w:pPr>
    </w:p>
    <w:p w14:paraId="14B05B0A" w14:textId="77777777" w:rsidR="000A41B8" w:rsidRDefault="000A41B8" w:rsidP="0067673B">
      <w:pPr>
        <w:spacing w:line="240" w:lineRule="auto"/>
      </w:pPr>
    </w:p>
    <w:p w14:paraId="4DACE572" w14:textId="77777777" w:rsidR="004A12ED" w:rsidRDefault="004A12ED" w:rsidP="0067673B">
      <w:pPr>
        <w:spacing w:line="240" w:lineRule="auto"/>
      </w:pPr>
    </w:p>
    <w:p w14:paraId="161E21D3" w14:textId="448822E5" w:rsidR="003807D9" w:rsidRDefault="00DF4689" w:rsidP="0067673B">
      <w:pPr>
        <w:pStyle w:val="Naslov1"/>
        <w:spacing w:before="0" w:beforeAutospacing="0" w:after="0" w:afterAutospacing="0" w:line="240" w:lineRule="auto"/>
        <w:rPr>
          <w:caps w:val="0"/>
        </w:rPr>
      </w:pPr>
      <w:bookmarkStart w:id="246" w:name="_Toc467133897"/>
      <w:bookmarkStart w:id="247" w:name="_Toc467501214"/>
      <w:bookmarkStart w:id="248" w:name="_Toc336851763"/>
      <w:bookmarkStart w:id="249" w:name="_Toc336851811"/>
      <w:bookmarkStart w:id="250" w:name="_Toc131054638"/>
      <w:bookmarkStart w:id="251" w:name="_Toc336851761"/>
      <w:bookmarkStart w:id="252" w:name="_Toc336851809"/>
      <w:bookmarkEnd w:id="246"/>
      <w:bookmarkEnd w:id="247"/>
      <w:r>
        <w:rPr>
          <w:caps w:val="0"/>
        </w:rPr>
        <w:lastRenderedPageBreak/>
        <w:t>OBVESTILO O ODLOČITVI O ODDAJI NAROČILA</w:t>
      </w:r>
      <w:bookmarkEnd w:id="248"/>
      <w:bookmarkEnd w:id="249"/>
      <w:bookmarkEnd w:id="250"/>
    </w:p>
    <w:p w14:paraId="72EB747E" w14:textId="77777777" w:rsidR="00D5651B" w:rsidRPr="00D5651B" w:rsidRDefault="00D5651B" w:rsidP="00D5651B"/>
    <w:p w14:paraId="1D0464A3" w14:textId="77777777" w:rsidR="003807D9" w:rsidRDefault="003529CF" w:rsidP="0067673B">
      <w:pPr>
        <w:spacing w:line="240" w:lineRule="auto"/>
        <w:rPr>
          <w:szCs w:val="20"/>
        </w:rPr>
      </w:pPr>
      <w:r>
        <w:rPr>
          <w:szCs w:val="20"/>
        </w:rPr>
        <w:t>Naročnik bo podpisano odločitev o oddaji naročila objavil na portalu javnih naročil. Odločitev se šteje za vročeno z dnem objave na portalu javnih naročil.</w:t>
      </w:r>
    </w:p>
    <w:p w14:paraId="2A26386E" w14:textId="77777777" w:rsidR="007E0D5A" w:rsidRDefault="007E0D5A" w:rsidP="0067673B">
      <w:pPr>
        <w:spacing w:line="240" w:lineRule="auto"/>
      </w:pPr>
    </w:p>
    <w:p w14:paraId="4C95718B" w14:textId="333F11FA" w:rsidR="009139AC" w:rsidRDefault="00DF4689" w:rsidP="0067673B">
      <w:pPr>
        <w:pStyle w:val="Naslov1"/>
        <w:spacing w:before="0" w:beforeAutospacing="0" w:after="0" w:afterAutospacing="0" w:line="240" w:lineRule="auto"/>
        <w:rPr>
          <w:caps w:val="0"/>
        </w:rPr>
      </w:pPr>
      <w:bookmarkStart w:id="253" w:name="_Toc131054639"/>
      <w:r>
        <w:rPr>
          <w:caps w:val="0"/>
        </w:rPr>
        <w:t>ODSTOP OD IZVEDBE JAVNEGA NAROČILA</w:t>
      </w:r>
      <w:bookmarkEnd w:id="251"/>
      <w:bookmarkEnd w:id="252"/>
      <w:bookmarkEnd w:id="253"/>
    </w:p>
    <w:p w14:paraId="4C58F460" w14:textId="77777777" w:rsidR="00D5651B" w:rsidRPr="00D5651B" w:rsidRDefault="00D5651B" w:rsidP="00D5651B"/>
    <w:p w14:paraId="1C31C168" w14:textId="40576085" w:rsidR="009139AC" w:rsidRDefault="00F35CD7" w:rsidP="0067673B">
      <w:pPr>
        <w:spacing w:line="240" w:lineRule="auto"/>
      </w:pPr>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pogodbe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E5199F">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14:paraId="18F3655A" w14:textId="77777777" w:rsidR="0067673B" w:rsidRDefault="0067673B" w:rsidP="0067673B">
      <w:pPr>
        <w:spacing w:line="240" w:lineRule="auto"/>
      </w:pPr>
    </w:p>
    <w:p w14:paraId="3BD57970" w14:textId="23BA194E" w:rsidR="009139AC" w:rsidRDefault="00DF4689" w:rsidP="0067673B">
      <w:pPr>
        <w:pStyle w:val="Naslov1"/>
        <w:spacing w:before="0" w:beforeAutospacing="0" w:after="0" w:afterAutospacing="0" w:line="240" w:lineRule="auto"/>
      </w:pPr>
      <w:bookmarkStart w:id="254" w:name="_Toc336851762"/>
      <w:bookmarkStart w:id="255" w:name="_Toc336851810"/>
      <w:bookmarkStart w:id="256" w:name="_Toc131054640"/>
      <w:r>
        <w:rPr>
          <w:caps w:val="0"/>
        </w:rPr>
        <w:t>POGODBA</w:t>
      </w:r>
      <w:bookmarkEnd w:id="254"/>
      <w:bookmarkEnd w:id="255"/>
      <w:bookmarkEnd w:id="256"/>
    </w:p>
    <w:p w14:paraId="07A0A28B" w14:textId="7BD226C9" w:rsidR="008B6487" w:rsidRDefault="00FF1879" w:rsidP="0067673B">
      <w:pPr>
        <w:spacing w:line="240" w:lineRule="auto"/>
      </w:pPr>
      <w:r>
        <w:t xml:space="preserve">Okvirni sporazum </w:t>
      </w:r>
      <w:r w:rsidR="00AA1198">
        <w:t>bo p</w:t>
      </w:r>
      <w:r w:rsidR="001C5AE3">
        <w:t>odpisal</w:t>
      </w:r>
      <w:r w:rsidR="0028289E">
        <w:t>o Javno podjetje Komunala Idrija d.o.o.</w:t>
      </w:r>
    </w:p>
    <w:p w14:paraId="388874B4" w14:textId="77777777" w:rsidR="00DF718E" w:rsidRDefault="00DF718E" w:rsidP="0067673B">
      <w:pPr>
        <w:spacing w:line="240" w:lineRule="auto"/>
      </w:pPr>
    </w:p>
    <w:p w14:paraId="062ABDBC" w14:textId="5572CCD9" w:rsidR="0055394B" w:rsidRDefault="0055394B" w:rsidP="0067673B">
      <w:pPr>
        <w:spacing w:line="240" w:lineRule="auto"/>
        <w:rPr>
          <w:rFonts w:cs="Arial"/>
          <w:szCs w:val="20"/>
          <w:lang w:eastAsia="sl-SI"/>
        </w:rPr>
      </w:pPr>
      <w:r w:rsidRPr="00007FDA">
        <w:rPr>
          <w:rFonts w:cs="Arial"/>
          <w:szCs w:val="20"/>
        </w:rPr>
        <w:t xml:space="preserve">V skladu s šestim odstavkom 14. člena </w:t>
      </w:r>
      <w:r>
        <w:rPr>
          <w:rFonts w:cs="Arial"/>
          <w:szCs w:val="20"/>
          <w:lang w:eastAsia="sl-SI"/>
        </w:rPr>
        <w:t xml:space="preserve">ZIntPK </w:t>
      </w:r>
      <w:r w:rsidRPr="00007FDA">
        <w:rPr>
          <w:rFonts w:cs="Arial"/>
          <w:szCs w:val="20"/>
        </w:rPr>
        <w:t>je izbrani ponudnik dolžan na poziv naročnika, pred podpisom</w:t>
      </w:r>
      <w:r w:rsidR="00FF1879">
        <w:rPr>
          <w:rFonts w:cs="Arial"/>
          <w:szCs w:val="20"/>
        </w:rPr>
        <w:t xml:space="preserve"> okvirnega sporazuma</w:t>
      </w:r>
      <w:r w:rsidRPr="00007FDA">
        <w:rPr>
          <w:rFonts w:cs="Arial"/>
          <w:szCs w:val="20"/>
        </w:rPr>
        <w:t xml:space="preserv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FF1879">
        <w:rPr>
          <w:rFonts w:cs="Arial"/>
          <w:szCs w:val="20"/>
        </w:rPr>
        <w:t>okvirnega sporazuma</w:t>
      </w:r>
      <w:r w:rsidRPr="00007FDA">
        <w:rPr>
          <w:rFonts w:cs="Arial"/>
          <w:szCs w:val="20"/>
        </w:rPr>
        <w:t>.</w:t>
      </w:r>
    </w:p>
    <w:p w14:paraId="30BD7F68" w14:textId="77777777" w:rsidR="0055394B" w:rsidRDefault="0055394B" w:rsidP="0067673B">
      <w:pPr>
        <w:spacing w:line="240" w:lineRule="auto"/>
        <w:rPr>
          <w:rFonts w:cs="Arial"/>
          <w:szCs w:val="20"/>
        </w:rPr>
      </w:pPr>
    </w:p>
    <w:p w14:paraId="70CD95C4" w14:textId="2EB7E8F5" w:rsidR="0055394B" w:rsidRPr="0035741A" w:rsidRDefault="0055394B" w:rsidP="0067673B">
      <w:pPr>
        <w:spacing w:line="240" w:lineRule="auto"/>
      </w:pPr>
      <w:r w:rsidRPr="0035741A">
        <w:t>Na poziv naročnika bo moral izbrani ponudnik v postopku javnega naročanja</w:t>
      </w:r>
      <w:r w:rsidR="008E6582">
        <w:t xml:space="preserve"> </w:t>
      </w:r>
      <w:r w:rsidR="008E6582" w:rsidRPr="0035741A">
        <w:t>ali pri izvajanju javnega naročila</w:t>
      </w:r>
      <w:r w:rsidRPr="0035741A">
        <w:t xml:space="preserve">, v roku </w:t>
      </w:r>
      <w:r w:rsidR="0028289E">
        <w:t>15</w:t>
      </w:r>
      <w:r>
        <w:t xml:space="preserve"> </w:t>
      </w:r>
      <w:r w:rsidRPr="0035741A">
        <w:t>dni od prejema poziva, posredovati podatke o:</w:t>
      </w:r>
    </w:p>
    <w:p w14:paraId="43AA6E1F" w14:textId="77777777" w:rsidR="0055394B" w:rsidRPr="0035741A" w:rsidRDefault="0055394B" w:rsidP="0067673B">
      <w:pPr>
        <w:numPr>
          <w:ilvl w:val="0"/>
          <w:numId w:val="17"/>
        </w:numPr>
        <w:spacing w:line="240" w:lineRule="auto"/>
      </w:pPr>
      <w:r w:rsidRPr="0035741A">
        <w:t>svojih ustanoviteljih, družbenikih, delničarjih, komanditistih ali drugih lastnikih in podatke o lastniških deležih navedenih oseb;</w:t>
      </w:r>
    </w:p>
    <w:p w14:paraId="7C4F7938" w14:textId="77777777" w:rsidR="0055394B" w:rsidRPr="0035741A" w:rsidRDefault="0055394B" w:rsidP="0067673B">
      <w:pPr>
        <w:numPr>
          <w:ilvl w:val="0"/>
          <w:numId w:val="17"/>
        </w:numPr>
        <w:tabs>
          <w:tab w:val="num" w:pos="709"/>
        </w:tabs>
        <w:spacing w:line="240" w:lineRule="auto"/>
      </w:pPr>
      <w:r w:rsidRPr="0035741A">
        <w:t>gospodarskih subjektih, za katere se glede na določbe zakona, ki ureja gospodarske družbe, šteje, da so z njim povezane družbe.</w:t>
      </w:r>
    </w:p>
    <w:p w14:paraId="0FEA5102" w14:textId="77777777" w:rsidR="0055394B" w:rsidRPr="0035741A" w:rsidRDefault="0055394B" w:rsidP="0067673B">
      <w:pPr>
        <w:spacing w:line="240" w:lineRule="auto"/>
      </w:pPr>
      <w:bookmarkStart w:id="257" w:name="_Hlk521660910"/>
    </w:p>
    <w:bookmarkEnd w:id="257"/>
    <w:p w14:paraId="22230028" w14:textId="5665A65B" w:rsidR="00AA1198" w:rsidRDefault="00AA1198" w:rsidP="0067673B">
      <w:pPr>
        <w:spacing w:line="240" w:lineRule="auto"/>
      </w:pPr>
      <w:r>
        <w:t xml:space="preserve">Izbrani ponudnik mora </w:t>
      </w:r>
      <w:r w:rsidR="00666119">
        <w:t xml:space="preserve">podpisati in vrniti naročniku </w:t>
      </w:r>
      <w:r w:rsidR="00FF1879">
        <w:t>okvirni sporazum</w:t>
      </w:r>
      <w:r w:rsidR="00666119">
        <w:t xml:space="preserve"> v roku </w:t>
      </w:r>
      <w:r w:rsidR="0028289E">
        <w:t>8</w:t>
      </w:r>
      <w:r w:rsidR="00B018EC">
        <w:t xml:space="preserve"> delovnih</w:t>
      </w:r>
      <w:r w:rsidR="00666119">
        <w:t xml:space="preserve"> dni po prejemu s strani naročnika podpisane</w:t>
      </w:r>
      <w:r w:rsidR="00FF1879">
        <w:t>ga okvirnega sporazuma</w:t>
      </w:r>
      <w:r w:rsidR="001C5AE3">
        <w:t>.</w:t>
      </w:r>
      <w:r>
        <w:t xml:space="preserve"> </w:t>
      </w:r>
    </w:p>
    <w:p w14:paraId="33C9CC3C" w14:textId="77777777" w:rsidR="00AA1198" w:rsidRDefault="00AA1198" w:rsidP="0067673B">
      <w:pPr>
        <w:spacing w:line="240" w:lineRule="auto"/>
      </w:pPr>
    </w:p>
    <w:p w14:paraId="5FACDB22" w14:textId="76BA0B1D" w:rsidR="00975E5C" w:rsidRDefault="00FF1879" w:rsidP="0067673B">
      <w:pPr>
        <w:spacing w:line="240" w:lineRule="auto"/>
      </w:pPr>
      <w:r>
        <w:t>Okvirni sporazum</w:t>
      </w:r>
      <w:r w:rsidR="00975E5C">
        <w:t xml:space="preserve"> se bo pred podpisom vsebinsko p</w:t>
      </w:r>
      <w:r w:rsidR="009B05B7">
        <w:t>rilagodil glede na to, ali bo izbrani ponudnik predložil skupno ponudbo, prijavil</w:t>
      </w:r>
      <w:r w:rsidR="00975E5C">
        <w:t xml:space="preserve"> sodelo</w:t>
      </w:r>
      <w:r w:rsidR="00B018EC">
        <w:t>vanje podizvajalcev in podobno.</w:t>
      </w:r>
    </w:p>
    <w:p w14:paraId="055F902E" w14:textId="77777777" w:rsidR="004D0122" w:rsidRDefault="004D0122" w:rsidP="0067673B">
      <w:pPr>
        <w:spacing w:line="240" w:lineRule="auto"/>
      </w:pPr>
    </w:p>
    <w:p w14:paraId="3E2AEC9C" w14:textId="77777777" w:rsidR="0077559D" w:rsidRDefault="0077559D" w:rsidP="0067673B">
      <w:pPr>
        <w:spacing w:line="240" w:lineRule="auto"/>
      </w:pPr>
      <w:r w:rsidRPr="00F63B39">
        <w:t>S podpisom</w:t>
      </w:r>
      <w:r>
        <w:t xml:space="preserve"> ESPD</w:t>
      </w:r>
      <w:r w:rsidR="00390AB2">
        <w:t xml:space="preserve"> </w:t>
      </w:r>
      <w:r>
        <w:t xml:space="preserve">ponudnik potrdi, da sprejema vsebino vzorca pogodbe. </w:t>
      </w:r>
    </w:p>
    <w:p w14:paraId="0FC3E37B" w14:textId="77777777" w:rsidR="0077559D" w:rsidRDefault="0077559D" w:rsidP="0067673B">
      <w:pPr>
        <w:spacing w:line="240" w:lineRule="auto"/>
      </w:pPr>
    </w:p>
    <w:p w14:paraId="1E10288C" w14:textId="52D1087F" w:rsidR="008B6487" w:rsidRDefault="00DF4689" w:rsidP="0067673B">
      <w:pPr>
        <w:pStyle w:val="Naslov1"/>
        <w:spacing w:before="0" w:beforeAutospacing="0" w:after="0" w:afterAutospacing="0" w:line="240" w:lineRule="auto"/>
      </w:pPr>
      <w:bookmarkStart w:id="258" w:name="_Toc336851764"/>
      <w:bookmarkStart w:id="259" w:name="_Toc336851812"/>
      <w:bookmarkStart w:id="260" w:name="_Toc131054641"/>
      <w:r>
        <w:rPr>
          <w:caps w:val="0"/>
        </w:rPr>
        <w:t>PRAVNO VARSTVO</w:t>
      </w:r>
      <w:bookmarkEnd w:id="258"/>
      <w:bookmarkEnd w:id="259"/>
      <w:bookmarkEnd w:id="260"/>
    </w:p>
    <w:p w14:paraId="6CF04385" w14:textId="77777777" w:rsidR="008A723E" w:rsidRDefault="008A723E" w:rsidP="0067673B">
      <w:pPr>
        <w:spacing w:line="240" w:lineRule="auto"/>
      </w:pPr>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85B3C27" w14:textId="77777777" w:rsidR="008A723E" w:rsidRDefault="008A723E" w:rsidP="0067673B">
      <w:pPr>
        <w:spacing w:line="240" w:lineRule="auto"/>
      </w:pPr>
    </w:p>
    <w:p w14:paraId="3F1F814E" w14:textId="77777777" w:rsidR="008A723E" w:rsidRDefault="008A723E" w:rsidP="0067673B">
      <w:pPr>
        <w:spacing w:line="240" w:lineRule="auto"/>
      </w:pPr>
      <w: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6B05EB5" w14:textId="77777777" w:rsidR="008A723E" w:rsidRDefault="008A723E" w:rsidP="0067673B">
      <w:pPr>
        <w:spacing w:line="240" w:lineRule="auto"/>
      </w:pPr>
    </w:p>
    <w:p w14:paraId="06FC94BE" w14:textId="7DE0841C" w:rsidR="00F90F84" w:rsidRDefault="00445559" w:rsidP="0067673B">
      <w:pPr>
        <w:spacing w:line="240" w:lineRule="auto"/>
      </w:pPr>
      <w:bookmarkStart w:id="261" w:name="_Hlk63330787"/>
      <w:r w:rsidRPr="006C6FF6">
        <w:t>Zahtevek za revizijo se vloži prek portala eRevizija.</w:t>
      </w:r>
      <w:bookmarkEnd w:id="261"/>
    </w:p>
    <w:p w14:paraId="1B730DF3" w14:textId="17464562" w:rsidR="008436B7" w:rsidRDefault="00F90F84" w:rsidP="0067673B">
      <w:pPr>
        <w:spacing w:line="240" w:lineRule="auto"/>
        <w:jc w:val="right"/>
      </w:pPr>
      <w:r>
        <w:tab/>
      </w:r>
      <w:r>
        <w:tab/>
      </w:r>
      <w:r>
        <w:tab/>
      </w:r>
      <w:r>
        <w:tab/>
      </w:r>
      <w:r>
        <w:tab/>
      </w:r>
      <w:r>
        <w:tab/>
      </w:r>
      <w:r>
        <w:tab/>
      </w:r>
      <w:r w:rsidR="00FF1879">
        <w:t xml:space="preserve">Javno podjetje Komunala Idrija d.o.o. </w:t>
      </w:r>
    </w:p>
    <w:p w14:paraId="5CB4EE4B" w14:textId="0BE6540B" w:rsidR="00FF1879" w:rsidRDefault="00FF1879" w:rsidP="0067673B">
      <w:pPr>
        <w:spacing w:line="240" w:lineRule="auto"/>
        <w:jc w:val="left"/>
      </w:pPr>
      <w:r>
        <w:t>Priloge:</w:t>
      </w:r>
    </w:p>
    <w:p w14:paraId="23191D98" w14:textId="4A5D77F2" w:rsidR="00FF1879" w:rsidRDefault="00FF1879" w:rsidP="0067673B">
      <w:pPr>
        <w:pStyle w:val="Odstavekseznama"/>
        <w:numPr>
          <w:ilvl w:val="0"/>
          <w:numId w:val="17"/>
        </w:numPr>
        <w:spacing w:line="240" w:lineRule="auto"/>
        <w:jc w:val="left"/>
      </w:pPr>
      <w:r>
        <w:t>Tehnični pogoji</w:t>
      </w:r>
    </w:p>
    <w:p w14:paraId="1D0F9530" w14:textId="7E508D44" w:rsidR="00FF1879" w:rsidRDefault="00C91285" w:rsidP="0067673B">
      <w:pPr>
        <w:pStyle w:val="Odstavekseznama"/>
        <w:numPr>
          <w:ilvl w:val="0"/>
          <w:numId w:val="17"/>
        </w:numPr>
        <w:spacing w:line="240" w:lineRule="auto"/>
        <w:jc w:val="left"/>
      </w:pPr>
      <w:r>
        <w:t>O</w:t>
      </w:r>
      <w:r w:rsidR="00FF1879">
        <w:t>brazci</w:t>
      </w:r>
    </w:p>
    <w:p w14:paraId="268FF846" w14:textId="3D35D029" w:rsidR="00C91285" w:rsidRDefault="00C91285" w:rsidP="0067673B">
      <w:pPr>
        <w:pStyle w:val="Odstavekseznama"/>
        <w:numPr>
          <w:ilvl w:val="0"/>
          <w:numId w:val="17"/>
        </w:numPr>
        <w:spacing w:line="240" w:lineRule="auto"/>
        <w:jc w:val="left"/>
      </w:pPr>
      <w:r>
        <w:t>Vzorec obrazca »Mesečno poročilo«</w:t>
      </w:r>
    </w:p>
    <w:p w14:paraId="6799C2D4" w14:textId="34C1D98B" w:rsidR="00FF1879" w:rsidRDefault="00FF1879" w:rsidP="0067673B">
      <w:pPr>
        <w:spacing w:line="240" w:lineRule="auto"/>
        <w:jc w:val="center"/>
        <w:rPr>
          <w:b/>
          <w:color w:val="70AD47" w:themeColor="accent6"/>
          <w:sz w:val="36"/>
          <w:szCs w:val="36"/>
        </w:rPr>
      </w:pPr>
      <w:r>
        <w:rPr>
          <w:b/>
          <w:color w:val="70AD47" w:themeColor="accent6"/>
          <w:sz w:val="36"/>
          <w:szCs w:val="36"/>
        </w:rPr>
        <w:lastRenderedPageBreak/>
        <w:t>TEHNIČNI POGOJI</w:t>
      </w:r>
    </w:p>
    <w:p w14:paraId="22BBF10C" w14:textId="77777777" w:rsidR="00550270" w:rsidRDefault="00550270" w:rsidP="00D5651B">
      <w:pPr>
        <w:rPr>
          <w:szCs w:val="20"/>
        </w:rPr>
      </w:pPr>
    </w:p>
    <w:p w14:paraId="4A70CE76" w14:textId="77777777" w:rsidR="00550270" w:rsidRDefault="00550270" w:rsidP="00550270">
      <w:pPr>
        <w:rPr>
          <w:rFonts w:cs="Arial"/>
          <w:b/>
          <w:bCs/>
          <w:szCs w:val="20"/>
          <w:u w:val="single"/>
          <w:lang w:eastAsia="sl-SI"/>
        </w:rPr>
      </w:pPr>
      <w:r>
        <w:rPr>
          <w:rFonts w:cs="Arial"/>
          <w:b/>
          <w:bCs/>
          <w:u w:val="single"/>
        </w:rPr>
        <w:t>SKLOP 1 - greznice</w:t>
      </w:r>
    </w:p>
    <w:p w14:paraId="64AD5869" w14:textId="77777777" w:rsidR="00550270" w:rsidRDefault="00550270" w:rsidP="00550270">
      <w:pPr>
        <w:rPr>
          <w:rFonts w:cs="Arial"/>
        </w:rPr>
      </w:pPr>
    </w:p>
    <w:p w14:paraId="6925A249" w14:textId="77777777" w:rsidR="00550270" w:rsidRDefault="00550270" w:rsidP="00550270">
      <w:pPr>
        <w:rPr>
          <w:rFonts w:cs="Arial"/>
        </w:rPr>
      </w:pPr>
      <w:r>
        <w:rPr>
          <w:rFonts w:cs="Arial"/>
          <w:b/>
        </w:rPr>
        <w:t xml:space="preserve">Predmet naročila </w:t>
      </w:r>
      <w:r>
        <w:rPr>
          <w:rFonts w:cs="Arial"/>
        </w:rPr>
        <w:t xml:space="preserve">so storitve praznjenja greznic ter malih komunalnih čistilnih naprav (MKČN) na območju Občine Idrija. Naročnik je izvajalec gospodarske javne službe odvajanja in čiščenja komunalne in padavinske odpadne vode na območju občine Idrija, zato se vse storitve povezane s to gospodarsko javno službo izvajajo preko naročnika in jih izbrani ponudnik ne sme ponujati ali izvajati uporabnikom neposredno. </w:t>
      </w:r>
    </w:p>
    <w:p w14:paraId="63CFCB2B" w14:textId="77777777" w:rsidR="00550270" w:rsidRDefault="00550270" w:rsidP="00550270">
      <w:pPr>
        <w:rPr>
          <w:rFonts w:cs="Arial"/>
        </w:rPr>
      </w:pPr>
    </w:p>
    <w:p w14:paraId="35B22C1B" w14:textId="77777777" w:rsidR="00550270" w:rsidRDefault="00550270" w:rsidP="00550270">
      <w:pPr>
        <w:rPr>
          <w:rFonts w:cs="Arial"/>
        </w:rPr>
      </w:pPr>
      <w:r>
        <w:rPr>
          <w:rFonts w:cs="Arial"/>
        </w:rPr>
        <w:t xml:space="preserve">Izbrani izvajalec bo zavezan storitve izvajati skladno z veljavno področno zakonodajo in veljavnimi občinski predpisi. </w:t>
      </w:r>
    </w:p>
    <w:p w14:paraId="0F52C87A" w14:textId="77777777" w:rsidR="00550270" w:rsidRDefault="00550270" w:rsidP="00550270">
      <w:pPr>
        <w:rPr>
          <w:rFonts w:cs="Arial"/>
        </w:rPr>
      </w:pPr>
    </w:p>
    <w:p w14:paraId="75E19A6D" w14:textId="7BA9E769" w:rsidR="00550270" w:rsidRDefault="00550270" w:rsidP="00550270">
      <w:pPr>
        <w:rPr>
          <w:rFonts w:cs="Arial"/>
        </w:rPr>
      </w:pPr>
      <w:r>
        <w:rPr>
          <w:rFonts w:cs="Arial"/>
        </w:rPr>
        <w:t xml:space="preserve">Naročnik predvideva letno praznjenje </w:t>
      </w:r>
      <w:r w:rsidR="005054F3">
        <w:rPr>
          <w:rFonts w:cs="Arial"/>
        </w:rPr>
        <w:t>okrog</w:t>
      </w:r>
      <w:r>
        <w:rPr>
          <w:rFonts w:cs="Arial"/>
        </w:rPr>
        <w:t xml:space="preserve"> </w:t>
      </w:r>
      <w:r w:rsidR="005054F3">
        <w:rPr>
          <w:rFonts w:cs="Arial"/>
        </w:rPr>
        <w:t>300</w:t>
      </w:r>
      <w:r>
        <w:rPr>
          <w:rFonts w:cs="Arial"/>
        </w:rPr>
        <w:t xml:space="preserve"> greznic in do 20 MKČN, ki so locirane v razpršenih naseljih v Občini Idrija. Povprečni volumen prevzetih grezničnih vsebin je 3 m³. Predvideno obdobje trajanja izvajanja storitev je od februarja do novembra v tekočem letu.</w:t>
      </w:r>
    </w:p>
    <w:p w14:paraId="6AEE4AF2" w14:textId="77777777" w:rsidR="00550270" w:rsidRDefault="00550270" w:rsidP="00550270">
      <w:pPr>
        <w:rPr>
          <w:rFonts w:cs="Arial"/>
        </w:rPr>
      </w:pPr>
    </w:p>
    <w:p w14:paraId="52BE0FC9" w14:textId="77777777" w:rsidR="00550270" w:rsidRDefault="00550270" w:rsidP="00550270">
      <w:pPr>
        <w:rPr>
          <w:rFonts w:cs="Arial"/>
        </w:rPr>
      </w:pPr>
      <w:r>
        <w:rPr>
          <w:rFonts w:cs="Arial"/>
        </w:rPr>
        <w:t>Predmet naročila so tudi intervencijska čiščenja greznic, ki jih je potrebno izvesti v 8-ih urah od prejema naročila. Naročnik omogoča ponudnikom, da za intervencijska dela ponujajo drugačno ponudbeno ceno na enoto. V primeru, da izbrani ponudnik v tistem trenutku ne more zagotoviti izvedbe v zahtevanega odzivnem času, si naročnik pridržuje pravico, da storitev naroči pri drugem izvajalcu, izbrani ponudnik pa mu krije razliko v ceni.</w:t>
      </w:r>
    </w:p>
    <w:p w14:paraId="6070852F" w14:textId="77777777" w:rsidR="00550270" w:rsidRDefault="00550270" w:rsidP="00550270">
      <w:pPr>
        <w:rPr>
          <w:rFonts w:cs="Arial"/>
        </w:rPr>
      </w:pPr>
    </w:p>
    <w:p w14:paraId="57B23CE1" w14:textId="77777777" w:rsidR="00550270" w:rsidRDefault="00550270" w:rsidP="00550270">
      <w:pPr>
        <w:rPr>
          <w:rFonts w:cs="Arial"/>
        </w:rPr>
      </w:pPr>
      <w:r>
        <w:rPr>
          <w:rFonts w:cs="Arial"/>
          <w:b/>
        </w:rPr>
        <w:t>Organizacija dela</w:t>
      </w:r>
    </w:p>
    <w:p w14:paraId="6BD677A6" w14:textId="39A10A3D" w:rsidR="00550270" w:rsidRDefault="00550270" w:rsidP="00550270">
      <w:pPr>
        <w:rPr>
          <w:rFonts w:cs="Arial"/>
        </w:rPr>
      </w:pPr>
      <w:r>
        <w:rPr>
          <w:rFonts w:cs="Arial"/>
        </w:rPr>
        <w:t xml:space="preserve">Načrt praznjenja greznic ter MKČN po posameznih delovnih dnevih (v nadaljevanju: načrt praznjenja) bo pripravljen v sodelovanju z izbranim ponudnikom. Ponudnik mora delo planirati tako, da bo v obdobju od februarja do novembra zagotovil čiščenje do </w:t>
      </w:r>
      <w:r w:rsidR="005054F3">
        <w:rPr>
          <w:rFonts w:cs="Arial"/>
        </w:rPr>
        <w:t>okrog 300</w:t>
      </w:r>
      <w:r>
        <w:rPr>
          <w:rFonts w:cs="Arial"/>
        </w:rPr>
        <w:t xml:space="preserve"> greznic. Datume posameznih dni praznjena greznic mora izbrani ponudnik posredovati naročniku najmanj 15  dni pred izvedbo, da lahko naročnik obvesti uporabnike. </w:t>
      </w:r>
      <w:r w:rsidR="004E7B66">
        <w:rPr>
          <w:rFonts w:cs="Arial"/>
        </w:rPr>
        <w:t>V obvestilu o predvidenih datumih praznjenja mora izbrani ponudnik navesti tudi ime in priimek ter telefonsko številko kontaktne osebe, katere podatke bo naročnik navedel v obvestilu strankam.</w:t>
      </w:r>
    </w:p>
    <w:p w14:paraId="1DB91B6F" w14:textId="77777777" w:rsidR="00550270" w:rsidRDefault="00550270" w:rsidP="00550270">
      <w:pPr>
        <w:rPr>
          <w:rFonts w:cs="Arial"/>
        </w:rPr>
      </w:pPr>
    </w:p>
    <w:p w14:paraId="51D75D2C" w14:textId="72129C1A" w:rsidR="00680791" w:rsidRPr="00680791" w:rsidRDefault="00550270" w:rsidP="00680791">
      <w:pPr>
        <w:spacing w:line="240" w:lineRule="auto"/>
        <w:rPr>
          <w:rFonts w:cs="Arial"/>
          <w:szCs w:val="20"/>
        </w:rPr>
      </w:pPr>
      <w:r>
        <w:rPr>
          <w:rFonts w:cs="Arial"/>
        </w:rPr>
        <w:t>Delo se bo praviloma izvajalo v dopoldanskem času med delovnim tednom in le izjemoma tudi popoldne ter v soboto dopoldne. Do spremembe delovnega časa (podaljšanja delovnega časa) lahko pride tudi v primeru izrednih razmer (okvare na ČN ali avtomobilih, vremenske razmere in podobno). Izbrani ponudnik se mora prilagoditi spremembam delovnega časa.</w:t>
      </w:r>
      <w:r w:rsidR="00680791">
        <w:rPr>
          <w:rFonts w:cs="Arial"/>
        </w:rPr>
        <w:t xml:space="preserve"> </w:t>
      </w:r>
      <w:r w:rsidR="00680791" w:rsidRPr="00680791">
        <w:rPr>
          <w:rFonts w:cs="Arial"/>
          <w:szCs w:val="20"/>
        </w:rPr>
        <w:t>Iz</w:t>
      </w:r>
      <w:r w:rsidR="00680791">
        <w:rPr>
          <w:rFonts w:cs="Arial"/>
          <w:szCs w:val="20"/>
        </w:rPr>
        <w:t>brani ponudnik</w:t>
      </w:r>
      <w:r w:rsidR="00680791" w:rsidRPr="00680791">
        <w:rPr>
          <w:rFonts w:cs="Arial"/>
          <w:szCs w:val="20"/>
        </w:rPr>
        <w:t xml:space="preserve"> je v primeru težav kot npr. okvara vozila dolžan sam obvestiti stranke o nezmožnosti izvedbe  storitve in se z njimi dogovoriti za nov termin.</w:t>
      </w:r>
      <w:r w:rsidR="004E7B66">
        <w:rPr>
          <w:rFonts w:cs="Arial"/>
          <w:szCs w:val="20"/>
        </w:rPr>
        <w:t xml:space="preserve"> Pričakuje se, da se odpovedan ali prestavljen termin izvede v roku 10-14 dni od prvotno določenega termina.</w:t>
      </w:r>
    </w:p>
    <w:p w14:paraId="615E3C2D" w14:textId="4E1E4E14" w:rsidR="00550270" w:rsidRPr="00680791" w:rsidRDefault="00550270" w:rsidP="00550270">
      <w:pPr>
        <w:rPr>
          <w:rFonts w:cs="Arial"/>
        </w:rPr>
      </w:pPr>
    </w:p>
    <w:p w14:paraId="46B4626F" w14:textId="29145DA2" w:rsidR="00680791" w:rsidRPr="00680791" w:rsidRDefault="00550270" w:rsidP="00680791">
      <w:pPr>
        <w:spacing w:line="240" w:lineRule="auto"/>
        <w:rPr>
          <w:rFonts w:cs="Arial"/>
        </w:rPr>
      </w:pPr>
      <w:r>
        <w:rPr>
          <w:rFonts w:cs="Arial"/>
        </w:rPr>
        <w:t xml:space="preserve">Ponudnik mora upoštevati, da je mesto obdelave prevzetih vsebin iz greznic in MKČN Čistilna naprava Idrija (ČN Idrija), zato mora ponudnik upoštevati, da je to končna lokacija. </w:t>
      </w:r>
      <w:r w:rsidR="005054F3">
        <w:rPr>
          <w:rFonts w:cs="Arial"/>
        </w:rPr>
        <w:t>Vsebino greznic oz. MKČN se črpa izključno na delu ČN Idrija, ki je namenjen sprejemu grezničnih vsebin (tam je nameščen števec)</w:t>
      </w:r>
      <w:r w:rsidR="00607254">
        <w:rPr>
          <w:rFonts w:cs="Arial"/>
        </w:rPr>
        <w:t>.</w:t>
      </w:r>
      <w:r w:rsidR="00680791">
        <w:rPr>
          <w:rFonts w:cs="Arial"/>
        </w:rPr>
        <w:t xml:space="preserve"> </w:t>
      </w:r>
      <w:r w:rsidR="00680791" w:rsidRPr="00680791">
        <w:rPr>
          <w:rFonts w:cs="Arial"/>
        </w:rPr>
        <w:t>V primeru okvar ali zamašitve črpalk na tem delu čistilne naprave, se na podlagi predhodne odobritve odgovorne osebe na ČN Idrija, cisterno lahko izprazni na vhodno črpališče. V tem primeru se v mesečno poročilo</w:t>
      </w:r>
      <w:r w:rsidR="00680791">
        <w:rPr>
          <w:rFonts w:cs="Arial"/>
        </w:rPr>
        <w:t>, ki je priloga te razpisne dokumentacije,</w:t>
      </w:r>
      <w:r w:rsidR="00680791" w:rsidRPr="00680791">
        <w:rPr>
          <w:rFonts w:cs="Arial"/>
        </w:rPr>
        <w:t xml:space="preserve"> zapiše vzrok in količina, ki jo je izvajalec del načrpal na terenu. Pod zapis se podpiše odgovorna oseba naročnika. Podrobna navodila za izpolnjevanje mesečnega poročila so del tega poročila.</w:t>
      </w:r>
    </w:p>
    <w:p w14:paraId="25AED8B8" w14:textId="1131278D" w:rsidR="00550270" w:rsidRDefault="00550270" w:rsidP="00550270">
      <w:pPr>
        <w:rPr>
          <w:rFonts w:cs="Arial"/>
        </w:rPr>
      </w:pPr>
    </w:p>
    <w:p w14:paraId="4B28300F" w14:textId="77777777" w:rsidR="00550270" w:rsidRDefault="00550270" w:rsidP="00550270">
      <w:pPr>
        <w:rPr>
          <w:rFonts w:cs="Arial"/>
        </w:rPr>
      </w:pPr>
      <w:r>
        <w:rPr>
          <w:rFonts w:cs="Arial"/>
          <w:b/>
        </w:rPr>
        <w:t xml:space="preserve">Tehnični pogoji </w:t>
      </w:r>
    </w:p>
    <w:p w14:paraId="5FC8877D" w14:textId="77777777" w:rsidR="00550270" w:rsidRDefault="00550270" w:rsidP="00550270">
      <w:pPr>
        <w:rPr>
          <w:rFonts w:cs="Arial"/>
        </w:rPr>
      </w:pPr>
      <w:r>
        <w:rPr>
          <w:rFonts w:cs="Arial"/>
        </w:rPr>
        <w:t>Ponudnik mora razpolagati z ustrezno opremo za potrebe izvajanja predmeta javnega naročila in sicer specialno komunalno vozilo z minimalnim volumnom cisterne za prevzem blata 8 m</w:t>
      </w:r>
      <w:r>
        <w:rPr>
          <w:rFonts w:cs="Arial"/>
          <w:vertAlign w:val="superscript"/>
        </w:rPr>
        <w:t>3</w:t>
      </w:r>
      <w:r>
        <w:rPr>
          <w:rFonts w:cs="Arial"/>
        </w:rPr>
        <w:t xml:space="preserve"> in cisterno s čisto vodo volumna minimalno 1 m</w:t>
      </w:r>
      <w:r>
        <w:rPr>
          <w:rFonts w:cs="Arial"/>
          <w:vertAlign w:val="superscript"/>
        </w:rPr>
        <w:t xml:space="preserve">3 </w:t>
      </w:r>
      <w:r>
        <w:rPr>
          <w:rFonts w:cs="Arial"/>
        </w:rPr>
        <w:t>ter sesalno cev dolžine najmanj 30 metrov.</w:t>
      </w:r>
    </w:p>
    <w:p w14:paraId="2B02B0A9" w14:textId="77777777" w:rsidR="00550270" w:rsidRDefault="00550270" w:rsidP="00550270">
      <w:pPr>
        <w:rPr>
          <w:rFonts w:cs="Arial"/>
        </w:rPr>
      </w:pPr>
    </w:p>
    <w:p w14:paraId="21400C9A" w14:textId="2B53CFDF" w:rsidR="00550270" w:rsidRDefault="00550270" w:rsidP="00550270">
      <w:pPr>
        <w:rPr>
          <w:rFonts w:cs="Arial"/>
        </w:rPr>
      </w:pPr>
      <w:r>
        <w:rPr>
          <w:rFonts w:cs="Arial"/>
        </w:rPr>
        <w:t xml:space="preserve">Ponudnik mora pri oddaji ponudbe upoštevati, da bo v primeru težje dostopnih greznic glede na konfiguracijo terena, storitve moral organizirati z uporabo manjših vozil oz. uporabo drugih delovnih </w:t>
      </w:r>
      <w:r>
        <w:rPr>
          <w:rFonts w:cs="Arial"/>
        </w:rPr>
        <w:lastRenderedPageBreak/>
        <w:t>sredstev.</w:t>
      </w:r>
      <w:r w:rsidR="00C6174D">
        <w:rPr>
          <w:rFonts w:cs="Arial"/>
        </w:rPr>
        <w:t xml:space="preserve"> Izbrani ponudnik mora zagotoviti vsaj en termin mesečno za izvedbo praznjenja z manjšim vozilom.</w:t>
      </w:r>
    </w:p>
    <w:p w14:paraId="3130352E" w14:textId="77777777" w:rsidR="00550270" w:rsidRDefault="00550270" w:rsidP="00550270">
      <w:pPr>
        <w:rPr>
          <w:rFonts w:cs="Arial"/>
        </w:rPr>
      </w:pPr>
    </w:p>
    <w:p w14:paraId="2174F942" w14:textId="77777777" w:rsidR="00550270" w:rsidRDefault="00550270" w:rsidP="00550270">
      <w:pPr>
        <w:rPr>
          <w:rFonts w:cs="Arial"/>
        </w:rPr>
      </w:pPr>
      <w:r>
        <w:rPr>
          <w:rFonts w:cs="Arial"/>
          <w:b/>
        </w:rPr>
        <w:t>Dodatni pogoji</w:t>
      </w:r>
    </w:p>
    <w:p w14:paraId="1F8B20C3" w14:textId="77777777" w:rsidR="00550270" w:rsidRDefault="00550270" w:rsidP="00550270">
      <w:pPr>
        <w:rPr>
          <w:rFonts w:cs="Arial"/>
        </w:rPr>
      </w:pPr>
      <w:r>
        <w:rPr>
          <w:rFonts w:cs="Arial"/>
        </w:rPr>
        <w:t xml:space="preserve">Izbrani ponudnik mora po opravljenih storitvah vzpostaviti prvotno stanje okolice greznice ali MKČN Ponudnik mora imeti dejavnost ustrezno zavarovano. Pred podpisom okvirnega sporazuma bo izbrani ponudnik moral predložiti kopijo zavarovalne police. Izbrani ponudnik se zavezuje, da bo naročnika obvestil v primeru povzročitve kakršne koli škode na drugih vozilih ali objektih in dogodek tudi slikovno evidentiral. Vso nastalo škodo, ki nastane iz izvajanja dejavnosti, ki je predmet tega javnega naročila, nosi izključno izbrani izvajalec. </w:t>
      </w:r>
    </w:p>
    <w:p w14:paraId="37748CC4" w14:textId="77777777" w:rsidR="00550270" w:rsidRDefault="00550270" w:rsidP="00550270">
      <w:pPr>
        <w:rPr>
          <w:rFonts w:cs="Arial"/>
        </w:rPr>
      </w:pPr>
    </w:p>
    <w:p w14:paraId="0D491053" w14:textId="77777777" w:rsidR="00550270" w:rsidRDefault="00550270" w:rsidP="00550270">
      <w:pPr>
        <w:rPr>
          <w:rFonts w:cs="Arial"/>
          <w:b/>
          <w:bCs/>
        </w:rPr>
      </w:pPr>
      <w:r>
        <w:rPr>
          <w:rFonts w:cs="Arial"/>
          <w:b/>
          <w:bCs/>
        </w:rPr>
        <w:t>Obseg del</w:t>
      </w:r>
    </w:p>
    <w:p w14:paraId="470400D1" w14:textId="77777777" w:rsidR="00550270" w:rsidRDefault="00550270" w:rsidP="00550270">
      <w:pPr>
        <w:rPr>
          <w:rFonts w:cs="Arial"/>
        </w:rPr>
      </w:pPr>
      <w:r>
        <w:rPr>
          <w:rFonts w:cs="Arial"/>
        </w:rPr>
        <w:t>Naročnik si pridržuje pravico, da poveča ali zmanjša obseg naročenih storitev in ga prilagodi dejanskim potrebam. Ponudniki nimajo nobenih pravic iz naslova izgubljenega dobička v primeru, da bo obseg naročenih storitev manjši od predvidenega.</w:t>
      </w:r>
    </w:p>
    <w:p w14:paraId="7FA02265" w14:textId="77777777" w:rsidR="00550270" w:rsidRDefault="00550270" w:rsidP="00550270">
      <w:pPr>
        <w:rPr>
          <w:rFonts w:cs="Arial"/>
        </w:rPr>
      </w:pPr>
      <w:r>
        <w:rPr>
          <w:rFonts w:cs="Arial"/>
        </w:rPr>
        <w:t xml:space="preserve">V primeru, da bo naročnik v času veljavnosti tega okvirnega sporazuma potreboval sorodno storitve, ki niso navedene v ponudbi, izbrani ponudnik pa jih lahko izvede, se bo naročnik z izvajalcem dogovoril za izvedbo takšnih storitev, ko bo naročnik predhodno preveril, ali so cene teh dodatnih storitev primerljive z ostalimi cenami na trgu. </w:t>
      </w:r>
    </w:p>
    <w:p w14:paraId="3D54800B" w14:textId="77777777" w:rsidR="00550270" w:rsidRDefault="00550270" w:rsidP="00550270">
      <w:pPr>
        <w:rPr>
          <w:rFonts w:cs="Arial"/>
        </w:rPr>
      </w:pPr>
    </w:p>
    <w:p w14:paraId="6DC0E981" w14:textId="77777777" w:rsidR="00550270" w:rsidRDefault="00550270" w:rsidP="00550270">
      <w:pPr>
        <w:rPr>
          <w:rFonts w:cs="Arial"/>
          <w:b/>
          <w:bCs/>
        </w:rPr>
      </w:pPr>
      <w:r>
        <w:rPr>
          <w:rFonts w:cs="Arial"/>
          <w:b/>
          <w:bCs/>
        </w:rPr>
        <w:t>Oblikovanje ponudbene cene</w:t>
      </w:r>
    </w:p>
    <w:p w14:paraId="1CCAECF5" w14:textId="77777777" w:rsidR="00550270" w:rsidRDefault="00550270" w:rsidP="00550270">
      <w:pPr>
        <w:rPr>
          <w:rFonts w:cs="Arial"/>
        </w:rPr>
      </w:pPr>
      <w:r>
        <w:rPr>
          <w:rFonts w:cs="Arial"/>
        </w:rPr>
        <w:t>Ponudnik mora ponudbeno ceno praznjenja greznic in MKČN oblikovati v EUR na m³, ki je za celotno območje izvajanja storitev enotna in zajema vse storitve, ki jih je potrebno izvesti. V ponudbeno ceno na enoto morajo biti tako vključeni sledeči stroški:</w:t>
      </w:r>
    </w:p>
    <w:p w14:paraId="2FF1267B" w14:textId="77777777" w:rsidR="00550270" w:rsidRDefault="00550270" w:rsidP="00550270">
      <w:pPr>
        <w:numPr>
          <w:ilvl w:val="0"/>
          <w:numId w:val="44"/>
        </w:numPr>
        <w:spacing w:line="240" w:lineRule="auto"/>
        <w:ind w:left="284" w:hanging="284"/>
        <w:rPr>
          <w:rFonts w:cs="Arial"/>
        </w:rPr>
      </w:pPr>
      <w:r>
        <w:rPr>
          <w:rFonts w:cs="Arial"/>
        </w:rPr>
        <w:t>kakršenkoli premik vozila,</w:t>
      </w:r>
    </w:p>
    <w:p w14:paraId="515E0E5B" w14:textId="77777777" w:rsidR="00550270" w:rsidRDefault="00550270" w:rsidP="00550270">
      <w:pPr>
        <w:numPr>
          <w:ilvl w:val="0"/>
          <w:numId w:val="44"/>
        </w:numPr>
        <w:spacing w:line="240" w:lineRule="auto"/>
        <w:ind w:left="284" w:hanging="284"/>
        <w:rPr>
          <w:rFonts w:cs="Arial"/>
        </w:rPr>
      </w:pPr>
      <w:r>
        <w:rPr>
          <w:rFonts w:cs="Arial"/>
        </w:rPr>
        <w:t>prevoz do uporabnika in odvoz,</w:t>
      </w:r>
    </w:p>
    <w:p w14:paraId="20599273" w14:textId="77777777" w:rsidR="00550270" w:rsidRDefault="00550270" w:rsidP="00550270">
      <w:pPr>
        <w:numPr>
          <w:ilvl w:val="0"/>
          <w:numId w:val="44"/>
        </w:numPr>
        <w:spacing w:line="240" w:lineRule="auto"/>
        <w:ind w:left="284" w:hanging="284"/>
        <w:rPr>
          <w:rFonts w:cs="Arial"/>
        </w:rPr>
      </w:pPr>
      <w:r>
        <w:rPr>
          <w:rFonts w:cs="Arial"/>
        </w:rPr>
        <w:t>odpiranje in zapiranje pokrova greznice,</w:t>
      </w:r>
    </w:p>
    <w:p w14:paraId="27541401" w14:textId="77777777" w:rsidR="00550270" w:rsidRDefault="00550270" w:rsidP="00550270">
      <w:pPr>
        <w:numPr>
          <w:ilvl w:val="0"/>
          <w:numId w:val="44"/>
        </w:numPr>
        <w:spacing w:line="240" w:lineRule="auto"/>
        <w:ind w:left="284" w:hanging="284"/>
        <w:rPr>
          <w:rFonts w:cs="Arial"/>
        </w:rPr>
      </w:pPr>
      <w:r>
        <w:rPr>
          <w:rFonts w:cs="Arial"/>
        </w:rPr>
        <w:t>črpanje grezničnih gošč in spiranje greznice,</w:t>
      </w:r>
    </w:p>
    <w:p w14:paraId="5F90361D" w14:textId="77777777" w:rsidR="00550270" w:rsidRDefault="00550270" w:rsidP="00550270">
      <w:pPr>
        <w:numPr>
          <w:ilvl w:val="0"/>
          <w:numId w:val="44"/>
        </w:numPr>
        <w:spacing w:line="240" w:lineRule="auto"/>
        <w:ind w:left="284" w:hanging="284"/>
        <w:rPr>
          <w:rFonts w:cs="Arial"/>
        </w:rPr>
      </w:pPr>
      <w:r>
        <w:rPr>
          <w:rFonts w:cs="Arial"/>
        </w:rPr>
        <w:t>pospravljanje oziroma vzpostavitev prvotnega stanja pri uporabniku,</w:t>
      </w:r>
    </w:p>
    <w:p w14:paraId="3A78E8E0" w14:textId="77777777" w:rsidR="00550270" w:rsidRDefault="00550270" w:rsidP="00550270">
      <w:pPr>
        <w:numPr>
          <w:ilvl w:val="0"/>
          <w:numId w:val="44"/>
        </w:numPr>
        <w:spacing w:line="240" w:lineRule="auto"/>
        <w:ind w:left="284" w:hanging="284"/>
        <w:rPr>
          <w:rFonts w:cs="Arial"/>
        </w:rPr>
      </w:pPr>
      <w:r>
        <w:rPr>
          <w:rFonts w:cs="Arial"/>
        </w:rPr>
        <w:t>odstranitev zemljine nad pokrovom jaška, razbijanje usedlin, sesanje,</w:t>
      </w:r>
    </w:p>
    <w:p w14:paraId="4B8ABA42" w14:textId="77777777" w:rsidR="00550270" w:rsidRDefault="00550270" w:rsidP="00550270">
      <w:pPr>
        <w:numPr>
          <w:ilvl w:val="0"/>
          <w:numId w:val="44"/>
        </w:numPr>
        <w:spacing w:line="240" w:lineRule="auto"/>
        <w:ind w:left="284" w:hanging="284"/>
        <w:rPr>
          <w:rFonts w:cs="Arial"/>
        </w:rPr>
      </w:pPr>
      <w:r>
        <w:rPr>
          <w:rFonts w:cs="Arial"/>
        </w:rPr>
        <w:t>izpolnitev potrdila o opravljeni storitvi za uporabnika z datumom in količino opravljene storitve, če tako zahteva naročnik,</w:t>
      </w:r>
    </w:p>
    <w:p w14:paraId="24184A7F" w14:textId="77777777" w:rsidR="00550270" w:rsidRDefault="00550270" w:rsidP="00550270">
      <w:pPr>
        <w:numPr>
          <w:ilvl w:val="0"/>
          <w:numId w:val="44"/>
        </w:numPr>
        <w:spacing w:line="240" w:lineRule="auto"/>
        <w:ind w:left="284" w:hanging="284"/>
        <w:rPr>
          <w:rFonts w:cs="Arial"/>
        </w:rPr>
      </w:pPr>
      <w:r>
        <w:rPr>
          <w:rFonts w:cs="Arial"/>
        </w:rPr>
        <w:t>vodenje evidenc,</w:t>
      </w:r>
    </w:p>
    <w:p w14:paraId="52EEBFC7" w14:textId="77777777" w:rsidR="00550270" w:rsidRDefault="00550270" w:rsidP="00550270">
      <w:pPr>
        <w:numPr>
          <w:ilvl w:val="0"/>
          <w:numId w:val="44"/>
        </w:numPr>
        <w:spacing w:line="240" w:lineRule="auto"/>
        <w:ind w:left="284" w:hanging="284"/>
        <w:rPr>
          <w:rFonts w:cs="Arial"/>
        </w:rPr>
      </w:pPr>
      <w:r>
        <w:rPr>
          <w:rFonts w:cs="Arial"/>
        </w:rPr>
        <w:t>voznika kamiona in delavca oziroma delovno silo glede na veljavno zakonodajo,</w:t>
      </w:r>
    </w:p>
    <w:p w14:paraId="2C4026BC" w14:textId="77777777" w:rsidR="00550270" w:rsidRDefault="00550270" w:rsidP="00550270">
      <w:pPr>
        <w:numPr>
          <w:ilvl w:val="0"/>
          <w:numId w:val="44"/>
        </w:numPr>
        <w:spacing w:line="240" w:lineRule="auto"/>
        <w:ind w:left="284" w:hanging="284"/>
        <w:rPr>
          <w:rFonts w:cs="Arial"/>
        </w:rPr>
      </w:pPr>
      <w:r>
        <w:rPr>
          <w:rFonts w:cs="Arial"/>
        </w:rPr>
        <w:t>vodo za spiranje,</w:t>
      </w:r>
    </w:p>
    <w:p w14:paraId="341AD449" w14:textId="77777777" w:rsidR="00550270" w:rsidRDefault="00550270" w:rsidP="00550270">
      <w:pPr>
        <w:numPr>
          <w:ilvl w:val="0"/>
          <w:numId w:val="44"/>
        </w:numPr>
        <w:spacing w:line="240" w:lineRule="auto"/>
        <w:ind w:left="284" w:hanging="284"/>
        <w:rPr>
          <w:rFonts w:cs="Arial"/>
        </w:rPr>
      </w:pPr>
      <w:r>
        <w:rPr>
          <w:rFonts w:cs="Arial"/>
        </w:rPr>
        <w:t>vsa potrebna zavarovanja in zavarovanje za kritje škode nastale pri stranki,</w:t>
      </w:r>
    </w:p>
    <w:p w14:paraId="044ED422" w14:textId="77777777" w:rsidR="00550270" w:rsidRDefault="00550270" w:rsidP="00550270">
      <w:pPr>
        <w:numPr>
          <w:ilvl w:val="0"/>
          <w:numId w:val="44"/>
        </w:numPr>
        <w:spacing w:line="240" w:lineRule="auto"/>
        <w:ind w:left="284" w:hanging="284"/>
        <w:rPr>
          <w:rFonts w:cs="Arial"/>
        </w:rPr>
      </w:pPr>
      <w:r>
        <w:rPr>
          <w:rFonts w:cs="Arial"/>
        </w:rPr>
        <w:t>vse ostale stroške potrebne za strokovno in celovito opravljeno del.</w:t>
      </w:r>
    </w:p>
    <w:p w14:paraId="5F2CC722" w14:textId="77777777" w:rsidR="00550270" w:rsidRDefault="00550270" w:rsidP="00550270">
      <w:pPr>
        <w:rPr>
          <w:rFonts w:cs="Arial"/>
        </w:rPr>
      </w:pPr>
    </w:p>
    <w:p w14:paraId="53E058B0" w14:textId="77777777" w:rsidR="00550270" w:rsidRDefault="00550270" w:rsidP="00550270">
      <w:pPr>
        <w:rPr>
          <w:rFonts w:cs="Arial"/>
        </w:rPr>
      </w:pPr>
      <w:r>
        <w:rPr>
          <w:rFonts w:cs="Arial"/>
        </w:rPr>
        <w:t xml:space="preserve">Izbrani ponudnik ni upravičen do kakršnegakoli dodatnega plačila stroškov iz naslova izvajanja storitev, saj je v celoti upošteval vse potrebne storitve v okviru ponudbene cene v EUR na m³. </w:t>
      </w:r>
    </w:p>
    <w:p w14:paraId="60B74302" w14:textId="77777777" w:rsidR="00550270" w:rsidRDefault="00550270" w:rsidP="00550270">
      <w:pPr>
        <w:rPr>
          <w:rFonts w:cs="Arial"/>
        </w:rPr>
      </w:pPr>
    </w:p>
    <w:p w14:paraId="71929338" w14:textId="77777777" w:rsidR="00550270" w:rsidRDefault="00550270" w:rsidP="00550270">
      <w:pPr>
        <w:rPr>
          <w:rFonts w:cs="Arial"/>
        </w:rPr>
      </w:pPr>
      <w:r>
        <w:rPr>
          <w:rFonts w:cs="Arial"/>
        </w:rPr>
        <w:t>Vodo za spiranje ponudniku lahko zagotovi naročnik, pri čemer se porabo evidentira in zaračuna po ceniku naročnika. Izbrani ponudnik je dolžan naročniku poročati o porabi vode. Naročnik bo izbranemu ponudniku za vodo porabljeno v preteklem mesecu izstavil račun do zadnjega dne v tekočem mesecu.</w:t>
      </w:r>
    </w:p>
    <w:p w14:paraId="1F26AFFA" w14:textId="77777777" w:rsidR="00550270" w:rsidRDefault="00550270" w:rsidP="00550270">
      <w:pPr>
        <w:rPr>
          <w:rFonts w:cs="Arial"/>
        </w:rPr>
      </w:pPr>
    </w:p>
    <w:p w14:paraId="2A39BB33" w14:textId="77777777" w:rsidR="00550270" w:rsidRDefault="00550270" w:rsidP="00550270">
      <w:pPr>
        <w:rPr>
          <w:rFonts w:cs="Arial"/>
          <w:b/>
          <w:bCs/>
        </w:rPr>
      </w:pPr>
      <w:r>
        <w:rPr>
          <w:rFonts w:cs="Arial"/>
          <w:b/>
          <w:bCs/>
        </w:rPr>
        <w:t>Vodenje evidenc</w:t>
      </w:r>
    </w:p>
    <w:p w14:paraId="5196C232" w14:textId="76931825" w:rsidR="00680791" w:rsidRPr="00680791" w:rsidRDefault="00680791" w:rsidP="00680791">
      <w:pPr>
        <w:spacing w:line="240" w:lineRule="auto"/>
        <w:rPr>
          <w:rFonts w:cs="Arial"/>
        </w:rPr>
      </w:pPr>
      <w:r w:rsidRPr="00680791">
        <w:rPr>
          <w:rFonts w:cs="Arial"/>
        </w:rPr>
        <w:t>Za storitve praznjenja greznic in MKČN mora</w:t>
      </w:r>
      <w:r>
        <w:rPr>
          <w:rFonts w:cs="Arial"/>
        </w:rPr>
        <w:t xml:space="preserve"> izbrani ponudnik</w:t>
      </w:r>
      <w:r w:rsidRPr="00680791">
        <w:rPr>
          <w:rFonts w:cs="Arial"/>
        </w:rPr>
        <w:t xml:space="preserve"> zagotoviti vodenje evidenc glede opravljenih storitev in sicer v papirnati obliki (delovni nalogi). Delovne naloge izvajalcu zagotovi naročnik storitve. Izvajalec stranki izroči delovni nalog z vpisanimi podatki posamezne stranke (ime, priimek, naslov, datum opravljene storitve, načrpana količina, </w:t>
      </w:r>
      <w:r w:rsidR="00C6174D">
        <w:rPr>
          <w:rFonts w:cs="Arial"/>
        </w:rPr>
        <w:t xml:space="preserve">ime in priimek voznika/delavca, </w:t>
      </w:r>
      <w:r w:rsidRPr="00680791">
        <w:rPr>
          <w:rFonts w:cs="Arial"/>
        </w:rPr>
        <w:t xml:space="preserve">opomba kot na primer </w:t>
      </w:r>
      <w:r>
        <w:rPr>
          <w:rFonts w:cs="Arial"/>
        </w:rPr>
        <w:t>»</w:t>
      </w:r>
      <w:r w:rsidRPr="00680791">
        <w:rPr>
          <w:rFonts w:cs="Arial"/>
        </w:rPr>
        <w:t>stranke ni doma</w:t>
      </w:r>
      <w:r>
        <w:rPr>
          <w:rFonts w:cs="Arial"/>
        </w:rPr>
        <w:t>«</w:t>
      </w:r>
      <w:r w:rsidRPr="00680791">
        <w:rPr>
          <w:rFonts w:cs="Arial"/>
        </w:rPr>
        <w:t xml:space="preserve">, </w:t>
      </w:r>
      <w:r>
        <w:rPr>
          <w:rFonts w:cs="Arial"/>
        </w:rPr>
        <w:t>»</w:t>
      </w:r>
      <w:r w:rsidRPr="00680791">
        <w:rPr>
          <w:rFonts w:cs="Arial"/>
        </w:rPr>
        <w:t>stranka ne želi praznjenja</w:t>
      </w:r>
      <w:r>
        <w:rPr>
          <w:rFonts w:cs="Arial"/>
        </w:rPr>
        <w:t>«</w:t>
      </w:r>
      <w:r w:rsidRPr="00680791">
        <w:rPr>
          <w:rFonts w:cs="Arial"/>
        </w:rPr>
        <w:t>, … in podpis stranke ter izvajalca). Kopije delovnih nalogov izvajalec priloži naročniku kot priloga k računu.</w:t>
      </w:r>
    </w:p>
    <w:p w14:paraId="45EBB49B" w14:textId="77777777" w:rsidR="00550270" w:rsidRDefault="00550270" w:rsidP="00550270">
      <w:pPr>
        <w:rPr>
          <w:rFonts w:cs="Arial"/>
        </w:rPr>
      </w:pPr>
    </w:p>
    <w:p w14:paraId="7E7C8867" w14:textId="77777777" w:rsidR="00550270" w:rsidRDefault="00550270" w:rsidP="00550270">
      <w:pPr>
        <w:rPr>
          <w:rFonts w:cs="Arial"/>
          <w:b/>
          <w:bCs/>
        </w:rPr>
      </w:pPr>
      <w:r>
        <w:rPr>
          <w:rFonts w:cs="Arial"/>
          <w:b/>
          <w:bCs/>
        </w:rPr>
        <w:t>Obračun</w:t>
      </w:r>
    </w:p>
    <w:p w14:paraId="0A89DF6B" w14:textId="77777777" w:rsidR="00550270" w:rsidRDefault="00550270" w:rsidP="00550270">
      <w:pPr>
        <w:rPr>
          <w:rFonts w:cs="Arial"/>
        </w:rPr>
      </w:pPr>
      <w:r>
        <w:rPr>
          <w:rFonts w:cs="Arial"/>
        </w:rPr>
        <w:t xml:space="preserve">Opravljena dela bo izvajalec obračunaval po enotnih cenah iz ponudbe in po dejansko izvršenih količinah, ki so razvidne iz poročil. </w:t>
      </w:r>
    </w:p>
    <w:p w14:paraId="664CB30E" w14:textId="77777777" w:rsidR="00550270" w:rsidRDefault="00550270" w:rsidP="00550270">
      <w:pPr>
        <w:pStyle w:val="Pripombabesedilo"/>
        <w:rPr>
          <w:rFonts w:cs="Arial"/>
        </w:rPr>
      </w:pPr>
    </w:p>
    <w:p w14:paraId="277E2037" w14:textId="77777777" w:rsidR="00550270" w:rsidRDefault="00550270" w:rsidP="00550270">
      <w:pPr>
        <w:pStyle w:val="Pripombabesedilo"/>
        <w:rPr>
          <w:rFonts w:cs="Arial"/>
        </w:rPr>
      </w:pPr>
      <w:r>
        <w:rPr>
          <w:rFonts w:cs="Arial"/>
        </w:rPr>
        <w:lastRenderedPageBreak/>
        <w:t xml:space="preserve">Podlaga za obračun je poročilo o opravljenem delu, ki ga izbrani izvajalec pripravi v računalniškem programu iz prvega odstavka prejšnjega poglavja (Vodenje evidenc). </w:t>
      </w:r>
    </w:p>
    <w:p w14:paraId="2CA6A8AF" w14:textId="77777777" w:rsidR="00550270" w:rsidRDefault="00550270" w:rsidP="00550270">
      <w:pPr>
        <w:pStyle w:val="Pripombabesedilo"/>
        <w:rPr>
          <w:rFonts w:cs="Arial"/>
        </w:rPr>
      </w:pPr>
    </w:p>
    <w:p w14:paraId="10A21F17" w14:textId="77777777" w:rsidR="00550270" w:rsidRDefault="00550270" w:rsidP="00550270">
      <w:pPr>
        <w:pStyle w:val="Pripombabesedilo"/>
        <w:rPr>
          <w:rFonts w:cs="Arial"/>
        </w:rPr>
      </w:pPr>
      <w:r>
        <w:rPr>
          <w:rFonts w:cs="Arial"/>
        </w:rPr>
        <w:t>Najmanjša obračunska enota je 0,5 m</w:t>
      </w:r>
      <w:r>
        <w:rPr>
          <w:rFonts w:cs="Arial"/>
          <w:vertAlign w:val="superscript"/>
        </w:rPr>
        <w:t>3</w:t>
      </w:r>
      <w:r>
        <w:rPr>
          <w:rFonts w:cs="Arial"/>
        </w:rPr>
        <w:t>.</w:t>
      </w:r>
    </w:p>
    <w:p w14:paraId="368F5CD8" w14:textId="77777777" w:rsidR="00550270" w:rsidRDefault="00550270" w:rsidP="00550270">
      <w:pPr>
        <w:pStyle w:val="Pripombabesedilo"/>
        <w:rPr>
          <w:rFonts w:cs="Arial"/>
        </w:rPr>
      </w:pPr>
    </w:p>
    <w:p w14:paraId="34E999BE" w14:textId="0D1A318B" w:rsidR="00550270" w:rsidRDefault="00550270" w:rsidP="00550270">
      <w:pPr>
        <w:rPr>
          <w:rFonts w:cs="Arial"/>
        </w:rPr>
      </w:pPr>
      <w:r>
        <w:rPr>
          <w:rFonts w:cs="Arial"/>
        </w:rPr>
        <w:t xml:space="preserve">Izvajalec se zaveže naročniku izstavljati mesečne zbirne račune, in sicer do </w:t>
      </w:r>
      <w:r w:rsidR="0013348F">
        <w:rPr>
          <w:rFonts w:cs="Arial"/>
        </w:rPr>
        <w:t>petega</w:t>
      </w:r>
      <w:r>
        <w:rPr>
          <w:rFonts w:cs="Arial"/>
        </w:rPr>
        <w:t xml:space="preserve"> (</w:t>
      </w:r>
      <w:r w:rsidR="0013348F">
        <w:rPr>
          <w:rFonts w:cs="Arial"/>
        </w:rPr>
        <w:t>5</w:t>
      </w:r>
      <w:r>
        <w:rPr>
          <w:rFonts w:cs="Arial"/>
        </w:rPr>
        <w:t xml:space="preserve">.) </w:t>
      </w:r>
      <w:r w:rsidR="0013348F">
        <w:rPr>
          <w:rFonts w:cs="Arial"/>
        </w:rPr>
        <w:t xml:space="preserve">delovnega </w:t>
      </w:r>
      <w:r>
        <w:rPr>
          <w:rFonts w:cs="Arial"/>
        </w:rPr>
        <w:t>dne v mesecu za opravljene storitve v preteklem mesecu. Na računu mora biti navedena številka okvirnega sporazuma.</w:t>
      </w:r>
      <w:r w:rsidR="0013348F">
        <w:rPr>
          <w:rFonts w:cs="Arial"/>
        </w:rPr>
        <w:t xml:space="preserve"> Naročnik sprejema račune v elektronski obliki.</w:t>
      </w:r>
    </w:p>
    <w:p w14:paraId="44BD8F51" w14:textId="77777777" w:rsidR="00550270" w:rsidRDefault="00550270" w:rsidP="00550270">
      <w:pPr>
        <w:rPr>
          <w:rFonts w:cs="Arial"/>
          <w:b/>
          <w:bCs/>
          <w:u w:val="single"/>
        </w:rPr>
      </w:pPr>
    </w:p>
    <w:p w14:paraId="4FFF9C79" w14:textId="36CAD4D3" w:rsidR="00550270" w:rsidRDefault="00550270" w:rsidP="00550270">
      <w:pPr>
        <w:rPr>
          <w:rFonts w:cs="Arial"/>
          <w:b/>
          <w:bCs/>
          <w:u w:val="single"/>
        </w:rPr>
      </w:pPr>
      <w:r>
        <w:rPr>
          <w:rFonts w:cs="Arial"/>
          <w:b/>
          <w:bCs/>
          <w:u w:val="single"/>
        </w:rPr>
        <w:t xml:space="preserve">SKLOP 2 – </w:t>
      </w:r>
      <w:r w:rsidR="007E0D5A">
        <w:rPr>
          <w:rFonts w:cs="Arial"/>
          <w:b/>
          <w:bCs/>
          <w:u w:val="single"/>
        </w:rPr>
        <w:t>prevoz blata čistilnih naprav in druga dela na javni kanalizaciji</w:t>
      </w:r>
    </w:p>
    <w:p w14:paraId="1C22A327" w14:textId="77777777" w:rsidR="00550270" w:rsidRDefault="00550270" w:rsidP="00550270">
      <w:pPr>
        <w:rPr>
          <w:rFonts w:cs="Arial"/>
        </w:rPr>
      </w:pPr>
    </w:p>
    <w:p w14:paraId="77D9D6CC" w14:textId="77777777" w:rsidR="00550270" w:rsidRDefault="00550270" w:rsidP="00550270">
      <w:pPr>
        <w:rPr>
          <w:rFonts w:cs="Arial"/>
          <w:bCs/>
        </w:rPr>
      </w:pPr>
      <w:r>
        <w:rPr>
          <w:rFonts w:cs="Arial"/>
          <w:bCs/>
        </w:rPr>
        <w:t xml:space="preserve">Predmet naročila je odvoz blata iz čistilne naprave Godovič in blata iz čistilne naprave Spodnja Idrija na centralno čistilno napravo v Idriji, ki je opremljena za sprejem blata iz čistilnih naprav, ki same na zagotavljajo obdelave blata. </w:t>
      </w:r>
    </w:p>
    <w:p w14:paraId="7B1242D2" w14:textId="77777777" w:rsidR="00550270" w:rsidRDefault="00550270" w:rsidP="00550270">
      <w:pPr>
        <w:rPr>
          <w:rFonts w:cs="Arial"/>
        </w:rPr>
      </w:pPr>
    </w:p>
    <w:p w14:paraId="069A7617" w14:textId="77777777" w:rsidR="00550270" w:rsidRDefault="00550270" w:rsidP="00550270">
      <w:pPr>
        <w:rPr>
          <w:rFonts w:cs="Arial"/>
        </w:rPr>
      </w:pPr>
      <w:r>
        <w:rPr>
          <w:rFonts w:cs="Arial"/>
        </w:rPr>
        <w:t xml:space="preserve">Predmet naročila so tudi ostale storitve s področja odvajanja in čiščenja komunalne in padavinske odpadne vode kot na primer: </w:t>
      </w:r>
    </w:p>
    <w:p w14:paraId="6EB1174F" w14:textId="77777777" w:rsidR="00550270" w:rsidRDefault="00550270" w:rsidP="00550270">
      <w:pPr>
        <w:pStyle w:val="Odstavekseznama"/>
        <w:numPr>
          <w:ilvl w:val="0"/>
          <w:numId w:val="45"/>
        </w:numPr>
        <w:spacing w:line="240" w:lineRule="auto"/>
        <w:contextualSpacing w:val="0"/>
        <w:rPr>
          <w:rFonts w:cs="Arial"/>
        </w:rPr>
      </w:pPr>
      <w:r>
        <w:rPr>
          <w:rFonts w:cs="Arial"/>
        </w:rPr>
        <w:t>pregled kanalizacije s kamero,</w:t>
      </w:r>
    </w:p>
    <w:p w14:paraId="1AD8326E" w14:textId="77777777" w:rsidR="00550270" w:rsidRDefault="00550270" w:rsidP="00550270">
      <w:pPr>
        <w:pStyle w:val="Odstavekseznama"/>
        <w:numPr>
          <w:ilvl w:val="0"/>
          <w:numId w:val="45"/>
        </w:numPr>
        <w:spacing w:line="240" w:lineRule="auto"/>
        <w:contextualSpacing w:val="0"/>
        <w:rPr>
          <w:rFonts w:cs="Arial"/>
        </w:rPr>
      </w:pPr>
      <w:r>
        <w:rPr>
          <w:rFonts w:cs="Arial"/>
        </w:rPr>
        <w:t>izpiranje kanalov z visokim pritiskom,</w:t>
      </w:r>
    </w:p>
    <w:p w14:paraId="73135BD5" w14:textId="77777777" w:rsidR="00550270" w:rsidRDefault="00550270" w:rsidP="00550270">
      <w:pPr>
        <w:pStyle w:val="Odstavekseznama"/>
        <w:numPr>
          <w:ilvl w:val="0"/>
          <w:numId w:val="45"/>
        </w:numPr>
        <w:spacing w:line="240" w:lineRule="auto"/>
        <w:contextualSpacing w:val="0"/>
        <w:rPr>
          <w:rFonts w:cs="Arial"/>
        </w:rPr>
      </w:pPr>
      <w:r>
        <w:rPr>
          <w:rFonts w:cs="Arial"/>
        </w:rPr>
        <w:t>črpanje usedlin,</w:t>
      </w:r>
    </w:p>
    <w:p w14:paraId="48B6EB39" w14:textId="77777777" w:rsidR="00550270" w:rsidRDefault="00550270" w:rsidP="00550270">
      <w:pPr>
        <w:pStyle w:val="Odstavekseznama"/>
        <w:numPr>
          <w:ilvl w:val="0"/>
          <w:numId w:val="45"/>
        </w:numPr>
        <w:spacing w:line="240" w:lineRule="auto"/>
        <w:contextualSpacing w:val="0"/>
        <w:rPr>
          <w:rFonts w:cs="Arial"/>
        </w:rPr>
      </w:pPr>
      <w:r>
        <w:rPr>
          <w:rFonts w:cs="Arial"/>
        </w:rPr>
        <w:t>različna vzdrževalna dela na čistilnih napravah,</w:t>
      </w:r>
    </w:p>
    <w:p w14:paraId="2C6AB277" w14:textId="77777777" w:rsidR="00550270" w:rsidRDefault="00550270" w:rsidP="00550270">
      <w:pPr>
        <w:pStyle w:val="Odstavekseznama"/>
        <w:numPr>
          <w:ilvl w:val="0"/>
          <w:numId w:val="45"/>
        </w:numPr>
        <w:spacing w:line="240" w:lineRule="auto"/>
        <w:contextualSpacing w:val="0"/>
        <w:rPr>
          <w:rFonts w:cs="Arial"/>
        </w:rPr>
      </w:pPr>
      <w:r>
        <w:rPr>
          <w:rFonts w:cs="Arial"/>
        </w:rPr>
        <w:t>ostala dela po navodilu naročnika.</w:t>
      </w:r>
    </w:p>
    <w:p w14:paraId="5B80D52A" w14:textId="77777777" w:rsidR="006952FE" w:rsidRDefault="006952FE" w:rsidP="006952FE">
      <w:pPr>
        <w:spacing w:line="240" w:lineRule="auto"/>
        <w:rPr>
          <w:rFonts w:cs="Arial"/>
        </w:rPr>
      </w:pPr>
    </w:p>
    <w:p w14:paraId="47A56282" w14:textId="33A0BE95" w:rsidR="006952FE" w:rsidRPr="006952FE" w:rsidRDefault="006952FE" w:rsidP="006952FE">
      <w:pPr>
        <w:spacing w:line="240" w:lineRule="auto"/>
        <w:rPr>
          <w:rFonts w:cs="Arial"/>
        </w:rPr>
      </w:pPr>
      <w:r>
        <w:rPr>
          <w:rFonts w:cs="Arial"/>
        </w:rPr>
        <w:t>Nadalje je predmet tega sklopa tudi prevoz nepredelanega blata na zmogljivejšo čistilno na</w:t>
      </w:r>
      <w:r w:rsidR="00703F3D">
        <w:rPr>
          <w:rFonts w:cs="Arial"/>
        </w:rPr>
        <w:t xml:space="preserve">pravo ter </w:t>
      </w:r>
      <w:r>
        <w:rPr>
          <w:rFonts w:cs="Arial"/>
        </w:rPr>
        <w:t xml:space="preserve"> čiščenje ponikovalnega polja ČN Godovič. </w:t>
      </w:r>
      <w:r w:rsidRPr="006952FE">
        <w:rPr>
          <w:rFonts w:cs="Arial"/>
        </w:rPr>
        <w:t xml:space="preserve">Prevoz blata  na </w:t>
      </w:r>
      <w:r w:rsidR="00703F3D">
        <w:rPr>
          <w:rFonts w:cs="Arial"/>
        </w:rPr>
        <w:t>zmogljivejšo čistilno napravo</w:t>
      </w:r>
      <w:r w:rsidRPr="006952FE">
        <w:rPr>
          <w:rFonts w:cs="Arial"/>
        </w:rPr>
        <w:t xml:space="preserve"> je potreben takrat, kadar je </w:t>
      </w:r>
      <w:r>
        <w:rPr>
          <w:rFonts w:cs="Arial"/>
        </w:rPr>
        <w:t>blato</w:t>
      </w:r>
      <w:r w:rsidRPr="006952FE">
        <w:rPr>
          <w:rFonts w:cs="Arial"/>
        </w:rPr>
        <w:t xml:space="preserve"> močno obremenjen</w:t>
      </w:r>
      <w:r>
        <w:rPr>
          <w:rFonts w:cs="Arial"/>
        </w:rPr>
        <w:t>o</w:t>
      </w:r>
      <w:r w:rsidRPr="006952FE">
        <w:rPr>
          <w:rFonts w:cs="Arial"/>
        </w:rPr>
        <w:t>. Večinoma ima omenjen odpadek klasifikacijsko številko 19 08 99.</w:t>
      </w:r>
      <w:r>
        <w:rPr>
          <w:rFonts w:cs="Arial"/>
        </w:rPr>
        <w:t xml:space="preserve"> </w:t>
      </w:r>
      <w:r w:rsidRPr="006952FE">
        <w:rPr>
          <w:rFonts w:cs="Arial"/>
        </w:rPr>
        <w:t>Ta odpadek je posledica čiščenja kanalizacije oz. objektov  na ČN, črpališč. V primeru, da gre za bolj koncentrirano blato oziroma zmes blata, maščob, peska itd., predstavlja odpadek preveliko obremenitev za ČN Idrija.</w:t>
      </w:r>
      <w:r>
        <w:rPr>
          <w:rFonts w:cs="Arial"/>
        </w:rPr>
        <w:t xml:space="preserve"> </w:t>
      </w:r>
      <w:r w:rsidRPr="006952FE">
        <w:rPr>
          <w:rFonts w:cs="Arial"/>
        </w:rPr>
        <w:t xml:space="preserve">Kadar je ta odpadek močno obremenjen, ga morajo odpeljati na drugo, večjo </w:t>
      </w:r>
      <w:r w:rsidR="00703F3D">
        <w:rPr>
          <w:rFonts w:cs="Arial"/>
        </w:rPr>
        <w:t xml:space="preserve">oziroma zmogljivejšo </w:t>
      </w:r>
      <w:r w:rsidRPr="006952FE">
        <w:rPr>
          <w:rFonts w:cs="Arial"/>
        </w:rPr>
        <w:t>čistilno napravo</w:t>
      </w:r>
      <w:r w:rsidR="00703F3D">
        <w:rPr>
          <w:rFonts w:cs="Arial"/>
        </w:rPr>
        <w:t>.</w:t>
      </w:r>
      <w:r w:rsidRPr="006952FE">
        <w:rPr>
          <w:rFonts w:cs="Arial"/>
        </w:rPr>
        <w:t xml:space="preserve"> </w:t>
      </w:r>
    </w:p>
    <w:p w14:paraId="2EC0FF40" w14:textId="77777777" w:rsidR="006952FE" w:rsidRPr="006952FE" w:rsidRDefault="006952FE" w:rsidP="006952FE">
      <w:pPr>
        <w:spacing w:line="240" w:lineRule="auto"/>
        <w:rPr>
          <w:rFonts w:cs="Arial"/>
        </w:rPr>
      </w:pPr>
    </w:p>
    <w:p w14:paraId="39E8269B" w14:textId="1933E743" w:rsidR="006952FE" w:rsidRPr="006952FE" w:rsidRDefault="006952FE" w:rsidP="006952FE">
      <w:pPr>
        <w:spacing w:line="240" w:lineRule="auto"/>
        <w:rPr>
          <w:rFonts w:cs="Arial"/>
        </w:rPr>
      </w:pPr>
      <w:r w:rsidRPr="006952FE">
        <w:rPr>
          <w:rFonts w:cs="Arial"/>
        </w:rPr>
        <w:t xml:space="preserve">Čiščenje ponikovalnega polja je po priporočilih </w:t>
      </w:r>
      <w:r>
        <w:rPr>
          <w:rFonts w:cs="Arial"/>
        </w:rPr>
        <w:t>p</w:t>
      </w:r>
      <w:r w:rsidRPr="006952FE">
        <w:rPr>
          <w:rFonts w:cs="Arial"/>
        </w:rPr>
        <w:t>otrebno izvesti vsako leto. Očiščena voda iz KČN Godovič se prečrpa v vrtino. Preostali mulj na dnu polja pa se počrpa v cisterno ter odpelje na nadaljnjo obdelavo</w:t>
      </w:r>
      <w:r>
        <w:rPr>
          <w:rFonts w:cs="Arial"/>
        </w:rPr>
        <w:t xml:space="preserve"> </w:t>
      </w:r>
      <w:r w:rsidRPr="006952FE">
        <w:rPr>
          <w:rFonts w:cs="Arial"/>
        </w:rPr>
        <w:t>na večjo čistilno napravo (kot je npr. ČN Grosuplje).  </w:t>
      </w:r>
      <w:r w:rsidR="00703F3D">
        <w:rPr>
          <w:rFonts w:cs="Arial"/>
        </w:rPr>
        <w:t>Z</w:t>
      </w:r>
      <w:r w:rsidRPr="006952FE">
        <w:rPr>
          <w:rFonts w:cs="Arial"/>
        </w:rPr>
        <w:t xml:space="preserve">a večji učinek </w:t>
      </w:r>
      <w:r w:rsidR="00703F3D">
        <w:rPr>
          <w:rFonts w:cs="Arial"/>
        </w:rPr>
        <w:t xml:space="preserve">je potrebno zagotoviti, da se storitev </w:t>
      </w:r>
      <w:r w:rsidRPr="006952FE">
        <w:rPr>
          <w:rFonts w:cs="Arial"/>
        </w:rPr>
        <w:t xml:space="preserve">izvede s pomočjo dveh specialnih vozil (»grezničar«). Manjše vozilo črpa mulj direktno iz polja ter ga nato prečrpa v drugo vozilo, katere volumen cisterne je cca 30 m3. </w:t>
      </w:r>
    </w:p>
    <w:p w14:paraId="1A1DDABB" w14:textId="77777777" w:rsidR="006952FE" w:rsidRPr="006952FE" w:rsidRDefault="006952FE" w:rsidP="006952FE">
      <w:pPr>
        <w:spacing w:line="240" w:lineRule="auto"/>
        <w:rPr>
          <w:rFonts w:cs="Arial"/>
        </w:rPr>
      </w:pPr>
    </w:p>
    <w:p w14:paraId="72C422B9" w14:textId="77777777" w:rsidR="00550270" w:rsidRDefault="00550270" w:rsidP="00550270">
      <w:pPr>
        <w:rPr>
          <w:rFonts w:cs="Arial"/>
        </w:rPr>
      </w:pPr>
      <w:r>
        <w:rPr>
          <w:rFonts w:cs="Arial"/>
        </w:rPr>
        <w:t xml:space="preserve">Naročnik je izvajalec gospodarske javne službe odvajanja in čiščenja komunalne in padavinske odpadne vode na območju občine Idrija, zato se vse storitve povezane s to gospodarsko javno službo izvajajo preko naročnika in jih izbrani ponudnik ne sme ponujati ali izvajati uporabnikom neposredno. </w:t>
      </w:r>
    </w:p>
    <w:p w14:paraId="6974FF1A" w14:textId="77777777" w:rsidR="00550270" w:rsidRDefault="00550270" w:rsidP="00550270">
      <w:pPr>
        <w:ind w:left="284"/>
        <w:rPr>
          <w:rFonts w:cs="Arial"/>
        </w:rPr>
      </w:pPr>
    </w:p>
    <w:p w14:paraId="486B77DD" w14:textId="77777777" w:rsidR="00550270" w:rsidRDefault="00550270" w:rsidP="00550270">
      <w:pPr>
        <w:rPr>
          <w:rFonts w:cs="Arial"/>
        </w:rPr>
      </w:pPr>
      <w:r>
        <w:rPr>
          <w:rFonts w:cs="Arial"/>
        </w:rPr>
        <w:t xml:space="preserve">Predmet naročila so tudi intervencijska dela, ki predstavljajo nujna dela, in jih je potrebno izvesti v 8 urah od prejema naročila. </w:t>
      </w:r>
    </w:p>
    <w:p w14:paraId="5DE236F2" w14:textId="77777777" w:rsidR="00550270" w:rsidRDefault="00550270" w:rsidP="00550270">
      <w:pPr>
        <w:rPr>
          <w:rFonts w:cs="Arial"/>
        </w:rPr>
      </w:pPr>
    </w:p>
    <w:p w14:paraId="4A62BDB3" w14:textId="77777777" w:rsidR="00550270" w:rsidRDefault="00550270" w:rsidP="00550270">
      <w:pPr>
        <w:rPr>
          <w:rFonts w:cs="Arial"/>
        </w:rPr>
      </w:pPr>
      <w:r>
        <w:rPr>
          <w:rFonts w:cs="Arial"/>
        </w:rPr>
        <w:t>Naročnik omogoča ponudnikom, da za intervencijska dela ponujajo drugačno ponudbeno ceno na enoto. V primeru, da izbrani ponudnik v tistem trenutku ne more zagotoviti izvedbe v zahtevanega odzivnem času, si naročnik pridržuje pravico, da storitev naroči pri drugem izvajalcu, izbrani ponudnik pa mu krije razliko v ceni.</w:t>
      </w:r>
    </w:p>
    <w:p w14:paraId="4914696C" w14:textId="77777777" w:rsidR="00550270" w:rsidRDefault="00550270" w:rsidP="00550270">
      <w:pPr>
        <w:rPr>
          <w:rFonts w:cs="Arial"/>
        </w:rPr>
      </w:pPr>
    </w:p>
    <w:p w14:paraId="2F1D3591" w14:textId="77777777" w:rsidR="00550270" w:rsidRDefault="00550270" w:rsidP="00550270">
      <w:pPr>
        <w:rPr>
          <w:rFonts w:cs="Arial"/>
        </w:rPr>
      </w:pPr>
      <w:r>
        <w:rPr>
          <w:rFonts w:cs="Arial"/>
        </w:rPr>
        <w:t xml:space="preserve">Izbrani ponudnik bo zavezan storitve izvajati skladno z veljavno področno zakonodajo in veljavnimi občinski predpisi. </w:t>
      </w:r>
    </w:p>
    <w:p w14:paraId="0E9CD3A5" w14:textId="77777777" w:rsidR="00550270" w:rsidRDefault="00550270" w:rsidP="00550270">
      <w:pPr>
        <w:rPr>
          <w:rFonts w:cs="Arial"/>
        </w:rPr>
      </w:pPr>
    </w:p>
    <w:p w14:paraId="31701DDC" w14:textId="77777777" w:rsidR="00550270" w:rsidRDefault="00550270" w:rsidP="00550270">
      <w:pPr>
        <w:rPr>
          <w:rFonts w:cs="Arial"/>
        </w:rPr>
      </w:pPr>
      <w:r>
        <w:rPr>
          <w:rFonts w:cs="Arial"/>
          <w:b/>
        </w:rPr>
        <w:t>Organizacija dela</w:t>
      </w:r>
    </w:p>
    <w:p w14:paraId="35364E40" w14:textId="5FC09DDE" w:rsidR="00550270" w:rsidRDefault="00550270" w:rsidP="00550270">
      <w:pPr>
        <w:rPr>
          <w:rFonts w:cs="Arial"/>
        </w:rPr>
      </w:pPr>
      <w:r>
        <w:rPr>
          <w:rFonts w:cs="Arial"/>
        </w:rPr>
        <w:t xml:space="preserve">Storitve </w:t>
      </w:r>
      <w:r w:rsidR="006952FE">
        <w:rPr>
          <w:rFonts w:cs="Arial"/>
        </w:rPr>
        <w:t>tega sklopa s</w:t>
      </w:r>
      <w:r>
        <w:rPr>
          <w:rFonts w:cs="Arial"/>
        </w:rPr>
        <w:t>e izvajajo na poziv naročnika, po elektronski pošti na kontakte, ki jih bo navedel izbrani ponudnik. O pričetku izvedbe in rokih za dokončanje del se naročnik in izbrani ponudnik medsebojno uskladita. Delo pa se bo praviloma izvajalo v dopoldanskem času med delovnim tednom in le izjemoma tudi popoldne ter v soboto dopoldne.</w:t>
      </w:r>
    </w:p>
    <w:p w14:paraId="7F64B21B" w14:textId="77777777" w:rsidR="00550270" w:rsidRDefault="00550270" w:rsidP="00550270">
      <w:pPr>
        <w:rPr>
          <w:rFonts w:cs="Arial"/>
        </w:rPr>
      </w:pPr>
    </w:p>
    <w:p w14:paraId="5511B33D" w14:textId="77777777" w:rsidR="00550270" w:rsidRDefault="00550270" w:rsidP="00550270">
      <w:pPr>
        <w:rPr>
          <w:rFonts w:cs="Arial"/>
        </w:rPr>
      </w:pPr>
      <w:r>
        <w:rPr>
          <w:rFonts w:cs="Arial"/>
        </w:rPr>
        <w:lastRenderedPageBreak/>
        <w:t>Ponudnik mora pri pripravi ponudbe upoštevati, da se kot začetno točko šteje lokacijo izvedbe ter kot končno točko lokacijo izvedbe ali ČN Idrija.</w:t>
      </w:r>
    </w:p>
    <w:p w14:paraId="231607B3" w14:textId="77777777" w:rsidR="00550270" w:rsidRDefault="00550270" w:rsidP="00550270">
      <w:pPr>
        <w:rPr>
          <w:rFonts w:cs="Arial"/>
        </w:rPr>
      </w:pPr>
    </w:p>
    <w:p w14:paraId="1F321E05" w14:textId="50FF1CEE" w:rsidR="00550270" w:rsidRDefault="00550270" w:rsidP="00550270">
      <w:pPr>
        <w:rPr>
          <w:rFonts w:cs="Arial"/>
        </w:rPr>
      </w:pPr>
      <w:r>
        <w:rPr>
          <w:rFonts w:cs="Arial"/>
          <w:b/>
        </w:rPr>
        <w:t xml:space="preserve">Tehnični pogoji </w:t>
      </w:r>
    </w:p>
    <w:p w14:paraId="60B65DF0" w14:textId="3821C5E6" w:rsidR="00550270" w:rsidRDefault="00550270" w:rsidP="00550270">
      <w:pPr>
        <w:rPr>
          <w:rFonts w:cs="Arial"/>
        </w:rPr>
      </w:pPr>
      <w:r>
        <w:rPr>
          <w:rFonts w:cs="Arial"/>
        </w:rPr>
        <w:t>Ponudnik mora razpolagati z ustrezno opremo za potrebe izvajanja predmeta javnega naročila in sicer specialno komunalno vozilo z minimalnim volumnom cisterne za prevzem blata 8 m</w:t>
      </w:r>
      <w:r>
        <w:rPr>
          <w:rFonts w:cs="Arial"/>
          <w:vertAlign w:val="superscript"/>
        </w:rPr>
        <w:t>3</w:t>
      </w:r>
      <w:r>
        <w:rPr>
          <w:rFonts w:cs="Arial"/>
        </w:rPr>
        <w:t xml:space="preserve"> in cisterno s čisto vodo volumna minimalno 1 m</w:t>
      </w:r>
      <w:r>
        <w:rPr>
          <w:rFonts w:cs="Arial"/>
          <w:vertAlign w:val="superscript"/>
        </w:rPr>
        <w:t xml:space="preserve">3 </w:t>
      </w:r>
      <w:r>
        <w:rPr>
          <w:rFonts w:cs="Arial"/>
        </w:rPr>
        <w:t>ter sesalno cev dolžine najmanj 30 metrov.</w:t>
      </w:r>
      <w:r w:rsidR="00703F3D">
        <w:rPr>
          <w:rFonts w:cs="Arial"/>
        </w:rPr>
        <w:t xml:space="preserve"> Za čiščenje ponikovalnega polja mora izbrani ponudnik razpolagati s specialnim vozilom s cisterno volumna 28-30m</w:t>
      </w:r>
      <w:r w:rsidR="00703F3D" w:rsidRPr="00703F3D">
        <w:rPr>
          <w:rFonts w:cs="Arial"/>
          <w:vertAlign w:val="superscript"/>
        </w:rPr>
        <w:t>3</w:t>
      </w:r>
      <w:r w:rsidR="00703F3D">
        <w:rPr>
          <w:rFonts w:cs="Arial"/>
        </w:rPr>
        <w:t>.</w:t>
      </w:r>
    </w:p>
    <w:p w14:paraId="4F3E9BE6" w14:textId="77777777" w:rsidR="00550270" w:rsidRDefault="00550270" w:rsidP="00550270">
      <w:pPr>
        <w:rPr>
          <w:rFonts w:cs="Arial"/>
        </w:rPr>
      </w:pPr>
    </w:p>
    <w:p w14:paraId="2FEFACFC" w14:textId="77777777" w:rsidR="00550270" w:rsidRDefault="00550270" w:rsidP="00550270">
      <w:pPr>
        <w:rPr>
          <w:rFonts w:cs="Arial"/>
        </w:rPr>
      </w:pPr>
      <w:r>
        <w:rPr>
          <w:rFonts w:cs="Arial"/>
          <w:b/>
        </w:rPr>
        <w:t>Dodatni pogoji</w:t>
      </w:r>
    </w:p>
    <w:p w14:paraId="18CBFEA4" w14:textId="77777777" w:rsidR="00550270" w:rsidRDefault="00550270" w:rsidP="00550270">
      <w:pPr>
        <w:rPr>
          <w:rFonts w:cs="Arial"/>
        </w:rPr>
      </w:pPr>
      <w:r>
        <w:rPr>
          <w:rFonts w:cs="Arial"/>
        </w:rPr>
        <w:t xml:space="preserve">Pred podpisom okvirnega sporazuma bo izbrani ponudnik moral predložiti kopijo zavarovalne police. Izbrani ponudnik se zavezuje, da bo naročnika obvestil v primeru povzročitve kakršne koli škode na drugih vozilih ali objektih in dogodek tudi slikovno evidentiral. Vso nastalo škodo, ki nastane iz izvajanja dejavnosti, ki je predmet tega javnega naročila, nosi izključno izbrani izvajalec. </w:t>
      </w:r>
    </w:p>
    <w:p w14:paraId="64F48ACE" w14:textId="77777777" w:rsidR="00550270" w:rsidRDefault="00550270" w:rsidP="00550270">
      <w:pPr>
        <w:rPr>
          <w:rFonts w:cs="Arial"/>
        </w:rPr>
      </w:pPr>
    </w:p>
    <w:p w14:paraId="147DE7A4" w14:textId="77777777" w:rsidR="00550270" w:rsidRDefault="00550270" w:rsidP="00550270">
      <w:pPr>
        <w:rPr>
          <w:rFonts w:cs="Arial"/>
          <w:b/>
          <w:bCs/>
        </w:rPr>
      </w:pPr>
      <w:r>
        <w:rPr>
          <w:rFonts w:cs="Arial"/>
          <w:b/>
          <w:bCs/>
        </w:rPr>
        <w:t>Obseg del</w:t>
      </w:r>
    </w:p>
    <w:p w14:paraId="3D2C3A26" w14:textId="77777777" w:rsidR="00550270" w:rsidRDefault="00550270" w:rsidP="00550270">
      <w:pPr>
        <w:rPr>
          <w:rFonts w:cs="Arial"/>
        </w:rPr>
      </w:pPr>
      <w:r>
        <w:rPr>
          <w:rFonts w:cs="Arial"/>
        </w:rPr>
        <w:t>Naročnik si pridržuje pravico, da poveča ali zmanjša obseg naročenih storitev in ga prilagodi dejanskim potrebam. Ponudniki nimajo nobenih pravic iz naslova izgubljenega dobička v primeru, da bo obseg naročenih storitev manjši od predvidenega.</w:t>
      </w:r>
    </w:p>
    <w:p w14:paraId="64BF86CA" w14:textId="77777777" w:rsidR="00550270" w:rsidRDefault="00550270" w:rsidP="00550270">
      <w:pPr>
        <w:rPr>
          <w:rFonts w:cs="Arial"/>
        </w:rPr>
      </w:pPr>
    </w:p>
    <w:p w14:paraId="22A2DC0F" w14:textId="77777777" w:rsidR="00550270" w:rsidRDefault="00550270" w:rsidP="00550270">
      <w:pPr>
        <w:rPr>
          <w:rFonts w:cs="Arial"/>
        </w:rPr>
      </w:pPr>
      <w:r>
        <w:rPr>
          <w:rFonts w:cs="Arial"/>
        </w:rPr>
        <w:t xml:space="preserve">V primeru, da bo naročnik v času veljavnosti tega okvirnega sporazuma potreboval sorodno storitve ki niso navedene v ponudbi, izbrani ponudnik pa jih lahko izvede, se bo naročnik z izvajalcem dogovoril za izvedbo takšnih storitev, ko bo naročnik predhodno preveril, ali so cene teh dodatnih storitev primerljive z ostalimi cenami na trgu. </w:t>
      </w:r>
    </w:p>
    <w:p w14:paraId="5CE0FBC5" w14:textId="77777777" w:rsidR="00550270" w:rsidRDefault="00550270" w:rsidP="00550270">
      <w:pPr>
        <w:rPr>
          <w:rFonts w:cs="Arial"/>
        </w:rPr>
      </w:pPr>
    </w:p>
    <w:p w14:paraId="3E27A9FB" w14:textId="77777777" w:rsidR="00550270" w:rsidRDefault="00550270" w:rsidP="00550270">
      <w:pPr>
        <w:rPr>
          <w:rFonts w:cs="Arial"/>
          <w:b/>
          <w:bCs/>
        </w:rPr>
      </w:pPr>
      <w:r>
        <w:rPr>
          <w:rFonts w:cs="Arial"/>
          <w:b/>
          <w:bCs/>
        </w:rPr>
        <w:t>Oblikovanje ponudbene cene</w:t>
      </w:r>
    </w:p>
    <w:p w14:paraId="12B0CDDD" w14:textId="77777777" w:rsidR="00550270" w:rsidRDefault="00550270" w:rsidP="00550270">
      <w:pPr>
        <w:rPr>
          <w:rFonts w:cs="Arial"/>
        </w:rPr>
      </w:pPr>
      <w:r>
        <w:rPr>
          <w:rFonts w:cs="Arial"/>
        </w:rPr>
        <w:t>Ponudnik mora ponudbeno ceno odvoza blata iz čistilne naprave v Godoviču in Spodnji Idriji oblikovati v EUR na m³, ki je za vsako od navedenih čistilnih naprav lahko različna in zajema vse storitve, ki jih je potrebno izvesti. V ponudbeno ceno na enoto morajo biti tako vključeni sledeči stroški:</w:t>
      </w:r>
    </w:p>
    <w:p w14:paraId="23D65C4C" w14:textId="77777777" w:rsidR="00550270" w:rsidRDefault="00550270" w:rsidP="00550270">
      <w:pPr>
        <w:numPr>
          <w:ilvl w:val="0"/>
          <w:numId w:val="44"/>
        </w:numPr>
        <w:spacing w:line="240" w:lineRule="auto"/>
        <w:ind w:left="284" w:hanging="284"/>
        <w:rPr>
          <w:rFonts w:cs="Arial"/>
        </w:rPr>
      </w:pPr>
      <w:r>
        <w:rPr>
          <w:rFonts w:cs="Arial"/>
        </w:rPr>
        <w:t>kakršenkoli premik vozila,</w:t>
      </w:r>
    </w:p>
    <w:p w14:paraId="719F8E3F" w14:textId="77777777" w:rsidR="00550270" w:rsidRDefault="00550270" w:rsidP="00550270">
      <w:pPr>
        <w:numPr>
          <w:ilvl w:val="0"/>
          <w:numId w:val="44"/>
        </w:numPr>
        <w:spacing w:line="240" w:lineRule="auto"/>
        <w:ind w:left="284" w:hanging="284"/>
        <w:rPr>
          <w:rFonts w:cs="Arial"/>
        </w:rPr>
      </w:pPr>
      <w:r>
        <w:rPr>
          <w:rFonts w:cs="Arial"/>
        </w:rPr>
        <w:t>prevoz do čistilne naprave,</w:t>
      </w:r>
    </w:p>
    <w:p w14:paraId="11210166" w14:textId="77777777" w:rsidR="00550270" w:rsidRDefault="00550270" w:rsidP="00550270">
      <w:pPr>
        <w:numPr>
          <w:ilvl w:val="0"/>
          <w:numId w:val="44"/>
        </w:numPr>
        <w:spacing w:line="240" w:lineRule="auto"/>
        <w:ind w:left="284" w:hanging="284"/>
        <w:rPr>
          <w:rFonts w:cs="Arial"/>
        </w:rPr>
      </w:pPr>
      <w:r>
        <w:rPr>
          <w:rFonts w:cs="Arial"/>
        </w:rPr>
        <w:t>črpanje blata,</w:t>
      </w:r>
    </w:p>
    <w:p w14:paraId="3A3F58EF" w14:textId="77777777" w:rsidR="00550270" w:rsidRDefault="00550270" w:rsidP="00550270">
      <w:pPr>
        <w:numPr>
          <w:ilvl w:val="0"/>
          <w:numId w:val="44"/>
        </w:numPr>
        <w:spacing w:line="240" w:lineRule="auto"/>
        <w:ind w:left="284" w:hanging="284"/>
        <w:rPr>
          <w:rFonts w:cs="Arial"/>
        </w:rPr>
      </w:pPr>
      <w:r>
        <w:rPr>
          <w:rFonts w:cs="Arial"/>
        </w:rPr>
        <w:t>odvoz blata na čistilno napravo v Idriji,</w:t>
      </w:r>
    </w:p>
    <w:p w14:paraId="2B43891D" w14:textId="77777777" w:rsidR="00550270" w:rsidRDefault="00550270" w:rsidP="00550270">
      <w:pPr>
        <w:numPr>
          <w:ilvl w:val="0"/>
          <w:numId w:val="44"/>
        </w:numPr>
        <w:spacing w:line="240" w:lineRule="auto"/>
        <w:ind w:left="284" w:hanging="284"/>
        <w:rPr>
          <w:rFonts w:cs="Arial"/>
        </w:rPr>
      </w:pPr>
      <w:r>
        <w:rPr>
          <w:rFonts w:cs="Arial"/>
        </w:rPr>
        <w:t>vodenje evidenc,</w:t>
      </w:r>
    </w:p>
    <w:p w14:paraId="58EFF187" w14:textId="77777777" w:rsidR="00550270" w:rsidRDefault="00550270" w:rsidP="00550270">
      <w:pPr>
        <w:numPr>
          <w:ilvl w:val="0"/>
          <w:numId w:val="44"/>
        </w:numPr>
        <w:spacing w:line="240" w:lineRule="auto"/>
        <w:ind w:left="284" w:hanging="284"/>
        <w:rPr>
          <w:rFonts w:cs="Arial"/>
        </w:rPr>
      </w:pPr>
      <w:r>
        <w:rPr>
          <w:rFonts w:cs="Arial"/>
        </w:rPr>
        <w:t>voznika kamiona in delavca oziroma delovno silo glede na veljavno zakonodajo,</w:t>
      </w:r>
    </w:p>
    <w:p w14:paraId="0811B9A3" w14:textId="77777777" w:rsidR="00550270" w:rsidRDefault="00550270" w:rsidP="00550270">
      <w:pPr>
        <w:numPr>
          <w:ilvl w:val="0"/>
          <w:numId w:val="44"/>
        </w:numPr>
        <w:spacing w:line="240" w:lineRule="auto"/>
        <w:ind w:left="284" w:hanging="284"/>
        <w:rPr>
          <w:rFonts w:cs="Arial"/>
        </w:rPr>
      </w:pPr>
      <w:r>
        <w:rPr>
          <w:rFonts w:cs="Arial"/>
        </w:rPr>
        <w:t>vsa potrebna zavarovanja in zavarovanje za kritje škode nastale pri stranki,</w:t>
      </w:r>
    </w:p>
    <w:p w14:paraId="2B0B63C7" w14:textId="77777777" w:rsidR="00550270" w:rsidRDefault="00550270" w:rsidP="00550270">
      <w:pPr>
        <w:numPr>
          <w:ilvl w:val="0"/>
          <w:numId w:val="44"/>
        </w:numPr>
        <w:spacing w:line="240" w:lineRule="auto"/>
        <w:ind w:left="284" w:hanging="284"/>
        <w:rPr>
          <w:rFonts w:cs="Arial"/>
        </w:rPr>
      </w:pPr>
      <w:r>
        <w:rPr>
          <w:rFonts w:cs="Arial"/>
        </w:rPr>
        <w:t>vse ostale stroške potrebne za strokovno in celovito opravljeno del.</w:t>
      </w:r>
    </w:p>
    <w:p w14:paraId="6EFFA0A8" w14:textId="77777777" w:rsidR="00550270" w:rsidRDefault="00550270" w:rsidP="00550270">
      <w:pPr>
        <w:rPr>
          <w:rFonts w:cs="Arial"/>
        </w:rPr>
      </w:pPr>
    </w:p>
    <w:p w14:paraId="5FC3454A" w14:textId="77777777" w:rsidR="00550270" w:rsidRDefault="00550270" w:rsidP="00550270">
      <w:pPr>
        <w:rPr>
          <w:rFonts w:cs="Arial"/>
        </w:rPr>
      </w:pPr>
      <w:r>
        <w:rPr>
          <w:rFonts w:cs="Arial"/>
        </w:rPr>
        <w:t xml:space="preserve">Izbrani ponudnik ni upravičen do kakršnegakoli dodatnega plačila stroškov iz naslova izvajanja storitev, saj je v celoti upošteval vse potrebne storitve v okviru ponudbene cene v EUR na m³. </w:t>
      </w:r>
    </w:p>
    <w:p w14:paraId="61461640" w14:textId="77777777" w:rsidR="00550270" w:rsidRDefault="00550270" w:rsidP="00550270">
      <w:pPr>
        <w:rPr>
          <w:rFonts w:cs="Arial"/>
        </w:rPr>
      </w:pPr>
    </w:p>
    <w:p w14:paraId="58D08471" w14:textId="77777777" w:rsidR="00550270" w:rsidRDefault="00550270" w:rsidP="00550270">
      <w:pPr>
        <w:rPr>
          <w:rFonts w:cs="Arial"/>
        </w:rPr>
      </w:pPr>
      <w:r>
        <w:rPr>
          <w:rFonts w:cs="Arial"/>
        </w:rPr>
        <w:t xml:space="preserve">Ponudnik mora ponudbeno ceno za ostale storitve s področja odvajanja in čiščenja komunalne in padavinske odpadne vode oblikovati v EUR na uro, ki je za celotno območje izvajanja storitev enotna in zajema vse storitve, ki jih je potrebno izvesti. V ponudbeno ceno na enoto morajo biti tako vključeni sledeči stroški: </w:t>
      </w:r>
    </w:p>
    <w:p w14:paraId="5275D22B" w14:textId="77777777" w:rsidR="00550270" w:rsidRDefault="00550270" w:rsidP="00550270">
      <w:pPr>
        <w:numPr>
          <w:ilvl w:val="0"/>
          <w:numId w:val="44"/>
        </w:numPr>
        <w:spacing w:line="240" w:lineRule="auto"/>
        <w:ind w:left="284" w:hanging="284"/>
        <w:rPr>
          <w:rFonts w:cs="Arial"/>
        </w:rPr>
      </w:pPr>
      <w:r>
        <w:rPr>
          <w:rFonts w:cs="Arial"/>
        </w:rPr>
        <w:t>kakršenkoli premik vozila,</w:t>
      </w:r>
    </w:p>
    <w:p w14:paraId="0D0CA3C6" w14:textId="77777777" w:rsidR="00550270" w:rsidRDefault="00550270" w:rsidP="00550270">
      <w:pPr>
        <w:numPr>
          <w:ilvl w:val="0"/>
          <w:numId w:val="44"/>
        </w:numPr>
        <w:spacing w:line="240" w:lineRule="auto"/>
        <w:ind w:left="284" w:hanging="284"/>
        <w:rPr>
          <w:rFonts w:cs="Arial"/>
        </w:rPr>
      </w:pPr>
      <w:r>
        <w:rPr>
          <w:rFonts w:cs="Arial"/>
        </w:rPr>
        <w:t>prevoz do lokacije čiščenja in vsi odvozi,</w:t>
      </w:r>
    </w:p>
    <w:p w14:paraId="38F3A8D7" w14:textId="77777777" w:rsidR="00550270" w:rsidRDefault="00550270" w:rsidP="00550270">
      <w:pPr>
        <w:numPr>
          <w:ilvl w:val="0"/>
          <w:numId w:val="44"/>
        </w:numPr>
        <w:spacing w:line="240" w:lineRule="auto"/>
        <w:ind w:left="284" w:hanging="284"/>
        <w:rPr>
          <w:rFonts w:cs="Arial"/>
        </w:rPr>
      </w:pPr>
      <w:r>
        <w:rPr>
          <w:rFonts w:cs="Arial"/>
        </w:rPr>
        <w:t>odpiranje in zapiranje kanalizacije,</w:t>
      </w:r>
    </w:p>
    <w:p w14:paraId="76A105A3" w14:textId="77777777" w:rsidR="00550270" w:rsidRDefault="00550270" w:rsidP="00550270">
      <w:pPr>
        <w:numPr>
          <w:ilvl w:val="0"/>
          <w:numId w:val="44"/>
        </w:numPr>
        <w:spacing w:line="240" w:lineRule="auto"/>
        <w:ind w:left="284" w:hanging="284"/>
        <w:rPr>
          <w:rFonts w:cs="Arial"/>
        </w:rPr>
      </w:pPr>
      <w:r>
        <w:rPr>
          <w:rFonts w:cs="Arial"/>
        </w:rPr>
        <w:t>črpanje iz kanalizacije in spiranje oziroma čiščenje kanalizacije,</w:t>
      </w:r>
    </w:p>
    <w:p w14:paraId="1A622DA3" w14:textId="77777777" w:rsidR="00550270" w:rsidRDefault="00550270" w:rsidP="00550270">
      <w:pPr>
        <w:numPr>
          <w:ilvl w:val="0"/>
          <w:numId w:val="44"/>
        </w:numPr>
        <w:spacing w:line="240" w:lineRule="auto"/>
        <w:ind w:left="284" w:hanging="284"/>
        <w:rPr>
          <w:rFonts w:cs="Arial"/>
        </w:rPr>
      </w:pPr>
      <w:r>
        <w:rPr>
          <w:rFonts w:cs="Arial"/>
        </w:rPr>
        <w:t>vzpostavitev prvotnega stanja na mestu, kjer se je izvajalo čiščenje,</w:t>
      </w:r>
    </w:p>
    <w:p w14:paraId="437D7D96" w14:textId="77777777" w:rsidR="00550270" w:rsidRDefault="00550270" w:rsidP="00550270">
      <w:pPr>
        <w:numPr>
          <w:ilvl w:val="0"/>
          <w:numId w:val="44"/>
        </w:numPr>
        <w:spacing w:line="240" w:lineRule="auto"/>
        <w:ind w:left="284" w:hanging="284"/>
        <w:rPr>
          <w:rFonts w:cs="Arial"/>
        </w:rPr>
      </w:pPr>
      <w:r>
        <w:rPr>
          <w:rFonts w:cs="Arial"/>
        </w:rPr>
        <w:t>odstranitev zemljine nad pokrovom kanalizacije, razbijanje usedlin, sesanje,</w:t>
      </w:r>
    </w:p>
    <w:p w14:paraId="4047C63F" w14:textId="77777777" w:rsidR="00550270" w:rsidRDefault="00550270" w:rsidP="00550270">
      <w:pPr>
        <w:numPr>
          <w:ilvl w:val="0"/>
          <w:numId w:val="44"/>
        </w:numPr>
        <w:spacing w:line="240" w:lineRule="auto"/>
        <w:ind w:left="284" w:hanging="284"/>
        <w:rPr>
          <w:rFonts w:cs="Arial"/>
        </w:rPr>
      </w:pPr>
      <w:r>
        <w:rPr>
          <w:rFonts w:cs="Arial"/>
        </w:rPr>
        <w:t>voznika kamiona in delavca oziroma delovno silo glede na veljavno zakonodajo,</w:t>
      </w:r>
    </w:p>
    <w:p w14:paraId="1C8D482A" w14:textId="77777777" w:rsidR="00550270" w:rsidRDefault="00550270" w:rsidP="00550270">
      <w:pPr>
        <w:numPr>
          <w:ilvl w:val="0"/>
          <w:numId w:val="44"/>
        </w:numPr>
        <w:spacing w:line="240" w:lineRule="auto"/>
        <w:ind w:left="284" w:hanging="284"/>
        <w:rPr>
          <w:rFonts w:cs="Arial"/>
        </w:rPr>
      </w:pPr>
      <w:r>
        <w:rPr>
          <w:rFonts w:cs="Arial"/>
        </w:rPr>
        <w:t>vsa potrebna zavarovanja in zavarovanje za kritje nastale škode,</w:t>
      </w:r>
    </w:p>
    <w:p w14:paraId="73162E99" w14:textId="77777777" w:rsidR="00550270" w:rsidRDefault="00550270" w:rsidP="00550270">
      <w:pPr>
        <w:numPr>
          <w:ilvl w:val="0"/>
          <w:numId w:val="44"/>
        </w:numPr>
        <w:spacing w:line="240" w:lineRule="auto"/>
        <w:ind w:left="284" w:hanging="284"/>
        <w:rPr>
          <w:rFonts w:cs="Arial"/>
        </w:rPr>
      </w:pPr>
      <w:r>
        <w:rPr>
          <w:rFonts w:cs="Arial"/>
        </w:rPr>
        <w:t>vse ostale stroške potrebne za strokovno in celovito opravljeno del.</w:t>
      </w:r>
    </w:p>
    <w:p w14:paraId="35069E64" w14:textId="77777777" w:rsidR="00550270" w:rsidRDefault="00550270" w:rsidP="00550270">
      <w:pPr>
        <w:rPr>
          <w:rFonts w:cs="Arial"/>
        </w:rPr>
      </w:pPr>
    </w:p>
    <w:p w14:paraId="59F73114" w14:textId="77777777" w:rsidR="00550270" w:rsidRDefault="00550270" w:rsidP="00550270">
      <w:pPr>
        <w:rPr>
          <w:rFonts w:cs="Arial"/>
        </w:rPr>
      </w:pPr>
      <w:r>
        <w:rPr>
          <w:rFonts w:cs="Arial"/>
        </w:rPr>
        <w:t>Vodo za spiranje za ostale storitve s področja odvajanja in čiščenja komunalne in padavinske vode zagotovi naročnik in je izbranemu ponudniku ne zaračuna.</w:t>
      </w:r>
    </w:p>
    <w:p w14:paraId="7B22A26E" w14:textId="77777777" w:rsidR="00550270" w:rsidRDefault="00550270" w:rsidP="00550270">
      <w:pPr>
        <w:rPr>
          <w:rFonts w:cs="Arial"/>
        </w:rPr>
      </w:pPr>
    </w:p>
    <w:p w14:paraId="7ABE51D0" w14:textId="31D8A9A6" w:rsidR="00550270" w:rsidRDefault="00550270" w:rsidP="00550270">
      <w:pPr>
        <w:rPr>
          <w:rFonts w:cs="Arial"/>
          <w:b/>
          <w:bCs/>
        </w:rPr>
      </w:pPr>
      <w:r>
        <w:rPr>
          <w:rFonts w:cs="Arial"/>
          <w:b/>
          <w:bCs/>
        </w:rPr>
        <w:t>Vodenje evidenc</w:t>
      </w:r>
    </w:p>
    <w:p w14:paraId="7255A281" w14:textId="77777777" w:rsidR="00550270" w:rsidRDefault="00550270" w:rsidP="00550270">
      <w:pPr>
        <w:rPr>
          <w:rFonts w:cs="Arial"/>
        </w:rPr>
      </w:pPr>
      <w:r>
        <w:rPr>
          <w:rFonts w:cs="Arial"/>
        </w:rPr>
        <w:t>Za vse izvedene storitve iz tega sklopa mora izbrani ponudnik voditi delovne naloge, iz katerih bo evidentno izhajalo:</w:t>
      </w:r>
    </w:p>
    <w:p w14:paraId="5A481823" w14:textId="77777777" w:rsidR="00550270" w:rsidRDefault="00550270" w:rsidP="00550270">
      <w:pPr>
        <w:numPr>
          <w:ilvl w:val="0"/>
          <w:numId w:val="44"/>
        </w:numPr>
        <w:spacing w:line="240" w:lineRule="auto"/>
        <w:ind w:left="284" w:hanging="284"/>
        <w:rPr>
          <w:rFonts w:cs="Arial"/>
        </w:rPr>
      </w:pPr>
      <w:r>
        <w:rPr>
          <w:rFonts w:cs="Arial"/>
        </w:rPr>
        <w:t>lokacija in obseg izvedene storitve (količina),</w:t>
      </w:r>
    </w:p>
    <w:p w14:paraId="1AD2D880" w14:textId="77777777" w:rsidR="00550270" w:rsidRDefault="00550270" w:rsidP="00550270">
      <w:pPr>
        <w:numPr>
          <w:ilvl w:val="0"/>
          <w:numId w:val="44"/>
        </w:numPr>
        <w:spacing w:line="240" w:lineRule="auto"/>
        <w:ind w:left="284" w:hanging="284"/>
        <w:rPr>
          <w:rFonts w:cs="Arial"/>
        </w:rPr>
      </w:pPr>
      <w:r>
        <w:rPr>
          <w:rFonts w:cs="Arial"/>
        </w:rPr>
        <w:t>porabljen za čas čiščenje v urah in</w:t>
      </w:r>
    </w:p>
    <w:p w14:paraId="25C85B8D" w14:textId="77777777" w:rsidR="00550270" w:rsidRDefault="00550270" w:rsidP="00550270">
      <w:pPr>
        <w:numPr>
          <w:ilvl w:val="0"/>
          <w:numId w:val="44"/>
        </w:numPr>
        <w:spacing w:line="240" w:lineRule="auto"/>
        <w:ind w:left="284" w:hanging="284"/>
        <w:rPr>
          <w:rFonts w:cs="Arial"/>
        </w:rPr>
      </w:pPr>
      <w:r>
        <w:rPr>
          <w:rFonts w:cs="Arial"/>
        </w:rPr>
        <w:t>ostale opombe relevantne za izvedbo storitev in obračun.</w:t>
      </w:r>
    </w:p>
    <w:p w14:paraId="126CFAC8" w14:textId="77777777" w:rsidR="00550270" w:rsidRDefault="00550270" w:rsidP="00550270">
      <w:pPr>
        <w:rPr>
          <w:rFonts w:cs="Arial"/>
        </w:rPr>
      </w:pPr>
    </w:p>
    <w:p w14:paraId="79DD73DD" w14:textId="77777777" w:rsidR="00550270" w:rsidRDefault="00550270" w:rsidP="00550270">
      <w:pPr>
        <w:rPr>
          <w:rFonts w:cs="Arial"/>
        </w:rPr>
      </w:pPr>
      <w:r>
        <w:rPr>
          <w:rFonts w:cs="Arial"/>
        </w:rPr>
        <w:t>Vsak izpolnjen delovni nalog mora izbrani ponudnik po opravljenem delu oz. najkasneje po končanem delovnem dnevu predložiti naročniku v podpis.</w:t>
      </w:r>
    </w:p>
    <w:p w14:paraId="3FB2E1BE" w14:textId="77777777" w:rsidR="00550270" w:rsidRDefault="00550270" w:rsidP="00550270">
      <w:pPr>
        <w:rPr>
          <w:rFonts w:cs="Arial"/>
        </w:rPr>
      </w:pPr>
    </w:p>
    <w:p w14:paraId="4C8B049F" w14:textId="77777777" w:rsidR="00550270" w:rsidRDefault="00550270" w:rsidP="00550270">
      <w:pPr>
        <w:rPr>
          <w:rFonts w:cs="Arial"/>
          <w:b/>
          <w:bCs/>
        </w:rPr>
      </w:pPr>
      <w:r>
        <w:rPr>
          <w:rFonts w:cs="Arial"/>
          <w:b/>
          <w:bCs/>
        </w:rPr>
        <w:t>Obračun</w:t>
      </w:r>
    </w:p>
    <w:p w14:paraId="0C3D365C" w14:textId="77777777" w:rsidR="00550270" w:rsidRDefault="00550270" w:rsidP="00550270">
      <w:pPr>
        <w:rPr>
          <w:rFonts w:cs="Arial"/>
        </w:rPr>
      </w:pPr>
      <w:r>
        <w:rPr>
          <w:rFonts w:cs="Arial"/>
        </w:rPr>
        <w:t>Opravljena dela bo izvajalec obračunaval po enotnih cenah iz ponudbe in po dejansko izvršenih količinah, ki so razvidne iz delovnih nalogov.</w:t>
      </w:r>
    </w:p>
    <w:p w14:paraId="235B1ECC" w14:textId="77777777" w:rsidR="00550270" w:rsidRDefault="00550270" w:rsidP="00550270">
      <w:pPr>
        <w:pStyle w:val="Pripombabesedilo"/>
        <w:rPr>
          <w:rFonts w:cs="Arial"/>
        </w:rPr>
      </w:pPr>
    </w:p>
    <w:p w14:paraId="79B93480" w14:textId="77777777" w:rsidR="00550270" w:rsidRDefault="00550270" w:rsidP="00550270">
      <w:pPr>
        <w:pStyle w:val="Pripombabesedilo"/>
        <w:rPr>
          <w:rFonts w:cs="Arial"/>
        </w:rPr>
      </w:pPr>
      <w:r>
        <w:rPr>
          <w:rFonts w:cs="Arial"/>
        </w:rPr>
        <w:t>Najmanjša obračunska enota je 0,5 m</w:t>
      </w:r>
      <w:r>
        <w:rPr>
          <w:rFonts w:cs="Arial"/>
          <w:vertAlign w:val="superscript"/>
        </w:rPr>
        <w:t>3</w:t>
      </w:r>
      <w:r>
        <w:rPr>
          <w:rFonts w:cs="Arial"/>
        </w:rPr>
        <w:t xml:space="preserve"> in 0,5</w:t>
      </w:r>
      <w:r>
        <w:rPr>
          <w:rFonts w:cs="Arial"/>
          <w:vertAlign w:val="superscript"/>
        </w:rPr>
        <w:t xml:space="preserve"> </w:t>
      </w:r>
      <w:r>
        <w:rPr>
          <w:rFonts w:cs="Arial"/>
        </w:rPr>
        <w:t>ure.</w:t>
      </w:r>
    </w:p>
    <w:p w14:paraId="511FFBC6" w14:textId="77777777" w:rsidR="00550270" w:rsidRDefault="00550270" w:rsidP="00550270">
      <w:pPr>
        <w:pStyle w:val="Pripombabesedilo"/>
        <w:rPr>
          <w:rFonts w:cs="Arial"/>
        </w:rPr>
      </w:pPr>
    </w:p>
    <w:p w14:paraId="1F3EA519" w14:textId="77777777" w:rsidR="0013348F" w:rsidRDefault="0013348F" w:rsidP="0013348F">
      <w:pPr>
        <w:rPr>
          <w:rFonts w:cs="Arial"/>
        </w:rPr>
      </w:pPr>
      <w:r>
        <w:rPr>
          <w:rFonts w:cs="Arial"/>
        </w:rPr>
        <w:t>Izvajalec se zaveže naročniku izstavljati mesečne zbirne račune, in sicer do petega (5.) delovnega dne v mesecu za opravljene storitve v preteklem mesecu. Na računu mora biti navedena številka okvirnega sporazuma. Naročnik sprejema račune v elektronski obliki.</w:t>
      </w:r>
    </w:p>
    <w:p w14:paraId="5DF66D87" w14:textId="77777777" w:rsidR="00550270" w:rsidRDefault="00550270" w:rsidP="00550270">
      <w:pPr>
        <w:rPr>
          <w:rFonts w:cs="Arial"/>
        </w:rPr>
      </w:pPr>
    </w:p>
    <w:p w14:paraId="37FB5DA2" w14:textId="77777777" w:rsidR="00703F3D" w:rsidRDefault="00703F3D" w:rsidP="00550270">
      <w:pPr>
        <w:rPr>
          <w:rFonts w:cs="Arial"/>
        </w:rPr>
      </w:pPr>
    </w:p>
    <w:p w14:paraId="64A2A5E5" w14:textId="77777777" w:rsidR="00703F3D" w:rsidRDefault="00703F3D" w:rsidP="00550270">
      <w:pPr>
        <w:rPr>
          <w:rFonts w:cs="Arial"/>
        </w:rPr>
      </w:pPr>
    </w:p>
    <w:p w14:paraId="30647611" w14:textId="77777777" w:rsidR="00703F3D" w:rsidRDefault="00703F3D" w:rsidP="00550270">
      <w:pPr>
        <w:rPr>
          <w:rFonts w:cs="Arial"/>
        </w:rPr>
      </w:pPr>
    </w:p>
    <w:p w14:paraId="6C974152" w14:textId="77777777" w:rsidR="00703F3D" w:rsidRDefault="00703F3D" w:rsidP="00550270">
      <w:pPr>
        <w:rPr>
          <w:rFonts w:cs="Arial"/>
        </w:rPr>
      </w:pPr>
    </w:p>
    <w:p w14:paraId="1FE65C3C" w14:textId="77777777" w:rsidR="00703F3D" w:rsidRDefault="00703F3D" w:rsidP="00550270">
      <w:pPr>
        <w:rPr>
          <w:rFonts w:cs="Arial"/>
        </w:rPr>
      </w:pPr>
    </w:p>
    <w:p w14:paraId="6D25824C" w14:textId="77777777" w:rsidR="00703F3D" w:rsidRDefault="00703F3D" w:rsidP="00550270">
      <w:pPr>
        <w:rPr>
          <w:rFonts w:cs="Arial"/>
        </w:rPr>
      </w:pPr>
    </w:p>
    <w:p w14:paraId="73D37E8C" w14:textId="77777777" w:rsidR="00703F3D" w:rsidRDefault="00703F3D" w:rsidP="00550270">
      <w:pPr>
        <w:rPr>
          <w:rFonts w:cs="Arial"/>
        </w:rPr>
      </w:pPr>
    </w:p>
    <w:p w14:paraId="172806DF" w14:textId="77777777" w:rsidR="00703F3D" w:rsidRDefault="00703F3D" w:rsidP="00550270">
      <w:pPr>
        <w:rPr>
          <w:rFonts w:cs="Arial"/>
        </w:rPr>
      </w:pPr>
    </w:p>
    <w:p w14:paraId="0B0C281C" w14:textId="77777777" w:rsidR="00703F3D" w:rsidRDefault="00703F3D" w:rsidP="00550270">
      <w:pPr>
        <w:rPr>
          <w:rFonts w:cs="Arial"/>
        </w:rPr>
      </w:pPr>
    </w:p>
    <w:p w14:paraId="6E0A259D" w14:textId="77777777" w:rsidR="00703F3D" w:rsidRDefault="00703F3D" w:rsidP="00550270">
      <w:pPr>
        <w:rPr>
          <w:rFonts w:cs="Arial"/>
        </w:rPr>
      </w:pPr>
    </w:p>
    <w:p w14:paraId="62598625" w14:textId="77777777" w:rsidR="00703F3D" w:rsidRDefault="00703F3D" w:rsidP="00550270">
      <w:pPr>
        <w:rPr>
          <w:rFonts w:cs="Arial"/>
        </w:rPr>
      </w:pPr>
    </w:p>
    <w:p w14:paraId="7A26F2D8" w14:textId="77777777" w:rsidR="00703F3D" w:rsidRDefault="00703F3D" w:rsidP="00550270">
      <w:pPr>
        <w:rPr>
          <w:rFonts w:cs="Arial"/>
        </w:rPr>
      </w:pPr>
    </w:p>
    <w:p w14:paraId="6E9A173B" w14:textId="77777777" w:rsidR="00703F3D" w:rsidRDefault="00703F3D" w:rsidP="00550270">
      <w:pPr>
        <w:rPr>
          <w:rFonts w:cs="Arial"/>
        </w:rPr>
      </w:pPr>
    </w:p>
    <w:p w14:paraId="7085A519" w14:textId="77777777" w:rsidR="00703F3D" w:rsidRDefault="00703F3D" w:rsidP="00550270">
      <w:pPr>
        <w:rPr>
          <w:rFonts w:cs="Arial"/>
        </w:rPr>
      </w:pPr>
    </w:p>
    <w:p w14:paraId="095568B8" w14:textId="77777777" w:rsidR="00703F3D" w:rsidRDefault="00703F3D" w:rsidP="00550270">
      <w:pPr>
        <w:rPr>
          <w:rFonts w:cs="Arial"/>
        </w:rPr>
      </w:pPr>
    </w:p>
    <w:p w14:paraId="6C9655BA" w14:textId="77777777" w:rsidR="00703F3D" w:rsidRDefault="00703F3D" w:rsidP="00550270">
      <w:pPr>
        <w:rPr>
          <w:rFonts w:cs="Arial"/>
        </w:rPr>
      </w:pPr>
    </w:p>
    <w:p w14:paraId="31383C83" w14:textId="77777777" w:rsidR="00703F3D" w:rsidRDefault="00703F3D" w:rsidP="00550270">
      <w:pPr>
        <w:rPr>
          <w:rFonts w:cs="Arial"/>
        </w:rPr>
      </w:pPr>
    </w:p>
    <w:p w14:paraId="33ADCF02" w14:textId="77777777" w:rsidR="00703F3D" w:rsidRDefault="00703F3D" w:rsidP="00550270">
      <w:pPr>
        <w:rPr>
          <w:rFonts w:cs="Arial"/>
        </w:rPr>
      </w:pPr>
    </w:p>
    <w:p w14:paraId="36625DAC" w14:textId="77777777" w:rsidR="00703F3D" w:rsidRDefault="00703F3D" w:rsidP="00550270">
      <w:pPr>
        <w:rPr>
          <w:rFonts w:cs="Arial"/>
        </w:rPr>
      </w:pPr>
    </w:p>
    <w:p w14:paraId="65F9A706" w14:textId="77777777" w:rsidR="00703F3D" w:rsidRDefault="00703F3D" w:rsidP="00550270">
      <w:pPr>
        <w:rPr>
          <w:rFonts w:cs="Arial"/>
        </w:rPr>
      </w:pPr>
    </w:p>
    <w:p w14:paraId="7819FF9A" w14:textId="77777777" w:rsidR="00703F3D" w:rsidRDefault="00703F3D" w:rsidP="00550270">
      <w:pPr>
        <w:rPr>
          <w:rFonts w:cs="Arial"/>
        </w:rPr>
      </w:pPr>
    </w:p>
    <w:p w14:paraId="0D45A76C" w14:textId="77777777" w:rsidR="00703F3D" w:rsidRDefault="00703F3D" w:rsidP="00550270">
      <w:pPr>
        <w:rPr>
          <w:rFonts w:cs="Arial"/>
        </w:rPr>
      </w:pPr>
    </w:p>
    <w:p w14:paraId="2FD6E929" w14:textId="77777777" w:rsidR="00703F3D" w:rsidRDefault="00703F3D" w:rsidP="00550270">
      <w:pPr>
        <w:rPr>
          <w:rFonts w:cs="Arial"/>
        </w:rPr>
      </w:pPr>
    </w:p>
    <w:p w14:paraId="5182AC1E" w14:textId="77777777" w:rsidR="00703F3D" w:rsidRDefault="00703F3D" w:rsidP="00550270">
      <w:pPr>
        <w:rPr>
          <w:rFonts w:cs="Arial"/>
        </w:rPr>
      </w:pPr>
    </w:p>
    <w:p w14:paraId="515A39FA" w14:textId="77777777" w:rsidR="00703F3D" w:rsidRDefault="00703F3D" w:rsidP="00550270">
      <w:pPr>
        <w:rPr>
          <w:rFonts w:cs="Arial"/>
        </w:rPr>
      </w:pPr>
    </w:p>
    <w:p w14:paraId="7797D1CC" w14:textId="77777777" w:rsidR="00703F3D" w:rsidRDefault="00703F3D" w:rsidP="00550270">
      <w:pPr>
        <w:rPr>
          <w:rFonts w:cs="Arial"/>
        </w:rPr>
      </w:pPr>
    </w:p>
    <w:p w14:paraId="58E5B6BE" w14:textId="77777777" w:rsidR="00703F3D" w:rsidRDefault="00703F3D" w:rsidP="00550270">
      <w:pPr>
        <w:rPr>
          <w:rFonts w:cs="Arial"/>
        </w:rPr>
      </w:pPr>
    </w:p>
    <w:p w14:paraId="48E5C228" w14:textId="77777777" w:rsidR="00703F3D" w:rsidRDefault="00703F3D" w:rsidP="00550270">
      <w:pPr>
        <w:rPr>
          <w:rFonts w:cs="Arial"/>
        </w:rPr>
      </w:pPr>
    </w:p>
    <w:p w14:paraId="19E7114F" w14:textId="77777777" w:rsidR="0013348F" w:rsidRDefault="0013348F" w:rsidP="00550270">
      <w:pPr>
        <w:rPr>
          <w:rFonts w:cs="Arial"/>
        </w:rPr>
      </w:pPr>
    </w:p>
    <w:p w14:paraId="34CF06E2" w14:textId="77777777" w:rsidR="0013348F" w:rsidRDefault="0013348F" w:rsidP="00550270">
      <w:pPr>
        <w:rPr>
          <w:rFonts w:cs="Arial"/>
        </w:rPr>
      </w:pPr>
    </w:p>
    <w:p w14:paraId="5694A457" w14:textId="77777777" w:rsidR="00703F3D" w:rsidRDefault="00703F3D" w:rsidP="00550270">
      <w:pPr>
        <w:rPr>
          <w:rFonts w:cs="Arial"/>
        </w:rPr>
      </w:pPr>
    </w:p>
    <w:p w14:paraId="5F7E9C65" w14:textId="77777777" w:rsidR="00703F3D" w:rsidRDefault="00703F3D" w:rsidP="00550270">
      <w:pPr>
        <w:rPr>
          <w:rFonts w:cs="Arial"/>
        </w:rPr>
      </w:pPr>
    </w:p>
    <w:p w14:paraId="6D41AF86" w14:textId="77777777" w:rsidR="0013348F" w:rsidRDefault="0013348F" w:rsidP="00550270">
      <w:pPr>
        <w:rPr>
          <w:rFonts w:cs="Arial"/>
        </w:rPr>
      </w:pPr>
    </w:p>
    <w:p w14:paraId="33EDFD82" w14:textId="77777777" w:rsidR="0013348F" w:rsidRDefault="0013348F" w:rsidP="00550270">
      <w:pPr>
        <w:rPr>
          <w:rFonts w:cs="Arial"/>
        </w:rPr>
      </w:pPr>
    </w:p>
    <w:p w14:paraId="74C969BF" w14:textId="77777777" w:rsidR="00703F3D" w:rsidRDefault="00703F3D" w:rsidP="00550270">
      <w:pPr>
        <w:rPr>
          <w:rFonts w:cs="Arial"/>
        </w:rPr>
      </w:pPr>
    </w:p>
    <w:p w14:paraId="626C8BE4" w14:textId="4F0EAFC6" w:rsidR="008D45E5" w:rsidRPr="00CF2C14" w:rsidRDefault="008D45E5" w:rsidP="0067673B">
      <w:pPr>
        <w:shd w:val="clear" w:color="auto" w:fill="D9E2F3" w:themeFill="accent1" w:themeFillTint="33"/>
        <w:spacing w:line="240" w:lineRule="auto"/>
        <w:rPr>
          <w:rFonts w:cs="Arial"/>
          <w:b/>
          <w:bCs/>
        </w:rPr>
      </w:pPr>
      <w:r>
        <w:rPr>
          <w:rFonts w:cs="Arial"/>
          <w:b/>
          <w:bCs/>
        </w:rPr>
        <w:lastRenderedPageBreak/>
        <w:t>PONUDBENI</w:t>
      </w:r>
      <w:r w:rsidRPr="00CF2C14">
        <w:rPr>
          <w:rFonts w:cs="Arial"/>
          <w:b/>
          <w:bCs/>
        </w:rPr>
        <w:t xml:space="preserve"> PREDRAČUN</w:t>
      </w:r>
      <w:r>
        <w:rPr>
          <w:rFonts w:cs="Arial"/>
          <w:b/>
          <w:bCs/>
        </w:rPr>
        <w:tab/>
      </w:r>
      <w:r>
        <w:rPr>
          <w:rFonts w:cs="Arial"/>
          <w:b/>
          <w:bCs/>
        </w:rPr>
        <w:tab/>
      </w:r>
      <w:r>
        <w:rPr>
          <w:rFonts w:cs="Arial"/>
          <w:b/>
          <w:bCs/>
        </w:rPr>
        <w:tab/>
      </w:r>
      <w:r w:rsidRPr="00CF2C14">
        <w:rPr>
          <w:rFonts w:cs="Arial"/>
          <w:b/>
          <w:bCs/>
          <w:shd w:val="clear" w:color="auto" w:fill="DEEAF6" w:themeFill="accent5" w:themeFillTint="33"/>
        </w:rPr>
        <w:tab/>
      </w:r>
      <w:r w:rsidRPr="00CF2C14">
        <w:rPr>
          <w:rFonts w:cs="Arial"/>
          <w:b/>
          <w:bCs/>
          <w:shd w:val="clear" w:color="auto" w:fill="DEEAF6" w:themeFill="accent5" w:themeFillTint="33"/>
        </w:rPr>
        <w:tab/>
      </w:r>
      <w:r w:rsidRPr="00CF2C14">
        <w:rPr>
          <w:rFonts w:cs="Arial"/>
          <w:b/>
          <w:bCs/>
          <w:shd w:val="clear" w:color="auto" w:fill="DEEAF6" w:themeFill="accent5" w:themeFillTint="33"/>
        </w:rPr>
        <w:tab/>
      </w:r>
      <w:r w:rsidRPr="00CF2C14">
        <w:rPr>
          <w:rFonts w:cs="Arial"/>
          <w:b/>
          <w:bCs/>
          <w:shd w:val="clear" w:color="auto" w:fill="DEEAF6" w:themeFill="accent5" w:themeFillTint="33"/>
        </w:rPr>
        <w:tab/>
      </w:r>
      <w:r>
        <w:rPr>
          <w:rFonts w:cs="Arial"/>
          <w:b/>
          <w:bCs/>
          <w:shd w:val="clear" w:color="auto" w:fill="DEEAF6" w:themeFill="accent5" w:themeFillTint="33"/>
        </w:rPr>
        <w:tab/>
        <w:t xml:space="preserve">      Obrazec 1</w:t>
      </w:r>
    </w:p>
    <w:p w14:paraId="793FA4A2" w14:textId="77777777" w:rsidR="008D45E5" w:rsidRPr="00CF2C14" w:rsidRDefault="008D45E5" w:rsidP="0067673B">
      <w:pPr>
        <w:spacing w:line="240" w:lineRule="auto"/>
        <w:rPr>
          <w:rFonts w:cs="Arial"/>
          <w:b/>
          <w:bCs/>
        </w:rPr>
      </w:pPr>
    </w:p>
    <w:p w14:paraId="199BCFE4" w14:textId="1D4A1C14" w:rsidR="008D45E5" w:rsidRPr="007E0D5A" w:rsidRDefault="008D45E5" w:rsidP="007E0D5A">
      <w:pPr>
        <w:tabs>
          <w:tab w:val="left" w:pos="1635"/>
        </w:tabs>
        <w:spacing w:line="240" w:lineRule="auto"/>
        <w:rPr>
          <w:rFonts w:cs="Arial"/>
        </w:rPr>
      </w:pPr>
      <w:r w:rsidRPr="000D523E">
        <w:rPr>
          <w:rFonts w:cs="Arial"/>
        </w:rPr>
        <w:t xml:space="preserve">Na osnovi povabila k oddaji ponudbe </w:t>
      </w:r>
      <w:r w:rsidR="00AB2A54">
        <w:rPr>
          <w:rFonts w:cs="Arial"/>
        </w:rPr>
        <w:t>za</w:t>
      </w:r>
      <w:r w:rsidRPr="000D523E">
        <w:rPr>
          <w:rFonts w:cs="Arial"/>
        </w:rPr>
        <w:t xml:space="preserve"> javno naročilo »</w:t>
      </w:r>
      <w:r w:rsidR="007E0D5A">
        <w:rPr>
          <w:rFonts w:cs="Arial"/>
        </w:rPr>
        <w:t>P</w:t>
      </w:r>
      <w:r w:rsidR="007E0D5A" w:rsidRPr="007E0D5A">
        <w:rPr>
          <w:rFonts w:cs="Arial"/>
        </w:rPr>
        <w:t>raznjenje greznic</w:t>
      </w:r>
      <w:r w:rsidR="007E0D5A">
        <w:rPr>
          <w:rFonts w:cs="Arial"/>
        </w:rPr>
        <w:t>,</w:t>
      </w:r>
      <w:r w:rsidR="007E0D5A" w:rsidRPr="007E0D5A">
        <w:rPr>
          <w:rFonts w:cs="Arial"/>
        </w:rPr>
        <w:t xml:space="preserve"> prevoz blata čistilnih naprav in ostala dela na kanalizacij</w:t>
      </w:r>
      <w:r w:rsidR="007E0D5A">
        <w:rPr>
          <w:rFonts w:cs="Arial"/>
        </w:rPr>
        <w:t>i</w:t>
      </w:r>
      <w:r w:rsidRPr="000D523E">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9832D2E" w14:textId="77777777" w:rsidR="008D45E5" w:rsidRPr="000D523E" w:rsidRDefault="008D45E5" w:rsidP="0067673B">
      <w:pPr>
        <w:tabs>
          <w:tab w:val="left" w:pos="1635"/>
        </w:tabs>
        <w:spacing w:line="240" w:lineRule="auto"/>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D523E">
        <w:rPr>
          <w:rFonts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0868FEE7" w14:textId="77777777" w:rsidR="008D45E5" w:rsidRPr="000D523E" w:rsidRDefault="008D45E5" w:rsidP="0067673B">
      <w:pPr>
        <w:tabs>
          <w:tab w:val="left" w:pos="426"/>
        </w:tabs>
        <w:spacing w:line="240" w:lineRule="auto"/>
        <w:contextualSpacing/>
        <w:rPr>
          <w:rFonts w:cs="Arial"/>
        </w:rPr>
      </w:pPr>
      <w:r w:rsidRPr="000D523E">
        <w:rPr>
          <w:rFonts w:cs="Arial"/>
        </w:rPr>
        <w:t>PONUDNIK:  _________________________</w:t>
      </w:r>
      <w:r>
        <w:rPr>
          <w:rFonts w:cs="Arial"/>
        </w:rPr>
        <w:t>____, K</w:t>
      </w:r>
      <w:r w:rsidRPr="000D523E">
        <w:rPr>
          <w:rFonts w:cs="Arial"/>
        </w:rPr>
        <w:t>I GA ZASTOPA __________________________,</w:t>
      </w:r>
    </w:p>
    <w:p w14:paraId="3F079871" w14:textId="77777777" w:rsidR="008D45E5" w:rsidRPr="000D523E" w:rsidRDefault="008D45E5" w:rsidP="0067673B">
      <w:pPr>
        <w:tabs>
          <w:tab w:val="left" w:pos="426"/>
        </w:tabs>
        <w:spacing w:line="240" w:lineRule="auto"/>
        <w:contextualSpacing/>
        <w:rPr>
          <w:rFonts w:cs="Arial"/>
        </w:rPr>
      </w:pPr>
    </w:p>
    <w:p w14:paraId="21700D8E" w14:textId="61DBD16A" w:rsidR="008D45E5" w:rsidRDefault="008D45E5" w:rsidP="0067673B">
      <w:pPr>
        <w:tabs>
          <w:tab w:val="left" w:pos="426"/>
        </w:tabs>
        <w:spacing w:line="240" w:lineRule="auto"/>
        <w:contextualSpacing/>
        <w:rPr>
          <w:rFonts w:cs="Arial"/>
        </w:rPr>
      </w:pPr>
      <w:r>
        <w:rPr>
          <w:rFonts w:cs="Arial"/>
        </w:rPr>
        <w:t>p</w:t>
      </w:r>
      <w:r w:rsidRPr="000D523E">
        <w:rPr>
          <w:rFonts w:cs="Arial"/>
        </w:rPr>
        <w:t xml:space="preserve">otrjujem, da bodo dela, ki so predmet tega javnega naročila izvedena po spodaj navedenih skupaj ponudbenih vrednostih v EUR brez DDV in z DDV za celotno javno naročilo </w:t>
      </w:r>
    </w:p>
    <w:p w14:paraId="656DA134" w14:textId="288CA27B" w:rsidR="00C66463" w:rsidRDefault="00C66463" w:rsidP="00C66463">
      <w:pPr>
        <w:tabs>
          <w:tab w:val="left" w:pos="426"/>
        </w:tabs>
        <w:contextualSpacing/>
        <w:rPr>
          <w:rFonts w:cs="Arial"/>
          <w:b/>
          <w:bCs/>
          <w:color w:val="000000"/>
        </w:rPr>
      </w:pPr>
      <w:r>
        <w:rPr>
          <w:rFonts w:cs="Arial"/>
          <w:b/>
          <w:bCs/>
          <w:color w:val="000000"/>
        </w:rPr>
        <w:t>Sklop 1</w:t>
      </w:r>
    </w:p>
    <w:tbl>
      <w:tblPr>
        <w:tblStyle w:val="Tabelamrea"/>
        <w:tblW w:w="0" w:type="auto"/>
        <w:tblLook w:val="04A0" w:firstRow="1" w:lastRow="0" w:firstColumn="1" w:lastColumn="0" w:noHBand="0" w:noVBand="1"/>
      </w:tblPr>
      <w:tblGrid>
        <w:gridCol w:w="2263"/>
        <w:gridCol w:w="899"/>
        <w:gridCol w:w="917"/>
        <w:gridCol w:w="1235"/>
        <w:gridCol w:w="1399"/>
        <w:gridCol w:w="1151"/>
        <w:gridCol w:w="1196"/>
      </w:tblGrid>
      <w:tr w:rsidR="00B90995" w14:paraId="59017067" w14:textId="74FA4512" w:rsidTr="00B90995">
        <w:tc>
          <w:tcPr>
            <w:tcW w:w="2263" w:type="dxa"/>
            <w:tcBorders>
              <w:top w:val="single" w:sz="4" w:space="0" w:color="auto"/>
              <w:left w:val="single" w:sz="4" w:space="0" w:color="auto"/>
              <w:bottom w:val="single" w:sz="4" w:space="0" w:color="auto"/>
              <w:right w:val="single" w:sz="4" w:space="0" w:color="auto"/>
            </w:tcBorders>
            <w:hideMark/>
          </w:tcPr>
          <w:p w14:paraId="39CE458C" w14:textId="77777777" w:rsidR="00B90995" w:rsidRPr="00B90995" w:rsidRDefault="00B90995" w:rsidP="005441D6">
            <w:pPr>
              <w:rPr>
                <w:rFonts w:cs="Arial"/>
                <w:b/>
                <w:bCs/>
                <w:color w:val="000000"/>
                <w:sz w:val="18"/>
                <w:szCs w:val="18"/>
              </w:rPr>
            </w:pPr>
            <w:r w:rsidRPr="00B90995">
              <w:rPr>
                <w:rFonts w:cs="Arial"/>
                <w:b/>
                <w:bCs/>
                <w:color w:val="000000"/>
                <w:sz w:val="18"/>
                <w:szCs w:val="18"/>
              </w:rPr>
              <w:t>Vrsta storitve</w:t>
            </w:r>
          </w:p>
        </w:tc>
        <w:tc>
          <w:tcPr>
            <w:tcW w:w="899" w:type="dxa"/>
            <w:tcBorders>
              <w:top w:val="single" w:sz="4" w:space="0" w:color="auto"/>
              <w:left w:val="single" w:sz="4" w:space="0" w:color="auto"/>
              <w:bottom w:val="single" w:sz="4" w:space="0" w:color="auto"/>
              <w:right w:val="single" w:sz="4" w:space="0" w:color="auto"/>
            </w:tcBorders>
            <w:hideMark/>
          </w:tcPr>
          <w:p w14:paraId="394ED6CA" w14:textId="77777777" w:rsidR="00B90995" w:rsidRPr="00B90995" w:rsidRDefault="00B90995" w:rsidP="005441D6">
            <w:pPr>
              <w:rPr>
                <w:rFonts w:cs="Arial"/>
                <w:b/>
                <w:bCs/>
                <w:color w:val="000000"/>
                <w:sz w:val="18"/>
                <w:szCs w:val="18"/>
              </w:rPr>
            </w:pPr>
            <w:r w:rsidRPr="00B90995">
              <w:rPr>
                <w:rFonts w:cs="Arial"/>
                <w:b/>
                <w:bCs/>
                <w:color w:val="000000"/>
                <w:sz w:val="18"/>
                <w:szCs w:val="18"/>
              </w:rPr>
              <w:t>Enota</w:t>
            </w:r>
          </w:p>
        </w:tc>
        <w:tc>
          <w:tcPr>
            <w:tcW w:w="917" w:type="dxa"/>
            <w:tcBorders>
              <w:top w:val="single" w:sz="4" w:space="0" w:color="auto"/>
              <w:left w:val="single" w:sz="4" w:space="0" w:color="auto"/>
              <w:bottom w:val="single" w:sz="4" w:space="0" w:color="auto"/>
              <w:right w:val="single" w:sz="4" w:space="0" w:color="auto"/>
            </w:tcBorders>
            <w:hideMark/>
          </w:tcPr>
          <w:p w14:paraId="2092CF70" w14:textId="77777777" w:rsidR="00B90995" w:rsidRPr="00B90995" w:rsidRDefault="00B90995" w:rsidP="005441D6">
            <w:pPr>
              <w:rPr>
                <w:rFonts w:cs="Arial"/>
                <w:b/>
                <w:bCs/>
                <w:color w:val="000000"/>
                <w:sz w:val="18"/>
                <w:szCs w:val="18"/>
              </w:rPr>
            </w:pPr>
            <w:r w:rsidRPr="00B90995">
              <w:rPr>
                <w:rFonts w:cs="Arial"/>
                <w:b/>
                <w:bCs/>
                <w:color w:val="000000"/>
                <w:sz w:val="18"/>
                <w:szCs w:val="18"/>
              </w:rPr>
              <w:t>Količina</w:t>
            </w:r>
          </w:p>
        </w:tc>
        <w:tc>
          <w:tcPr>
            <w:tcW w:w="1235" w:type="dxa"/>
            <w:tcBorders>
              <w:top w:val="single" w:sz="4" w:space="0" w:color="auto"/>
              <w:left w:val="single" w:sz="4" w:space="0" w:color="auto"/>
              <w:bottom w:val="single" w:sz="4" w:space="0" w:color="auto"/>
              <w:right w:val="single" w:sz="4" w:space="0" w:color="auto"/>
            </w:tcBorders>
            <w:hideMark/>
          </w:tcPr>
          <w:p w14:paraId="3B2CBD2D" w14:textId="77777777" w:rsidR="00B90995" w:rsidRPr="00B90995" w:rsidRDefault="00B90995" w:rsidP="005441D6">
            <w:pPr>
              <w:rPr>
                <w:rFonts w:cs="Arial"/>
                <w:b/>
                <w:bCs/>
                <w:color w:val="000000"/>
                <w:sz w:val="18"/>
                <w:szCs w:val="18"/>
              </w:rPr>
            </w:pPr>
            <w:r w:rsidRPr="00B90995">
              <w:rPr>
                <w:rFonts w:cs="Arial"/>
                <w:b/>
                <w:bCs/>
                <w:color w:val="000000"/>
                <w:sz w:val="18"/>
                <w:szCs w:val="18"/>
              </w:rPr>
              <w:t>Cena na enoto (EUR/EM) v EUR brez DDV</w:t>
            </w:r>
          </w:p>
        </w:tc>
        <w:tc>
          <w:tcPr>
            <w:tcW w:w="1399" w:type="dxa"/>
            <w:tcBorders>
              <w:top w:val="single" w:sz="4" w:space="0" w:color="auto"/>
              <w:left w:val="single" w:sz="4" w:space="0" w:color="auto"/>
              <w:bottom w:val="single" w:sz="4" w:space="0" w:color="auto"/>
              <w:right w:val="single" w:sz="4" w:space="0" w:color="auto"/>
            </w:tcBorders>
            <w:hideMark/>
          </w:tcPr>
          <w:p w14:paraId="3E6237BF" w14:textId="395C09A4" w:rsidR="00B90995" w:rsidRPr="00B90995" w:rsidRDefault="00B90995" w:rsidP="005441D6">
            <w:pPr>
              <w:rPr>
                <w:rFonts w:cs="Arial"/>
                <w:b/>
                <w:bCs/>
                <w:color w:val="000000"/>
                <w:sz w:val="18"/>
                <w:szCs w:val="18"/>
              </w:rPr>
            </w:pPr>
            <w:r w:rsidRPr="00B90995">
              <w:rPr>
                <w:rFonts w:cs="Arial"/>
                <w:b/>
                <w:bCs/>
                <w:color w:val="000000"/>
                <w:sz w:val="18"/>
                <w:szCs w:val="18"/>
              </w:rPr>
              <w:t>Ponudbena vrednost v EUR brez DDV</w:t>
            </w:r>
          </w:p>
        </w:tc>
        <w:tc>
          <w:tcPr>
            <w:tcW w:w="1151" w:type="dxa"/>
            <w:tcBorders>
              <w:top w:val="single" w:sz="4" w:space="0" w:color="auto"/>
              <w:left w:val="single" w:sz="4" w:space="0" w:color="auto"/>
              <w:bottom w:val="single" w:sz="4" w:space="0" w:color="auto"/>
              <w:right w:val="single" w:sz="4" w:space="0" w:color="auto"/>
            </w:tcBorders>
          </w:tcPr>
          <w:p w14:paraId="186C1EF9" w14:textId="47833F5B" w:rsidR="00B90995" w:rsidRPr="00B90995" w:rsidRDefault="00B90995" w:rsidP="005441D6">
            <w:pPr>
              <w:rPr>
                <w:rFonts w:cs="Arial"/>
                <w:b/>
                <w:bCs/>
                <w:color w:val="000000"/>
                <w:sz w:val="18"/>
                <w:szCs w:val="18"/>
              </w:rPr>
            </w:pPr>
            <w:r w:rsidRPr="00B90995">
              <w:rPr>
                <w:rFonts w:cs="Arial"/>
                <w:b/>
                <w:bCs/>
                <w:color w:val="000000"/>
                <w:sz w:val="18"/>
                <w:szCs w:val="18"/>
              </w:rPr>
              <w:t>Vrednost DDV</w:t>
            </w:r>
          </w:p>
        </w:tc>
        <w:tc>
          <w:tcPr>
            <w:tcW w:w="1196" w:type="dxa"/>
            <w:tcBorders>
              <w:top w:val="single" w:sz="4" w:space="0" w:color="auto"/>
              <w:left w:val="single" w:sz="4" w:space="0" w:color="auto"/>
              <w:bottom w:val="single" w:sz="4" w:space="0" w:color="auto"/>
              <w:right w:val="single" w:sz="4" w:space="0" w:color="auto"/>
            </w:tcBorders>
          </w:tcPr>
          <w:p w14:paraId="4038CA1C" w14:textId="1BBDE9F3" w:rsidR="00B90995" w:rsidRPr="00B90995" w:rsidRDefault="00B90995" w:rsidP="005441D6">
            <w:pPr>
              <w:rPr>
                <w:rFonts w:cs="Arial"/>
                <w:b/>
                <w:bCs/>
                <w:color w:val="000000"/>
                <w:sz w:val="18"/>
                <w:szCs w:val="18"/>
              </w:rPr>
            </w:pPr>
            <w:r w:rsidRPr="00B90995">
              <w:rPr>
                <w:rFonts w:cs="Arial"/>
                <w:b/>
                <w:bCs/>
                <w:color w:val="000000"/>
                <w:sz w:val="18"/>
                <w:szCs w:val="18"/>
              </w:rPr>
              <w:t>Ponudbena vrednost v EUR z DDV</w:t>
            </w:r>
          </w:p>
        </w:tc>
      </w:tr>
      <w:tr w:rsidR="00B90995" w14:paraId="20663A09" w14:textId="5DAE76B3" w:rsidTr="00B90995">
        <w:tc>
          <w:tcPr>
            <w:tcW w:w="2263" w:type="dxa"/>
            <w:tcBorders>
              <w:top w:val="single" w:sz="4" w:space="0" w:color="auto"/>
              <w:left w:val="single" w:sz="4" w:space="0" w:color="auto"/>
              <w:bottom w:val="single" w:sz="4" w:space="0" w:color="auto"/>
              <w:right w:val="single" w:sz="4" w:space="0" w:color="auto"/>
            </w:tcBorders>
            <w:hideMark/>
          </w:tcPr>
          <w:p w14:paraId="27420D57" w14:textId="77777777" w:rsidR="00B90995" w:rsidRPr="00B90995" w:rsidRDefault="00B90995" w:rsidP="005441D6">
            <w:pPr>
              <w:rPr>
                <w:rFonts w:cs="Arial"/>
                <w:b/>
                <w:bCs/>
                <w:color w:val="000000"/>
                <w:sz w:val="18"/>
                <w:szCs w:val="18"/>
              </w:rPr>
            </w:pPr>
            <w:r w:rsidRPr="00B90995">
              <w:rPr>
                <w:rFonts w:cs="Arial"/>
                <w:sz w:val="18"/>
                <w:szCs w:val="18"/>
              </w:rPr>
              <w:t>Praznjenje greznic in MKČN</w:t>
            </w:r>
          </w:p>
        </w:tc>
        <w:tc>
          <w:tcPr>
            <w:tcW w:w="899" w:type="dxa"/>
            <w:tcBorders>
              <w:top w:val="single" w:sz="4" w:space="0" w:color="auto"/>
              <w:left w:val="single" w:sz="4" w:space="0" w:color="auto"/>
              <w:bottom w:val="single" w:sz="4" w:space="0" w:color="auto"/>
              <w:right w:val="single" w:sz="4" w:space="0" w:color="auto"/>
            </w:tcBorders>
            <w:hideMark/>
          </w:tcPr>
          <w:p w14:paraId="2C0687FE" w14:textId="77777777" w:rsidR="00B90995" w:rsidRPr="00B90995" w:rsidRDefault="00B90995" w:rsidP="005441D6">
            <w:pPr>
              <w:jc w:val="right"/>
              <w:rPr>
                <w:rFonts w:cs="Arial"/>
                <w:color w:val="000000"/>
                <w:sz w:val="18"/>
                <w:szCs w:val="18"/>
              </w:rPr>
            </w:pPr>
            <w:r w:rsidRPr="00B90995">
              <w:rPr>
                <w:rFonts w:cs="Arial"/>
                <w:color w:val="000000"/>
                <w:sz w:val="18"/>
                <w:szCs w:val="18"/>
              </w:rPr>
              <w:t>m</w:t>
            </w:r>
            <w:r w:rsidRPr="00B90995">
              <w:rPr>
                <w:rFonts w:cs="Arial"/>
                <w:color w:val="000000"/>
                <w:sz w:val="18"/>
                <w:szCs w:val="18"/>
                <w:vertAlign w:val="superscript"/>
              </w:rPr>
              <w:t>3</w:t>
            </w:r>
          </w:p>
        </w:tc>
        <w:tc>
          <w:tcPr>
            <w:tcW w:w="917" w:type="dxa"/>
            <w:tcBorders>
              <w:top w:val="single" w:sz="4" w:space="0" w:color="auto"/>
              <w:left w:val="single" w:sz="4" w:space="0" w:color="auto"/>
              <w:bottom w:val="single" w:sz="4" w:space="0" w:color="auto"/>
              <w:right w:val="single" w:sz="4" w:space="0" w:color="auto"/>
            </w:tcBorders>
            <w:hideMark/>
          </w:tcPr>
          <w:p w14:paraId="119BD665" w14:textId="2260CD54" w:rsidR="00B90995" w:rsidRPr="00B90995" w:rsidRDefault="00B14412" w:rsidP="005441D6">
            <w:pPr>
              <w:jc w:val="right"/>
              <w:rPr>
                <w:rFonts w:cs="Arial"/>
                <w:color w:val="000000"/>
                <w:sz w:val="18"/>
                <w:szCs w:val="18"/>
              </w:rPr>
            </w:pPr>
            <w:r>
              <w:rPr>
                <w:rFonts w:cs="Arial"/>
                <w:color w:val="000000"/>
                <w:sz w:val="18"/>
                <w:szCs w:val="18"/>
              </w:rPr>
              <w:t>1050</w:t>
            </w:r>
          </w:p>
        </w:tc>
        <w:tc>
          <w:tcPr>
            <w:tcW w:w="1235" w:type="dxa"/>
            <w:tcBorders>
              <w:top w:val="single" w:sz="4" w:space="0" w:color="auto"/>
              <w:left w:val="single" w:sz="4" w:space="0" w:color="auto"/>
              <w:bottom w:val="single" w:sz="4" w:space="0" w:color="auto"/>
              <w:right w:val="single" w:sz="4" w:space="0" w:color="auto"/>
            </w:tcBorders>
          </w:tcPr>
          <w:p w14:paraId="227CA03C" w14:textId="77777777" w:rsidR="00B90995" w:rsidRPr="00B90995" w:rsidRDefault="00B90995" w:rsidP="005441D6">
            <w:pPr>
              <w:rPr>
                <w:rFonts w:cs="Arial"/>
                <w:b/>
                <w:bCs/>
                <w:color w:val="000000"/>
                <w:sz w:val="18"/>
                <w:szCs w:val="18"/>
              </w:rPr>
            </w:pPr>
          </w:p>
        </w:tc>
        <w:tc>
          <w:tcPr>
            <w:tcW w:w="1399" w:type="dxa"/>
            <w:tcBorders>
              <w:top w:val="single" w:sz="4" w:space="0" w:color="auto"/>
              <w:left w:val="single" w:sz="4" w:space="0" w:color="auto"/>
              <w:bottom w:val="single" w:sz="4" w:space="0" w:color="auto"/>
              <w:right w:val="single" w:sz="4" w:space="0" w:color="auto"/>
            </w:tcBorders>
          </w:tcPr>
          <w:p w14:paraId="221BD279" w14:textId="77777777" w:rsidR="00B90995" w:rsidRPr="00B90995" w:rsidRDefault="00B90995" w:rsidP="005441D6">
            <w:pPr>
              <w:rPr>
                <w:rFonts w:cs="Arial"/>
                <w:b/>
                <w:bCs/>
                <w:color w:val="000000"/>
                <w:sz w:val="18"/>
                <w:szCs w:val="18"/>
              </w:rPr>
            </w:pPr>
          </w:p>
        </w:tc>
        <w:tc>
          <w:tcPr>
            <w:tcW w:w="1151" w:type="dxa"/>
            <w:tcBorders>
              <w:top w:val="single" w:sz="4" w:space="0" w:color="auto"/>
              <w:left w:val="single" w:sz="4" w:space="0" w:color="auto"/>
              <w:bottom w:val="single" w:sz="4" w:space="0" w:color="auto"/>
              <w:right w:val="single" w:sz="4" w:space="0" w:color="auto"/>
            </w:tcBorders>
          </w:tcPr>
          <w:p w14:paraId="4DE218F0" w14:textId="77777777" w:rsidR="00B90995" w:rsidRPr="00B90995" w:rsidRDefault="00B90995" w:rsidP="005441D6">
            <w:pPr>
              <w:rPr>
                <w:rFonts w:cs="Arial"/>
                <w:b/>
                <w:bCs/>
                <w:color w:val="000000"/>
                <w:sz w:val="18"/>
                <w:szCs w:val="18"/>
              </w:rPr>
            </w:pPr>
          </w:p>
        </w:tc>
        <w:tc>
          <w:tcPr>
            <w:tcW w:w="1196" w:type="dxa"/>
            <w:tcBorders>
              <w:top w:val="single" w:sz="4" w:space="0" w:color="auto"/>
              <w:left w:val="single" w:sz="4" w:space="0" w:color="auto"/>
              <w:bottom w:val="single" w:sz="4" w:space="0" w:color="auto"/>
              <w:right w:val="single" w:sz="4" w:space="0" w:color="auto"/>
            </w:tcBorders>
          </w:tcPr>
          <w:p w14:paraId="090CABC3" w14:textId="77777777" w:rsidR="00B90995" w:rsidRPr="00B90995" w:rsidRDefault="00B90995" w:rsidP="005441D6">
            <w:pPr>
              <w:rPr>
                <w:rFonts w:cs="Arial"/>
                <w:b/>
                <w:bCs/>
                <w:color w:val="000000"/>
                <w:sz w:val="18"/>
                <w:szCs w:val="18"/>
              </w:rPr>
            </w:pPr>
          </w:p>
        </w:tc>
      </w:tr>
      <w:tr w:rsidR="00B90995" w14:paraId="45CD80A9" w14:textId="46261F8C" w:rsidTr="00B90995">
        <w:tc>
          <w:tcPr>
            <w:tcW w:w="2263" w:type="dxa"/>
            <w:tcBorders>
              <w:top w:val="single" w:sz="4" w:space="0" w:color="auto"/>
              <w:left w:val="single" w:sz="4" w:space="0" w:color="auto"/>
              <w:bottom w:val="single" w:sz="4" w:space="0" w:color="auto"/>
              <w:right w:val="single" w:sz="4" w:space="0" w:color="auto"/>
            </w:tcBorders>
            <w:hideMark/>
          </w:tcPr>
          <w:p w14:paraId="0CCD2917" w14:textId="77777777" w:rsidR="00B90995" w:rsidRPr="00B90995" w:rsidRDefault="00B90995" w:rsidP="005441D6">
            <w:pPr>
              <w:rPr>
                <w:rFonts w:cs="Arial"/>
                <w:b/>
                <w:bCs/>
                <w:color w:val="000000"/>
                <w:sz w:val="18"/>
                <w:szCs w:val="18"/>
              </w:rPr>
            </w:pPr>
            <w:r w:rsidRPr="00B90995">
              <w:rPr>
                <w:rFonts w:cs="Arial"/>
                <w:sz w:val="18"/>
                <w:szCs w:val="18"/>
              </w:rPr>
              <w:t>Intervencijska dela pri storitvah praznjenja greznic in MKČN</w:t>
            </w:r>
          </w:p>
        </w:tc>
        <w:tc>
          <w:tcPr>
            <w:tcW w:w="899" w:type="dxa"/>
            <w:tcBorders>
              <w:top w:val="single" w:sz="4" w:space="0" w:color="auto"/>
              <w:left w:val="single" w:sz="4" w:space="0" w:color="auto"/>
              <w:bottom w:val="single" w:sz="4" w:space="0" w:color="auto"/>
              <w:right w:val="single" w:sz="4" w:space="0" w:color="auto"/>
            </w:tcBorders>
            <w:hideMark/>
          </w:tcPr>
          <w:p w14:paraId="35AE0536" w14:textId="77777777" w:rsidR="00B90995" w:rsidRPr="00B90995" w:rsidRDefault="00B90995" w:rsidP="005441D6">
            <w:pPr>
              <w:jc w:val="right"/>
              <w:rPr>
                <w:rFonts w:cs="Arial"/>
                <w:color w:val="000000"/>
                <w:sz w:val="18"/>
                <w:szCs w:val="18"/>
                <w:vertAlign w:val="superscript"/>
              </w:rPr>
            </w:pPr>
            <w:r w:rsidRPr="00B90995">
              <w:rPr>
                <w:rFonts w:cs="Arial"/>
                <w:color w:val="000000"/>
                <w:sz w:val="18"/>
                <w:szCs w:val="18"/>
              </w:rPr>
              <w:t>m</w:t>
            </w:r>
            <w:r w:rsidRPr="00B90995">
              <w:rPr>
                <w:rFonts w:cs="Arial"/>
                <w:color w:val="000000"/>
                <w:sz w:val="18"/>
                <w:szCs w:val="18"/>
                <w:vertAlign w:val="superscript"/>
              </w:rPr>
              <w:t>3</w:t>
            </w:r>
          </w:p>
        </w:tc>
        <w:tc>
          <w:tcPr>
            <w:tcW w:w="917" w:type="dxa"/>
            <w:tcBorders>
              <w:top w:val="single" w:sz="4" w:space="0" w:color="auto"/>
              <w:left w:val="single" w:sz="4" w:space="0" w:color="auto"/>
              <w:bottom w:val="single" w:sz="4" w:space="0" w:color="auto"/>
              <w:right w:val="single" w:sz="4" w:space="0" w:color="auto"/>
            </w:tcBorders>
            <w:hideMark/>
          </w:tcPr>
          <w:p w14:paraId="700AC8BF" w14:textId="6CB2242E" w:rsidR="00B90995" w:rsidRPr="00B90995" w:rsidRDefault="00B90995" w:rsidP="005441D6">
            <w:pPr>
              <w:jc w:val="right"/>
              <w:rPr>
                <w:rFonts w:cs="Arial"/>
                <w:color w:val="000000"/>
                <w:sz w:val="18"/>
                <w:szCs w:val="18"/>
              </w:rPr>
            </w:pPr>
            <w:r w:rsidRPr="00B90995">
              <w:rPr>
                <w:rFonts w:cs="Arial"/>
                <w:color w:val="000000"/>
                <w:sz w:val="18"/>
                <w:szCs w:val="18"/>
              </w:rPr>
              <w:t>20</w:t>
            </w:r>
          </w:p>
        </w:tc>
        <w:tc>
          <w:tcPr>
            <w:tcW w:w="1235" w:type="dxa"/>
            <w:tcBorders>
              <w:top w:val="single" w:sz="4" w:space="0" w:color="auto"/>
              <w:left w:val="single" w:sz="4" w:space="0" w:color="auto"/>
              <w:bottom w:val="single" w:sz="4" w:space="0" w:color="auto"/>
              <w:right w:val="single" w:sz="4" w:space="0" w:color="auto"/>
            </w:tcBorders>
          </w:tcPr>
          <w:p w14:paraId="68C4494F" w14:textId="77777777" w:rsidR="00B90995" w:rsidRPr="00B90995" w:rsidRDefault="00B90995" w:rsidP="005441D6">
            <w:pPr>
              <w:rPr>
                <w:rFonts w:cs="Arial"/>
                <w:b/>
                <w:bCs/>
                <w:color w:val="000000"/>
                <w:sz w:val="18"/>
                <w:szCs w:val="18"/>
              </w:rPr>
            </w:pPr>
          </w:p>
        </w:tc>
        <w:tc>
          <w:tcPr>
            <w:tcW w:w="1399" w:type="dxa"/>
            <w:tcBorders>
              <w:top w:val="single" w:sz="4" w:space="0" w:color="auto"/>
              <w:left w:val="single" w:sz="4" w:space="0" w:color="auto"/>
              <w:bottom w:val="single" w:sz="4" w:space="0" w:color="auto"/>
              <w:right w:val="single" w:sz="4" w:space="0" w:color="auto"/>
            </w:tcBorders>
          </w:tcPr>
          <w:p w14:paraId="4D3D5AB4" w14:textId="77777777" w:rsidR="00B90995" w:rsidRPr="00B90995" w:rsidRDefault="00B90995" w:rsidP="005441D6">
            <w:pPr>
              <w:rPr>
                <w:rFonts w:cs="Arial"/>
                <w:b/>
                <w:bCs/>
                <w:color w:val="000000"/>
                <w:sz w:val="18"/>
                <w:szCs w:val="18"/>
              </w:rPr>
            </w:pPr>
          </w:p>
        </w:tc>
        <w:tc>
          <w:tcPr>
            <w:tcW w:w="1151" w:type="dxa"/>
            <w:tcBorders>
              <w:top w:val="single" w:sz="4" w:space="0" w:color="auto"/>
              <w:left w:val="single" w:sz="4" w:space="0" w:color="auto"/>
              <w:bottom w:val="single" w:sz="4" w:space="0" w:color="auto"/>
              <w:right w:val="single" w:sz="4" w:space="0" w:color="auto"/>
            </w:tcBorders>
          </w:tcPr>
          <w:p w14:paraId="36DE4E44" w14:textId="77777777" w:rsidR="00B90995" w:rsidRPr="00B90995" w:rsidRDefault="00B90995" w:rsidP="005441D6">
            <w:pPr>
              <w:rPr>
                <w:rFonts w:cs="Arial"/>
                <w:b/>
                <w:bCs/>
                <w:color w:val="000000"/>
                <w:sz w:val="18"/>
                <w:szCs w:val="18"/>
              </w:rPr>
            </w:pPr>
          </w:p>
        </w:tc>
        <w:tc>
          <w:tcPr>
            <w:tcW w:w="1196" w:type="dxa"/>
            <w:tcBorders>
              <w:top w:val="single" w:sz="4" w:space="0" w:color="auto"/>
              <w:left w:val="single" w:sz="4" w:space="0" w:color="auto"/>
              <w:bottom w:val="single" w:sz="4" w:space="0" w:color="auto"/>
              <w:right w:val="single" w:sz="4" w:space="0" w:color="auto"/>
            </w:tcBorders>
          </w:tcPr>
          <w:p w14:paraId="3F95112E" w14:textId="77777777" w:rsidR="00B90995" w:rsidRPr="00B90995" w:rsidRDefault="00B90995" w:rsidP="005441D6">
            <w:pPr>
              <w:rPr>
                <w:rFonts w:cs="Arial"/>
                <w:b/>
                <w:bCs/>
                <w:color w:val="000000"/>
                <w:sz w:val="18"/>
                <w:szCs w:val="18"/>
              </w:rPr>
            </w:pPr>
          </w:p>
        </w:tc>
      </w:tr>
      <w:tr w:rsidR="00B90995" w14:paraId="06457F5C" w14:textId="54C0EAF3" w:rsidTr="00B90995">
        <w:tc>
          <w:tcPr>
            <w:tcW w:w="2263" w:type="dxa"/>
            <w:tcBorders>
              <w:top w:val="single" w:sz="4" w:space="0" w:color="auto"/>
              <w:left w:val="single" w:sz="4" w:space="0" w:color="auto"/>
              <w:bottom w:val="single" w:sz="4" w:space="0" w:color="auto"/>
              <w:right w:val="single" w:sz="4" w:space="0" w:color="auto"/>
            </w:tcBorders>
            <w:hideMark/>
          </w:tcPr>
          <w:p w14:paraId="77CDA1FE" w14:textId="77777777" w:rsidR="00B90995" w:rsidRPr="00B90995" w:rsidRDefault="00B90995" w:rsidP="005441D6">
            <w:pPr>
              <w:rPr>
                <w:rFonts w:cs="Arial"/>
                <w:sz w:val="18"/>
                <w:szCs w:val="18"/>
              </w:rPr>
            </w:pPr>
            <w:r w:rsidRPr="00B90995">
              <w:rPr>
                <w:rFonts w:cs="Arial"/>
                <w:sz w:val="18"/>
                <w:szCs w:val="18"/>
              </w:rPr>
              <w:t>Skupaj ponudbena vrednost</w:t>
            </w:r>
          </w:p>
        </w:tc>
        <w:tc>
          <w:tcPr>
            <w:tcW w:w="3051" w:type="dxa"/>
            <w:gridSpan w:val="3"/>
            <w:tcBorders>
              <w:top w:val="single" w:sz="4" w:space="0" w:color="auto"/>
              <w:left w:val="single" w:sz="4" w:space="0" w:color="auto"/>
              <w:bottom w:val="single" w:sz="4" w:space="0" w:color="auto"/>
              <w:right w:val="single" w:sz="4" w:space="0" w:color="auto"/>
            </w:tcBorders>
          </w:tcPr>
          <w:p w14:paraId="26CC7BDF" w14:textId="77777777" w:rsidR="00B90995" w:rsidRPr="00B90995" w:rsidRDefault="00B90995" w:rsidP="005441D6">
            <w:pPr>
              <w:rPr>
                <w:rFonts w:cs="Arial"/>
                <w:b/>
                <w:bCs/>
                <w:color w:val="000000"/>
                <w:sz w:val="18"/>
                <w:szCs w:val="18"/>
              </w:rPr>
            </w:pPr>
          </w:p>
        </w:tc>
        <w:tc>
          <w:tcPr>
            <w:tcW w:w="1399" w:type="dxa"/>
            <w:tcBorders>
              <w:top w:val="single" w:sz="4" w:space="0" w:color="auto"/>
              <w:left w:val="single" w:sz="4" w:space="0" w:color="auto"/>
              <w:bottom w:val="single" w:sz="4" w:space="0" w:color="auto"/>
              <w:right w:val="single" w:sz="4" w:space="0" w:color="auto"/>
            </w:tcBorders>
          </w:tcPr>
          <w:p w14:paraId="0DB8D163" w14:textId="77777777" w:rsidR="00B90995" w:rsidRPr="00B90995" w:rsidRDefault="00B90995" w:rsidP="005441D6">
            <w:pPr>
              <w:rPr>
                <w:rFonts w:cs="Arial"/>
                <w:b/>
                <w:bCs/>
                <w:color w:val="000000"/>
                <w:sz w:val="18"/>
                <w:szCs w:val="18"/>
              </w:rPr>
            </w:pPr>
          </w:p>
        </w:tc>
        <w:tc>
          <w:tcPr>
            <w:tcW w:w="1151" w:type="dxa"/>
            <w:tcBorders>
              <w:top w:val="single" w:sz="4" w:space="0" w:color="auto"/>
              <w:left w:val="single" w:sz="4" w:space="0" w:color="auto"/>
              <w:bottom w:val="single" w:sz="4" w:space="0" w:color="auto"/>
              <w:right w:val="single" w:sz="4" w:space="0" w:color="auto"/>
            </w:tcBorders>
          </w:tcPr>
          <w:p w14:paraId="41BC2196" w14:textId="77777777" w:rsidR="00B90995" w:rsidRPr="00B90995" w:rsidRDefault="00B90995" w:rsidP="005441D6">
            <w:pPr>
              <w:rPr>
                <w:rFonts w:cs="Arial"/>
                <w:b/>
                <w:bCs/>
                <w:color w:val="000000"/>
                <w:sz w:val="18"/>
                <w:szCs w:val="18"/>
              </w:rPr>
            </w:pPr>
          </w:p>
        </w:tc>
        <w:tc>
          <w:tcPr>
            <w:tcW w:w="1196" w:type="dxa"/>
            <w:tcBorders>
              <w:top w:val="single" w:sz="4" w:space="0" w:color="auto"/>
              <w:left w:val="single" w:sz="4" w:space="0" w:color="auto"/>
              <w:bottom w:val="single" w:sz="4" w:space="0" w:color="auto"/>
              <w:right w:val="single" w:sz="4" w:space="0" w:color="auto"/>
            </w:tcBorders>
          </w:tcPr>
          <w:p w14:paraId="080252EF" w14:textId="77777777" w:rsidR="00B90995" w:rsidRPr="00B90995" w:rsidRDefault="00B90995" w:rsidP="005441D6">
            <w:pPr>
              <w:rPr>
                <w:rFonts w:cs="Arial"/>
                <w:b/>
                <w:bCs/>
                <w:color w:val="000000"/>
                <w:sz w:val="18"/>
                <w:szCs w:val="18"/>
              </w:rPr>
            </w:pPr>
          </w:p>
        </w:tc>
      </w:tr>
    </w:tbl>
    <w:p w14:paraId="3333AF55" w14:textId="77777777" w:rsidR="00C66463" w:rsidRPr="00C277CD" w:rsidRDefault="00C66463" w:rsidP="00C66463">
      <w:pPr>
        <w:tabs>
          <w:tab w:val="left" w:pos="426"/>
        </w:tabs>
        <w:contextualSpacing/>
        <w:rPr>
          <w:rFonts w:cs="Arial"/>
          <w:b/>
          <w:bCs/>
          <w:color w:val="000000"/>
        </w:rPr>
      </w:pPr>
    </w:p>
    <w:p w14:paraId="2DAD1BF0" w14:textId="062730ED" w:rsidR="00C66463" w:rsidRDefault="00C66463" w:rsidP="00C66463">
      <w:pPr>
        <w:tabs>
          <w:tab w:val="left" w:pos="426"/>
        </w:tabs>
        <w:contextualSpacing/>
        <w:rPr>
          <w:rFonts w:cs="Arial"/>
          <w:b/>
          <w:bCs/>
          <w:color w:val="000000"/>
        </w:rPr>
      </w:pPr>
      <w:r>
        <w:rPr>
          <w:rFonts w:cs="Arial"/>
          <w:b/>
          <w:bCs/>
          <w:color w:val="000000"/>
        </w:rPr>
        <w:t>Sklop 2</w:t>
      </w:r>
    </w:p>
    <w:tbl>
      <w:tblPr>
        <w:tblStyle w:val="Tabelamrea"/>
        <w:tblW w:w="0" w:type="auto"/>
        <w:tblLook w:val="04A0" w:firstRow="1" w:lastRow="0" w:firstColumn="1" w:lastColumn="0" w:noHBand="0" w:noVBand="1"/>
      </w:tblPr>
      <w:tblGrid>
        <w:gridCol w:w="2263"/>
        <w:gridCol w:w="800"/>
        <w:gridCol w:w="917"/>
        <w:gridCol w:w="1422"/>
        <w:gridCol w:w="1255"/>
        <w:gridCol w:w="1185"/>
        <w:gridCol w:w="1218"/>
      </w:tblGrid>
      <w:tr w:rsidR="00B90995" w14:paraId="3C234E6E" w14:textId="3CBF778C" w:rsidTr="002E00E0">
        <w:tc>
          <w:tcPr>
            <w:tcW w:w="2263" w:type="dxa"/>
            <w:tcBorders>
              <w:top w:val="single" w:sz="4" w:space="0" w:color="auto"/>
              <w:left w:val="single" w:sz="4" w:space="0" w:color="auto"/>
              <w:bottom w:val="single" w:sz="4" w:space="0" w:color="auto"/>
              <w:right w:val="single" w:sz="4" w:space="0" w:color="auto"/>
            </w:tcBorders>
            <w:hideMark/>
          </w:tcPr>
          <w:p w14:paraId="651594DC" w14:textId="77777777" w:rsidR="00B90995" w:rsidRPr="00B90995" w:rsidRDefault="00B90995" w:rsidP="005441D6">
            <w:pPr>
              <w:rPr>
                <w:rFonts w:cs="Arial"/>
                <w:b/>
                <w:bCs/>
                <w:color w:val="000000"/>
                <w:sz w:val="18"/>
                <w:szCs w:val="18"/>
              </w:rPr>
            </w:pPr>
            <w:r w:rsidRPr="00B90995">
              <w:rPr>
                <w:rFonts w:cs="Arial"/>
                <w:b/>
                <w:bCs/>
                <w:color w:val="000000"/>
                <w:sz w:val="18"/>
                <w:szCs w:val="18"/>
              </w:rPr>
              <w:t>Vrsta storitve</w:t>
            </w:r>
          </w:p>
        </w:tc>
        <w:tc>
          <w:tcPr>
            <w:tcW w:w="800" w:type="dxa"/>
            <w:tcBorders>
              <w:top w:val="single" w:sz="4" w:space="0" w:color="auto"/>
              <w:left w:val="single" w:sz="4" w:space="0" w:color="auto"/>
              <w:bottom w:val="single" w:sz="4" w:space="0" w:color="auto"/>
              <w:right w:val="single" w:sz="4" w:space="0" w:color="auto"/>
            </w:tcBorders>
            <w:hideMark/>
          </w:tcPr>
          <w:p w14:paraId="07FCB17D" w14:textId="77777777" w:rsidR="00B90995" w:rsidRPr="00B90995" w:rsidRDefault="00B90995" w:rsidP="005441D6">
            <w:pPr>
              <w:rPr>
                <w:rFonts w:cs="Arial"/>
                <w:b/>
                <w:bCs/>
                <w:color w:val="000000"/>
                <w:sz w:val="18"/>
                <w:szCs w:val="18"/>
              </w:rPr>
            </w:pPr>
            <w:r w:rsidRPr="00B90995">
              <w:rPr>
                <w:rFonts w:cs="Arial"/>
                <w:b/>
                <w:bCs/>
                <w:color w:val="000000"/>
                <w:sz w:val="18"/>
                <w:szCs w:val="18"/>
              </w:rPr>
              <w:t>Enota</w:t>
            </w:r>
          </w:p>
        </w:tc>
        <w:tc>
          <w:tcPr>
            <w:tcW w:w="917" w:type="dxa"/>
            <w:tcBorders>
              <w:top w:val="single" w:sz="4" w:space="0" w:color="auto"/>
              <w:left w:val="single" w:sz="4" w:space="0" w:color="auto"/>
              <w:bottom w:val="single" w:sz="4" w:space="0" w:color="auto"/>
              <w:right w:val="single" w:sz="4" w:space="0" w:color="auto"/>
            </w:tcBorders>
            <w:hideMark/>
          </w:tcPr>
          <w:p w14:paraId="0431BBAA" w14:textId="77777777" w:rsidR="00B90995" w:rsidRPr="00B90995" w:rsidRDefault="00B90995" w:rsidP="005441D6">
            <w:pPr>
              <w:rPr>
                <w:rFonts w:cs="Arial"/>
                <w:b/>
                <w:bCs/>
                <w:color w:val="000000"/>
                <w:sz w:val="18"/>
                <w:szCs w:val="18"/>
              </w:rPr>
            </w:pPr>
            <w:r w:rsidRPr="00B90995">
              <w:rPr>
                <w:rFonts w:cs="Arial"/>
                <w:b/>
                <w:bCs/>
                <w:color w:val="000000"/>
                <w:sz w:val="18"/>
                <w:szCs w:val="18"/>
              </w:rPr>
              <w:t>Količina</w:t>
            </w:r>
          </w:p>
        </w:tc>
        <w:tc>
          <w:tcPr>
            <w:tcW w:w="1422" w:type="dxa"/>
            <w:tcBorders>
              <w:top w:val="single" w:sz="4" w:space="0" w:color="auto"/>
              <w:left w:val="single" w:sz="4" w:space="0" w:color="auto"/>
              <w:bottom w:val="single" w:sz="4" w:space="0" w:color="auto"/>
              <w:right w:val="single" w:sz="4" w:space="0" w:color="auto"/>
            </w:tcBorders>
            <w:hideMark/>
          </w:tcPr>
          <w:p w14:paraId="02F92587" w14:textId="77777777" w:rsidR="00B90995" w:rsidRPr="00B90995" w:rsidRDefault="00B90995" w:rsidP="005441D6">
            <w:pPr>
              <w:rPr>
                <w:rFonts w:cs="Arial"/>
                <w:b/>
                <w:bCs/>
                <w:color w:val="000000"/>
                <w:sz w:val="18"/>
                <w:szCs w:val="18"/>
              </w:rPr>
            </w:pPr>
            <w:r w:rsidRPr="00B90995">
              <w:rPr>
                <w:rFonts w:cs="Arial"/>
                <w:b/>
                <w:bCs/>
                <w:color w:val="000000"/>
                <w:sz w:val="18"/>
                <w:szCs w:val="18"/>
              </w:rPr>
              <w:t>Cena na enoto (EUR/EM) v EUR brez DDV</w:t>
            </w:r>
          </w:p>
        </w:tc>
        <w:tc>
          <w:tcPr>
            <w:tcW w:w="1255" w:type="dxa"/>
            <w:tcBorders>
              <w:top w:val="single" w:sz="4" w:space="0" w:color="auto"/>
              <w:left w:val="single" w:sz="4" w:space="0" w:color="auto"/>
              <w:bottom w:val="single" w:sz="4" w:space="0" w:color="auto"/>
              <w:right w:val="single" w:sz="4" w:space="0" w:color="auto"/>
            </w:tcBorders>
            <w:hideMark/>
          </w:tcPr>
          <w:p w14:paraId="2B216B6F" w14:textId="77777777" w:rsidR="00B90995" w:rsidRPr="00B90995" w:rsidRDefault="00B90995" w:rsidP="005441D6">
            <w:pPr>
              <w:rPr>
                <w:rFonts w:cs="Arial"/>
                <w:b/>
                <w:bCs/>
                <w:color w:val="000000"/>
                <w:sz w:val="18"/>
                <w:szCs w:val="18"/>
              </w:rPr>
            </w:pPr>
            <w:r w:rsidRPr="00B90995">
              <w:rPr>
                <w:rFonts w:cs="Arial"/>
                <w:b/>
                <w:bCs/>
                <w:color w:val="000000"/>
                <w:sz w:val="18"/>
                <w:szCs w:val="18"/>
              </w:rPr>
              <w:t>Vrednost v EUR brez DDV</w:t>
            </w:r>
          </w:p>
        </w:tc>
        <w:tc>
          <w:tcPr>
            <w:tcW w:w="1185" w:type="dxa"/>
            <w:tcBorders>
              <w:top w:val="single" w:sz="4" w:space="0" w:color="auto"/>
              <w:left w:val="single" w:sz="4" w:space="0" w:color="auto"/>
              <w:bottom w:val="single" w:sz="4" w:space="0" w:color="auto"/>
              <w:right w:val="single" w:sz="4" w:space="0" w:color="auto"/>
            </w:tcBorders>
          </w:tcPr>
          <w:p w14:paraId="7A7E70EB" w14:textId="74178B14" w:rsidR="00B90995" w:rsidRPr="00B90995" w:rsidRDefault="00B90995" w:rsidP="005441D6">
            <w:pPr>
              <w:rPr>
                <w:rFonts w:cs="Arial"/>
                <w:b/>
                <w:bCs/>
                <w:color w:val="000000"/>
                <w:sz w:val="18"/>
                <w:szCs w:val="18"/>
              </w:rPr>
            </w:pPr>
            <w:r w:rsidRPr="00B90995">
              <w:rPr>
                <w:rFonts w:cs="Arial"/>
                <w:b/>
                <w:bCs/>
                <w:color w:val="000000"/>
                <w:sz w:val="18"/>
                <w:szCs w:val="18"/>
              </w:rPr>
              <w:t>Vrednost DDV</w:t>
            </w:r>
          </w:p>
        </w:tc>
        <w:tc>
          <w:tcPr>
            <w:tcW w:w="1218" w:type="dxa"/>
            <w:tcBorders>
              <w:top w:val="single" w:sz="4" w:space="0" w:color="auto"/>
              <w:left w:val="single" w:sz="4" w:space="0" w:color="auto"/>
              <w:bottom w:val="single" w:sz="4" w:space="0" w:color="auto"/>
              <w:right w:val="single" w:sz="4" w:space="0" w:color="auto"/>
            </w:tcBorders>
          </w:tcPr>
          <w:p w14:paraId="185A0B21" w14:textId="15661918" w:rsidR="00B90995" w:rsidRPr="00B90995" w:rsidRDefault="00B90995" w:rsidP="005441D6">
            <w:pPr>
              <w:rPr>
                <w:rFonts w:cs="Arial"/>
                <w:b/>
                <w:bCs/>
                <w:color w:val="000000"/>
                <w:sz w:val="18"/>
                <w:szCs w:val="18"/>
              </w:rPr>
            </w:pPr>
            <w:r w:rsidRPr="00B90995">
              <w:rPr>
                <w:rFonts w:cs="Arial"/>
                <w:b/>
                <w:bCs/>
                <w:color w:val="000000"/>
                <w:sz w:val="18"/>
                <w:szCs w:val="18"/>
              </w:rPr>
              <w:t>Ponudbena vrednost v EUR z DDV</w:t>
            </w:r>
          </w:p>
        </w:tc>
      </w:tr>
      <w:tr w:rsidR="00B90995" w14:paraId="3105B171" w14:textId="5169BF96" w:rsidTr="002E00E0">
        <w:tc>
          <w:tcPr>
            <w:tcW w:w="2263" w:type="dxa"/>
            <w:tcBorders>
              <w:top w:val="single" w:sz="4" w:space="0" w:color="auto"/>
              <w:left w:val="single" w:sz="4" w:space="0" w:color="auto"/>
              <w:bottom w:val="single" w:sz="4" w:space="0" w:color="auto"/>
              <w:right w:val="single" w:sz="4" w:space="0" w:color="auto"/>
            </w:tcBorders>
            <w:vAlign w:val="bottom"/>
          </w:tcPr>
          <w:p w14:paraId="318498EB" w14:textId="77777777" w:rsidR="00B90995" w:rsidRPr="00B90995" w:rsidRDefault="00B90995" w:rsidP="005441D6">
            <w:pPr>
              <w:rPr>
                <w:rFonts w:cs="Arial"/>
                <w:b/>
                <w:bCs/>
                <w:color w:val="000000"/>
                <w:sz w:val="18"/>
                <w:szCs w:val="18"/>
              </w:rPr>
            </w:pPr>
            <w:r w:rsidRPr="00B90995">
              <w:rPr>
                <w:rFonts w:cs="Arial"/>
                <w:color w:val="000000"/>
                <w:sz w:val="18"/>
                <w:szCs w:val="18"/>
              </w:rPr>
              <w:t>Prevoz blata iz ČN Godovič na ČN Idrija</w:t>
            </w:r>
          </w:p>
        </w:tc>
        <w:tc>
          <w:tcPr>
            <w:tcW w:w="800" w:type="dxa"/>
            <w:tcBorders>
              <w:top w:val="single" w:sz="4" w:space="0" w:color="auto"/>
              <w:left w:val="single" w:sz="4" w:space="0" w:color="auto"/>
              <w:bottom w:val="single" w:sz="4" w:space="0" w:color="auto"/>
              <w:right w:val="single" w:sz="4" w:space="0" w:color="auto"/>
            </w:tcBorders>
            <w:vAlign w:val="bottom"/>
          </w:tcPr>
          <w:p w14:paraId="46EB49BC" w14:textId="6128DBFC" w:rsidR="00B90995" w:rsidRPr="002E00E0" w:rsidRDefault="002E00E0" w:rsidP="005441D6">
            <w:pPr>
              <w:jc w:val="right"/>
              <w:rPr>
                <w:rFonts w:cs="Arial"/>
                <w:color w:val="000000"/>
                <w:sz w:val="18"/>
                <w:szCs w:val="18"/>
                <w:vertAlign w:val="superscript"/>
              </w:rPr>
            </w:pPr>
            <w:r>
              <w:rPr>
                <w:rFonts w:cs="Arial"/>
                <w:color w:val="000000"/>
                <w:sz w:val="18"/>
                <w:szCs w:val="18"/>
              </w:rPr>
              <w:t>m</w:t>
            </w:r>
            <w:r>
              <w:rPr>
                <w:rFonts w:cs="Arial"/>
                <w:color w:val="000000"/>
                <w:sz w:val="18"/>
                <w:szCs w:val="18"/>
                <w:vertAlign w:val="superscript"/>
              </w:rPr>
              <w:t>3</w:t>
            </w:r>
          </w:p>
        </w:tc>
        <w:tc>
          <w:tcPr>
            <w:tcW w:w="917" w:type="dxa"/>
            <w:tcBorders>
              <w:top w:val="single" w:sz="4" w:space="0" w:color="auto"/>
              <w:left w:val="single" w:sz="4" w:space="0" w:color="auto"/>
              <w:bottom w:val="single" w:sz="4" w:space="0" w:color="auto"/>
              <w:right w:val="nil"/>
            </w:tcBorders>
            <w:vAlign w:val="bottom"/>
          </w:tcPr>
          <w:p w14:paraId="4B788D62" w14:textId="10E640CB" w:rsidR="00B90995" w:rsidRPr="00B90995" w:rsidRDefault="00B14412" w:rsidP="005441D6">
            <w:pPr>
              <w:jc w:val="right"/>
              <w:rPr>
                <w:rFonts w:cs="Arial"/>
                <w:color w:val="000000"/>
                <w:sz w:val="18"/>
                <w:szCs w:val="18"/>
              </w:rPr>
            </w:pPr>
            <w:r>
              <w:rPr>
                <w:rFonts w:cs="Arial"/>
                <w:color w:val="000000"/>
                <w:sz w:val="18"/>
                <w:szCs w:val="18"/>
              </w:rPr>
              <w:t>100</w:t>
            </w:r>
          </w:p>
        </w:tc>
        <w:tc>
          <w:tcPr>
            <w:tcW w:w="1422" w:type="dxa"/>
            <w:tcBorders>
              <w:top w:val="single" w:sz="4" w:space="0" w:color="auto"/>
              <w:left w:val="single" w:sz="4" w:space="0" w:color="auto"/>
              <w:bottom w:val="single" w:sz="4" w:space="0" w:color="auto"/>
              <w:right w:val="single" w:sz="4" w:space="0" w:color="auto"/>
            </w:tcBorders>
          </w:tcPr>
          <w:p w14:paraId="6AD4CB81" w14:textId="77777777" w:rsidR="00B90995" w:rsidRPr="00B90995" w:rsidRDefault="00B90995" w:rsidP="005441D6">
            <w:pPr>
              <w:rPr>
                <w:rFonts w:cs="Arial"/>
                <w:b/>
                <w:bCs/>
                <w:color w:val="000000"/>
                <w:sz w:val="18"/>
                <w:szCs w:val="18"/>
              </w:rPr>
            </w:pPr>
          </w:p>
        </w:tc>
        <w:tc>
          <w:tcPr>
            <w:tcW w:w="1255" w:type="dxa"/>
            <w:tcBorders>
              <w:top w:val="single" w:sz="4" w:space="0" w:color="auto"/>
              <w:left w:val="single" w:sz="4" w:space="0" w:color="auto"/>
              <w:bottom w:val="single" w:sz="4" w:space="0" w:color="auto"/>
              <w:right w:val="single" w:sz="4" w:space="0" w:color="auto"/>
            </w:tcBorders>
          </w:tcPr>
          <w:p w14:paraId="00900B14" w14:textId="77777777" w:rsidR="00B90995" w:rsidRPr="00B90995" w:rsidRDefault="00B90995" w:rsidP="005441D6">
            <w:pPr>
              <w:rPr>
                <w:rFonts w:cs="Arial"/>
                <w:b/>
                <w:bCs/>
                <w:color w:val="000000"/>
                <w:sz w:val="18"/>
                <w:szCs w:val="18"/>
              </w:rPr>
            </w:pPr>
          </w:p>
        </w:tc>
        <w:tc>
          <w:tcPr>
            <w:tcW w:w="1185" w:type="dxa"/>
            <w:tcBorders>
              <w:top w:val="single" w:sz="4" w:space="0" w:color="auto"/>
              <w:left w:val="single" w:sz="4" w:space="0" w:color="auto"/>
              <w:bottom w:val="single" w:sz="4" w:space="0" w:color="auto"/>
              <w:right w:val="single" w:sz="4" w:space="0" w:color="auto"/>
            </w:tcBorders>
          </w:tcPr>
          <w:p w14:paraId="3B25745F" w14:textId="77777777" w:rsidR="00B90995" w:rsidRPr="00B90995" w:rsidRDefault="00B90995" w:rsidP="005441D6">
            <w:pPr>
              <w:rPr>
                <w:rFonts w:cs="Arial"/>
                <w:b/>
                <w:bCs/>
                <w:color w:val="000000"/>
                <w:sz w:val="18"/>
                <w:szCs w:val="18"/>
              </w:rPr>
            </w:pPr>
          </w:p>
        </w:tc>
        <w:tc>
          <w:tcPr>
            <w:tcW w:w="1218" w:type="dxa"/>
            <w:tcBorders>
              <w:top w:val="single" w:sz="4" w:space="0" w:color="auto"/>
              <w:left w:val="single" w:sz="4" w:space="0" w:color="auto"/>
              <w:bottom w:val="single" w:sz="4" w:space="0" w:color="auto"/>
              <w:right w:val="single" w:sz="4" w:space="0" w:color="auto"/>
            </w:tcBorders>
          </w:tcPr>
          <w:p w14:paraId="60E7CC16" w14:textId="77777777" w:rsidR="00B90995" w:rsidRPr="00B90995" w:rsidRDefault="00B90995" w:rsidP="005441D6">
            <w:pPr>
              <w:rPr>
                <w:rFonts w:cs="Arial"/>
                <w:b/>
                <w:bCs/>
                <w:color w:val="000000"/>
                <w:sz w:val="18"/>
                <w:szCs w:val="18"/>
              </w:rPr>
            </w:pPr>
          </w:p>
        </w:tc>
      </w:tr>
      <w:tr w:rsidR="00B90995" w14:paraId="24460E6D" w14:textId="378D45BA" w:rsidTr="002E00E0">
        <w:tc>
          <w:tcPr>
            <w:tcW w:w="2263" w:type="dxa"/>
            <w:tcBorders>
              <w:top w:val="single" w:sz="4" w:space="0" w:color="auto"/>
              <w:left w:val="single" w:sz="4" w:space="0" w:color="auto"/>
              <w:bottom w:val="single" w:sz="4" w:space="0" w:color="auto"/>
              <w:right w:val="single" w:sz="4" w:space="0" w:color="auto"/>
            </w:tcBorders>
            <w:vAlign w:val="bottom"/>
          </w:tcPr>
          <w:p w14:paraId="42751837" w14:textId="77777777" w:rsidR="00B90995" w:rsidRPr="00B90995" w:rsidRDefault="00B90995" w:rsidP="005441D6">
            <w:pPr>
              <w:rPr>
                <w:rFonts w:cs="Arial"/>
                <w:b/>
                <w:bCs/>
                <w:color w:val="000000"/>
                <w:sz w:val="18"/>
                <w:szCs w:val="18"/>
              </w:rPr>
            </w:pPr>
            <w:r w:rsidRPr="00B90995">
              <w:rPr>
                <w:rFonts w:cs="Arial"/>
                <w:color w:val="000000"/>
                <w:sz w:val="18"/>
                <w:szCs w:val="18"/>
              </w:rPr>
              <w:t>Prevoz blata iz ČN Spodnja Idrija na ČN Idrija</w:t>
            </w:r>
          </w:p>
        </w:tc>
        <w:tc>
          <w:tcPr>
            <w:tcW w:w="800" w:type="dxa"/>
            <w:tcBorders>
              <w:top w:val="single" w:sz="4" w:space="0" w:color="auto"/>
              <w:left w:val="single" w:sz="4" w:space="0" w:color="auto"/>
              <w:bottom w:val="single" w:sz="4" w:space="0" w:color="auto"/>
              <w:right w:val="single" w:sz="4" w:space="0" w:color="auto"/>
            </w:tcBorders>
            <w:vAlign w:val="bottom"/>
          </w:tcPr>
          <w:p w14:paraId="212EC4FF" w14:textId="713B2C80" w:rsidR="00B90995" w:rsidRPr="002E00E0" w:rsidRDefault="002E00E0" w:rsidP="005441D6">
            <w:pPr>
              <w:jc w:val="right"/>
              <w:rPr>
                <w:rFonts w:cs="Arial"/>
                <w:color w:val="000000"/>
                <w:sz w:val="18"/>
                <w:szCs w:val="18"/>
                <w:vertAlign w:val="superscript"/>
              </w:rPr>
            </w:pPr>
            <w:r>
              <w:rPr>
                <w:rFonts w:cs="Arial"/>
                <w:color w:val="000000"/>
                <w:sz w:val="18"/>
                <w:szCs w:val="18"/>
              </w:rPr>
              <w:t>m</w:t>
            </w:r>
            <w:r>
              <w:rPr>
                <w:rFonts w:cs="Arial"/>
                <w:color w:val="000000"/>
                <w:sz w:val="18"/>
                <w:szCs w:val="18"/>
                <w:vertAlign w:val="superscript"/>
              </w:rPr>
              <w:t>3</w:t>
            </w:r>
          </w:p>
        </w:tc>
        <w:tc>
          <w:tcPr>
            <w:tcW w:w="917" w:type="dxa"/>
            <w:tcBorders>
              <w:top w:val="single" w:sz="4" w:space="0" w:color="auto"/>
              <w:left w:val="single" w:sz="4" w:space="0" w:color="auto"/>
              <w:bottom w:val="single" w:sz="4" w:space="0" w:color="auto"/>
              <w:right w:val="nil"/>
            </w:tcBorders>
            <w:vAlign w:val="bottom"/>
          </w:tcPr>
          <w:p w14:paraId="1A481FB0" w14:textId="181211BE" w:rsidR="00B90995" w:rsidRPr="00B90995" w:rsidRDefault="00B14412" w:rsidP="005441D6">
            <w:pPr>
              <w:jc w:val="right"/>
              <w:rPr>
                <w:rFonts w:cs="Arial"/>
                <w:color w:val="000000"/>
                <w:sz w:val="18"/>
                <w:szCs w:val="18"/>
              </w:rPr>
            </w:pPr>
            <w:r>
              <w:rPr>
                <w:rFonts w:cs="Arial"/>
                <w:color w:val="000000"/>
                <w:sz w:val="18"/>
                <w:szCs w:val="18"/>
              </w:rPr>
              <w:t>800</w:t>
            </w:r>
          </w:p>
        </w:tc>
        <w:tc>
          <w:tcPr>
            <w:tcW w:w="1422" w:type="dxa"/>
            <w:tcBorders>
              <w:top w:val="single" w:sz="4" w:space="0" w:color="auto"/>
              <w:left w:val="single" w:sz="4" w:space="0" w:color="auto"/>
              <w:bottom w:val="single" w:sz="4" w:space="0" w:color="auto"/>
              <w:right w:val="single" w:sz="4" w:space="0" w:color="auto"/>
            </w:tcBorders>
          </w:tcPr>
          <w:p w14:paraId="5BF46D7D" w14:textId="77777777" w:rsidR="00B90995" w:rsidRPr="00B90995" w:rsidRDefault="00B90995" w:rsidP="005441D6">
            <w:pPr>
              <w:rPr>
                <w:rFonts w:cs="Arial"/>
                <w:b/>
                <w:bCs/>
                <w:color w:val="000000"/>
                <w:sz w:val="18"/>
                <w:szCs w:val="18"/>
              </w:rPr>
            </w:pPr>
          </w:p>
        </w:tc>
        <w:tc>
          <w:tcPr>
            <w:tcW w:w="1255" w:type="dxa"/>
            <w:tcBorders>
              <w:top w:val="single" w:sz="4" w:space="0" w:color="auto"/>
              <w:left w:val="single" w:sz="4" w:space="0" w:color="auto"/>
              <w:bottom w:val="single" w:sz="4" w:space="0" w:color="auto"/>
              <w:right w:val="single" w:sz="4" w:space="0" w:color="auto"/>
            </w:tcBorders>
          </w:tcPr>
          <w:p w14:paraId="4B194A59" w14:textId="77777777" w:rsidR="00B90995" w:rsidRPr="00B90995" w:rsidRDefault="00B90995" w:rsidP="005441D6">
            <w:pPr>
              <w:rPr>
                <w:rFonts w:cs="Arial"/>
                <w:b/>
                <w:bCs/>
                <w:color w:val="000000"/>
                <w:sz w:val="18"/>
                <w:szCs w:val="18"/>
              </w:rPr>
            </w:pPr>
          </w:p>
        </w:tc>
        <w:tc>
          <w:tcPr>
            <w:tcW w:w="1185" w:type="dxa"/>
            <w:tcBorders>
              <w:top w:val="single" w:sz="4" w:space="0" w:color="auto"/>
              <w:left w:val="single" w:sz="4" w:space="0" w:color="auto"/>
              <w:bottom w:val="single" w:sz="4" w:space="0" w:color="auto"/>
              <w:right w:val="single" w:sz="4" w:space="0" w:color="auto"/>
            </w:tcBorders>
          </w:tcPr>
          <w:p w14:paraId="1CA03C1A" w14:textId="77777777" w:rsidR="00B90995" w:rsidRPr="00B90995" w:rsidRDefault="00B90995" w:rsidP="005441D6">
            <w:pPr>
              <w:rPr>
                <w:rFonts w:cs="Arial"/>
                <w:b/>
                <w:bCs/>
                <w:color w:val="000000"/>
                <w:sz w:val="18"/>
                <w:szCs w:val="18"/>
              </w:rPr>
            </w:pPr>
          </w:p>
        </w:tc>
        <w:tc>
          <w:tcPr>
            <w:tcW w:w="1218" w:type="dxa"/>
            <w:tcBorders>
              <w:top w:val="single" w:sz="4" w:space="0" w:color="auto"/>
              <w:left w:val="single" w:sz="4" w:space="0" w:color="auto"/>
              <w:bottom w:val="single" w:sz="4" w:space="0" w:color="auto"/>
              <w:right w:val="single" w:sz="4" w:space="0" w:color="auto"/>
            </w:tcBorders>
          </w:tcPr>
          <w:p w14:paraId="41B8D353" w14:textId="77777777" w:rsidR="00B90995" w:rsidRPr="00B90995" w:rsidRDefault="00B90995" w:rsidP="005441D6">
            <w:pPr>
              <w:rPr>
                <w:rFonts w:cs="Arial"/>
                <w:b/>
                <w:bCs/>
                <w:color w:val="000000"/>
                <w:sz w:val="18"/>
                <w:szCs w:val="18"/>
              </w:rPr>
            </w:pPr>
          </w:p>
        </w:tc>
      </w:tr>
      <w:tr w:rsidR="00B90995" w14:paraId="78C9DA99" w14:textId="6A90006D" w:rsidTr="002E00E0">
        <w:tc>
          <w:tcPr>
            <w:tcW w:w="2263" w:type="dxa"/>
            <w:tcBorders>
              <w:top w:val="single" w:sz="4" w:space="0" w:color="auto"/>
              <w:left w:val="single" w:sz="4" w:space="0" w:color="auto"/>
              <w:bottom w:val="single" w:sz="4" w:space="0" w:color="auto"/>
              <w:right w:val="single" w:sz="4" w:space="0" w:color="auto"/>
            </w:tcBorders>
            <w:vAlign w:val="bottom"/>
          </w:tcPr>
          <w:p w14:paraId="2EA43A20" w14:textId="77777777" w:rsidR="00B90995" w:rsidRPr="00B90995" w:rsidRDefault="00B90995" w:rsidP="005441D6">
            <w:pPr>
              <w:rPr>
                <w:rFonts w:cs="Arial"/>
                <w:sz w:val="18"/>
                <w:szCs w:val="18"/>
              </w:rPr>
            </w:pPr>
            <w:r w:rsidRPr="00B90995">
              <w:rPr>
                <w:rFonts w:cs="Arial"/>
                <w:color w:val="000000"/>
                <w:sz w:val="18"/>
                <w:szCs w:val="18"/>
              </w:rPr>
              <w:t>Ostala dela v zvezi z odvajanjem in čiščenjem komunalne in padavinske odpadne vode</w:t>
            </w:r>
          </w:p>
        </w:tc>
        <w:tc>
          <w:tcPr>
            <w:tcW w:w="800" w:type="dxa"/>
            <w:tcBorders>
              <w:top w:val="single" w:sz="4" w:space="0" w:color="auto"/>
              <w:left w:val="single" w:sz="4" w:space="0" w:color="auto"/>
              <w:bottom w:val="single" w:sz="4" w:space="0" w:color="auto"/>
              <w:right w:val="single" w:sz="4" w:space="0" w:color="auto"/>
            </w:tcBorders>
            <w:vAlign w:val="bottom"/>
          </w:tcPr>
          <w:p w14:paraId="6D569EE3" w14:textId="77777777" w:rsidR="00B90995" w:rsidRPr="00B90995" w:rsidRDefault="00B90995" w:rsidP="005441D6">
            <w:pPr>
              <w:jc w:val="right"/>
              <w:rPr>
                <w:rFonts w:cs="Arial"/>
                <w:color w:val="000000"/>
                <w:sz w:val="18"/>
                <w:szCs w:val="18"/>
              </w:rPr>
            </w:pPr>
            <w:r w:rsidRPr="00B90995">
              <w:rPr>
                <w:rFonts w:cs="Arial"/>
                <w:color w:val="000000"/>
                <w:sz w:val="18"/>
                <w:szCs w:val="18"/>
              </w:rPr>
              <w:t>ura</w:t>
            </w:r>
          </w:p>
        </w:tc>
        <w:tc>
          <w:tcPr>
            <w:tcW w:w="917" w:type="dxa"/>
            <w:tcBorders>
              <w:top w:val="single" w:sz="4" w:space="0" w:color="auto"/>
              <w:left w:val="single" w:sz="4" w:space="0" w:color="auto"/>
              <w:bottom w:val="single" w:sz="4" w:space="0" w:color="auto"/>
              <w:right w:val="nil"/>
            </w:tcBorders>
            <w:vAlign w:val="bottom"/>
          </w:tcPr>
          <w:p w14:paraId="2F1A4C53" w14:textId="0159D79A" w:rsidR="00B90995" w:rsidRPr="00B90995" w:rsidRDefault="00CC7389" w:rsidP="005441D6">
            <w:pPr>
              <w:jc w:val="right"/>
              <w:rPr>
                <w:rFonts w:cs="Arial"/>
                <w:color w:val="000000"/>
                <w:sz w:val="18"/>
                <w:szCs w:val="18"/>
              </w:rPr>
            </w:pPr>
            <w:r>
              <w:rPr>
                <w:rFonts w:cs="Arial"/>
                <w:color w:val="000000"/>
                <w:sz w:val="18"/>
                <w:szCs w:val="18"/>
              </w:rPr>
              <w:t>320</w:t>
            </w:r>
          </w:p>
        </w:tc>
        <w:tc>
          <w:tcPr>
            <w:tcW w:w="1422" w:type="dxa"/>
            <w:tcBorders>
              <w:top w:val="single" w:sz="4" w:space="0" w:color="auto"/>
              <w:left w:val="single" w:sz="4" w:space="0" w:color="auto"/>
              <w:bottom w:val="single" w:sz="4" w:space="0" w:color="auto"/>
              <w:right w:val="single" w:sz="4" w:space="0" w:color="auto"/>
            </w:tcBorders>
          </w:tcPr>
          <w:p w14:paraId="1EEEC852" w14:textId="77777777" w:rsidR="00B90995" w:rsidRPr="00B90995" w:rsidRDefault="00B90995" w:rsidP="005441D6">
            <w:pPr>
              <w:rPr>
                <w:rFonts w:cs="Arial"/>
                <w:b/>
                <w:bCs/>
                <w:color w:val="000000"/>
                <w:sz w:val="18"/>
                <w:szCs w:val="18"/>
              </w:rPr>
            </w:pPr>
          </w:p>
        </w:tc>
        <w:tc>
          <w:tcPr>
            <w:tcW w:w="1255" w:type="dxa"/>
            <w:tcBorders>
              <w:top w:val="single" w:sz="4" w:space="0" w:color="auto"/>
              <w:left w:val="single" w:sz="4" w:space="0" w:color="auto"/>
              <w:bottom w:val="single" w:sz="4" w:space="0" w:color="auto"/>
              <w:right w:val="single" w:sz="4" w:space="0" w:color="auto"/>
            </w:tcBorders>
          </w:tcPr>
          <w:p w14:paraId="4987C628" w14:textId="77777777" w:rsidR="00B90995" w:rsidRPr="00B90995" w:rsidRDefault="00B90995" w:rsidP="005441D6">
            <w:pPr>
              <w:rPr>
                <w:rFonts w:cs="Arial"/>
                <w:b/>
                <w:bCs/>
                <w:color w:val="000000"/>
                <w:sz w:val="18"/>
                <w:szCs w:val="18"/>
              </w:rPr>
            </w:pPr>
          </w:p>
        </w:tc>
        <w:tc>
          <w:tcPr>
            <w:tcW w:w="1185" w:type="dxa"/>
            <w:tcBorders>
              <w:top w:val="single" w:sz="4" w:space="0" w:color="auto"/>
              <w:left w:val="single" w:sz="4" w:space="0" w:color="auto"/>
              <w:bottom w:val="single" w:sz="4" w:space="0" w:color="auto"/>
              <w:right w:val="single" w:sz="4" w:space="0" w:color="auto"/>
            </w:tcBorders>
          </w:tcPr>
          <w:p w14:paraId="736F060C" w14:textId="77777777" w:rsidR="00B90995" w:rsidRPr="00B90995" w:rsidRDefault="00B90995" w:rsidP="005441D6">
            <w:pPr>
              <w:rPr>
                <w:rFonts w:cs="Arial"/>
                <w:b/>
                <w:bCs/>
                <w:color w:val="000000"/>
                <w:sz w:val="18"/>
                <w:szCs w:val="18"/>
              </w:rPr>
            </w:pPr>
          </w:p>
        </w:tc>
        <w:tc>
          <w:tcPr>
            <w:tcW w:w="1218" w:type="dxa"/>
            <w:tcBorders>
              <w:top w:val="single" w:sz="4" w:space="0" w:color="auto"/>
              <w:left w:val="single" w:sz="4" w:space="0" w:color="auto"/>
              <w:bottom w:val="single" w:sz="4" w:space="0" w:color="auto"/>
              <w:right w:val="single" w:sz="4" w:space="0" w:color="auto"/>
            </w:tcBorders>
          </w:tcPr>
          <w:p w14:paraId="316D374E" w14:textId="77777777" w:rsidR="00B90995" w:rsidRPr="00B90995" w:rsidRDefault="00B90995" w:rsidP="005441D6">
            <w:pPr>
              <w:rPr>
                <w:rFonts w:cs="Arial"/>
                <w:b/>
                <w:bCs/>
                <w:color w:val="000000"/>
                <w:sz w:val="18"/>
                <w:szCs w:val="18"/>
              </w:rPr>
            </w:pPr>
          </w:p>
        </w:tc>
      </w:tr>
      <w:tr w:rsidR="00B90995" w14:paraId="7F3E916D" w14:textId="45EF7FC8" w:rsidTr="002E00E0">
        <w:tc>
          <w:tcPr>
            <w:tcW w:w="2263" w:type="dxa"/>
            <w:tcBorders>
              <w:top w:val="single" w:sz="4" w:space="0" w:color="auto"/>
              <w:left w:val="single" w:sz="4" w:space="0" w:color="auto"/>
              <w:bottom w:val="single" w:sz="4" w:space="0" w:color="auto"/>
              <w:right w:val="single" w:sz="4" w:space="0" w:color="auto"/>
            </w:tcBorders>
            <w:vAlign w:val="bottom"/>
          </w:tcPr>
          <w:p w14:paraId="72D41943" w14:textId="77777777" w:rsidR="00B90995" w:rsidRPr="00B90995" w:rsidRDefault="00B90995" w:rsidP="005441D6">
            <w:pPr>
              <w:rPr>
                <w:rFonts w:cs="Arial"/>
                <w:sz w:val="18"/>
                <w:szCs w:val="18"/>
              </w:rPr>
            </w:pPr>
            <w:r w:rsidRPr="00B90995">
              <w:rPr>
                <w:rFonts w:cs="Arial"/>
                <w:color w:val="000000"/>
                <w:sz w:val="18"/>
                <w:szCs w:val="18"/>
              </w:rPr>
              <w:t>Ostala dela v zvezi z odvajanjem in čiščenjem komunalne in padavinske odpadne vode - intervencija</w:t>
            </w:r>
          </w:p>
        </w:tc>
        <w:tc>
          <w:tcPr>
            <w:tcW w:w="800" w:type="dxa"/>
            <w:tcBorders>
              <w:top w:val="single" w:sz="4" w:space="0" w:color="auto"/>
              <w:left w:val="single" w:sz="4" w:space="0" w:color="auto"/>
              <w:bottom w:val="single" w:sz="4" w:space="0" w:color="auto"/>
              <w:right w:val="single" w:sz="4" w:space="0" w:color="auto"/>
            </w:tcBorders>
            <w:vAlign w:val="bottom"/>
          </w:tcPr>
          <w:p w14:paraId="4DDA1EF1" w14:textId="77777777" w:rsidR="00B90995" w:rsidRPr="00B90995" w:rsidRDefault="00B90995" w:rsidP="005441D6">
            <w:pPr>
              <w:jc w:val="right"/>
              <w:rPr>
                <w:rFonts w:cs="Arial"/>
                <w:color w:val="000000"/>
                <w:sz w:val="18"/>
                <w:szCs w:val="18"/>
              </w:rPr>
            </w:pPr>
            <w:r w:rsidRPr="00B90995">
              <w:rPr>
                <w:rFonts w:cs="Arial"/>
                <w:color w:val="000000"/>
                <w:sz w:val="18"/>
                <w:szCs w:val="18"/>
              </w:rPr>
              <w:t>ura</w:t>
            </w:r>
          </w:p>
        </w:tc>
        <w:tc>
          <w:tcPr>
            <w:tcW w:w="917" w:type="dxa"/>
            <w:tcBorders>
              <w:top w:val="single" w:sz="4" w:space="0" w:color="auto"/>
              <w:left w:val="single" w:sz="4" w:space="0" w:color="auto"/>
              <w:bottom w:val="single" w:sz="4" w:space="0" w:color="auto"/>
              <w:right w:val="nil"/>
            </w:tcBorders>
            <w:vAlign w:val="bottom"/>
          </w:tcPr>
          <w:p w14:paraId="43E1EA47" w14:textId="65B7A0AE" w:rsidR="00B90995" w:rsidRPr="00B90995" w:rsidRDefault="000E2EA8" w:rsidP="005441D6">
            <w:pPr>
              <w:jc w:val="right"/>
              <w:rPr>
                <w:rFonts w:cs="Arial"/>
                <w:color w:val="000000"/>
                <w:sz w:val="18"/>
                <w:szCs w:val="18"/>
              </w:rPr>
            </w:pPr>
            <w:r>
              <w:rPr>
                <w:rFonts w:cs="Arial"/>
                <w:color w:val="000000"/>
                <w:sz w:val="18"/>
                <w:szCs w:val="18"/>
              </w:rPr>
              <w:t>30</w:t>
            </w:r>
          </w:p>
        </w:tc>
        <w:tc>
          <w:tcPr>
            <w:tcW w:w="1422" w:type="dxa"/>
            <w:tcBorders>
              <w:top w:val="single" w:sz="4" w:space="0" w:color="auto"/>
              <w:left w:val="single" w:sz="4" w:space="0" w:color="auto"/>
              <w:bottom w:val="single" w:sz="4" w:space="0" w:color="auto"/>
              <w:right w:val="single" w:sz="4" w:space="0" w:color="auto"/>
            </w:tcBorders>
          </w:tcPr>
          <w:p w14:paraId="4CE580C1" w14:textId="77777777" w:rsidR="00B90995" w:rsidRPr="00B90995" w:rsidRDefault="00B90995" w:rsidP="005441D6">
            <w:pPr>
              <w:rPr>
                <w:rFonts w:cs="Arial"/>
                <w:b/>
                <w:bCs/>
                <w:color w:val="000000"/>
                <w:sz w:val="18"/>
                <w:szCs w:val="18"/>
              </w:rPr>
            </w:pPr>
          </w:p>
        </w:tc>
        <w:tc>
          <w:tcPr>
            <w:tcW w:w="1255" w:type="dxa"/>
            <w:tcBorders>
              <w:top w:val="single" w:sz="4" w:space="0" w:color="auto"/>
              <w:left w:val="single" w:sz="4" w:space="0" w:color="auto"/>
              <w:bottom w:val="single" w:sz="4" w:space="0" w:color="auto"/>
              <w:right w:val="single" w:sz="4" w:space="0" w:color="auto"/>
            </w:tcBorders>
          </w:tcPr>
          <w:p w14:paraId="1B895996" w14:textId="77777777" w:rsidR="00B90995" w:rsidRPr="00B90995" w:rsidRDefault="00B90995" w:rsidP="005441D6">
            <w:pPr>
              <w:rPr>
                <w:rFonts w:cs="Arial"/>
                <w:b/>
                <w:bCs/>
                <w:color w:val="000000"/>
                <w:sz w:val="18"/>
                <w:szCs w:val="18"/>
              </w:rPr>
            </w:pPr>
          </w:p>
        </w:tc>
        <w:tc>
          <w:tcPr>
            <w:tcW w:w="1185" w:type="dxa"/>
            <w:tcBorders>
              <w:top w:val="single" w:sz="4" w:space="0" w:color="auto"/>
              <w:left w:val="single" w:sz="4" w:space="0" w:color="auto"/>
              <w:bottom w:val="single" w:sz="4" w:space="0" w:color="auto"/>
              <w:right w:val="single" w:sz="4" w:space="0" w:color="auto"/>
            </w:tcBorders>
          </w:tcPr>
          <w:p w14:paraId="331CB23D" w14:textId="77777777" w:rsidR="00B90995" w:rsidRPr="00B90995" w:rsidRDefault="00B90995" w:rsidP="005441D6">
            <w:pPr>
              <w:rPr>
                <w:rFonts w:cs="Arial"/>
                <w:b/>
                <w:bCs/>
                <w:color w:val="000000"/>
                <w:sz w:val="18"/>
                <w:szCs w:val="18"/>
              </w:rPr>
            </w:pPr>
          </w:p>
        </w:tc>
        <w:tc>
          <w:tcPr>
            <w:tcW w:w="1218" w:type="dxa"/>
            <w:tcBorders>
              <w:top w:val="single" w:sz="4" w:space="0" w:color="auto"/>
              <w:left w:val="single" w:sz="4" w:space="0" w:color="auto"/>
              <w:bottom w:val="single" w:sz="4" w:space="0" w:color="auto"/>
              <w:right w:val="single" w:sz="4" w:space="0" w:color="auto"/>
            </w:tcBorders>
          </w:tcPr>
          <w:p w14:paraId="1005EA56" w14:textId="77777777" w:rsidR="00B90995" w:rsidRPr="00B90995" w:rsidRDefault="00B90995" w:rsidP="005441D6">
            <w:pPr>
              <w:rPr>
                <w:rFonts w:cs="Arial"/>
                <w:b/>
                <w:bCs/>
                <w:color w:val="000000"/>
                <w:sz w:val="18"/>
                <w:szCs w:val="18"/>
              </w:rPr>
            </w:pPr>
          </w:p>
        </w:tc>
      </w:tr>
      <w:tr w:rsidR="000E2EA8" w14:paraId="2826E806" w14:textId="77777777" w:rsidTr="002E00E0">
        <w:tc>
          <w:tcPr>
            <w:tcW w:w="2263" w:type="dxa"/>
            <w:tcBorders>
              <w:top w:val="single" w:sz="4" w:space="0" w:color="auto"/>
              <w:left w:val="single" w:sz="4" w:space="0" w:color="auto"/>
              <w:bottom w:val="single" w:sz="4" w:space="0" w:color="auto"/>
              <w:right w:val="single" w:sz="4" w:space="0" w:color="auto"/>
            </w:tcBorders>
            <w:vAlign w:val="bottom"/>
          </w:tcPr>
          <w:p w14:paraId="4B6F899C" w14:textId="6772D609" w:rsidR="000E2EA8" w:rsidRPr="00B90995" w:rsidRDefault="000E2EA8" w:rsidP="005441D6">
            <w:pPr>
              <w:rPr>
                <w:rFonts w:cs="Arial"/>
                <w:color w:val="000000"/>
                <w:sz w:val="18"/>
                <w:szCs w:val="18"/>
              </w:rPr>
            </w:pPr>
            <w:r>
              <w:rPr>
                <w:rFonts w:cs="Arial"/>
                <w:color w:val="000000"/>
                <w:sz w:val="18"/>
                <w:szCs w:val="18"/>
              </w:rPr>
              <w:t xml:space="preserve">Prevoz </w:t>
            </w:r>
            <w:r w:rsidR="006952FE">
              <w:rPr>
                <w:rFonts w:cs="Arial"/>
                <w:color w:val="000000"/>
                <w:sz w:val="18"/>
                <w:szCs w:val="18"/>
              </w:rPr>
              <w:t>nepredelanega blata na zmogljivejšo čistilno napravo</w:t>
            </w:r>
          </w:p>
        </w:tc>
        <w:tc>
          <w:tcPr>
            <w:tcW w:w="800" w:type="dxa"/>
            <w:tcBorders>
              <w:top w:val="single" w:sz="4" w:space="0" w:color="auto"/>
              <w:left w:val="single" w:sz="4" w:space="0" w:color="auto"/>
              <w:bottom w:val="single" w:sz="4" w:space="0" w:color="auto"/>
              <w:right w:val="single" w:sz="4" w:space="0" w:color="auto"/>
            </w:tcBorders>
            <w:vAlign w:val="bottom"/>
          </w:tcPr>
          <w:p w14:paraId="10FF0D27" w14:textId="37306F8F" w:rsidR="000E2EA8" w:rsidRPr="00B90995" w:rsidRDefault="000E2EA8" w:rsidP="005441D6">
            <w:pPr>
              <w:jc w:val="right"/>
              <w:rPr>
                <w:rFonts w:cs="Arial"/>
                <w:color w:val="000000"/>
                <w:sz w:val="18"/>
                <w:szCs w:val="18"/>
              </w:rPr>
            </w:pPr>
            <w:r>
              <w:rPr>
                <w:rFonts w:cs="Arial"/>
                <w:color w:val="000000"/>
                <w:sz w:val="18"/>
                <w:szCs w:val="18"/>
              </w:rPr>
              <w:t>m</w:t>
            </w:r>
            <w:r>
              <w:rPr>
                <w:rFonts w:cs="Arial"/>
                <w:color w:val="000000"/>
                <w:sz w:val="18"/>
                <w:szCs w:val="18"/>
                <w:vertAlign w:val="superscript"/>
              </w:rPr>
              <w:t>3</w:t>
            </w:r>
          </w:p>
        </w:tc>
        <w:tc>
          <w:tcPr>
            <w:tcW w:w="917" w:type="dxa"/>
            <w:tcBorders>
              <w:top w:val="single" w:sz="4" w:space="0" w:color="auto"/>
              <w:left w:val="single" w:sz="4" w:space="0" w:color="auto"/>
              <w:bottom w:val="single" w:sz="4" w:space="0" w:color="auto"/>
              <w:right w:val="nil"/>
            </w:tcBorders>
            <w:vAlign w:val="bottom"/>
          </w:tcPr>
          <w:p w14:paraId="23A83EBA" w14:textId="6EE7DD71" w:rsidR="000E2EA8" w:rsidRDefault="00B14412" w:rsidP="005441D6">
            <w:pPr>
              <w:jc w:val="right"/>
              <w:rPr>
                <w:rFonts w:cs="Arial"/>
                <w:color w:val="000000"/>
                <w:sz w:val="18"/>
                <w:szCs w:val="18"/>
              </w:rPr>
            </w:pPr>
            <w:r>
              <w:rPr>
                <w:rFonts w:cs="Arial"/>
                <w:color w:val="000000"/>
                <w:sz w:val="18"/>
                <w:szCs w:val="18"/>
              </w:rPr>
              <w:t>150</w:t>
            </w:r>
          </w:p>
        </w:tc>
        <w:tc>
          <w:tcPr>
            <w:tcW w:w="1422" w:type="dxa"/>
            <w:tcBorders>
              <w:top w:val="single" w:sz="4" w:space="0" w:color="auto"/>
              <w:left w:val="single" w:sz="4" w:space="0" w:color="auto"/>
              <w:bottom w:val="single" w:sz="4" w:space="0" w:color="auto"/>
              <w:right w:val="single" w:sz="4" w:space="0" w:color="auto"/>
            </w:tcBorders>
          </w:tcPr>
          <w:p w14:paraId="087B29D5" w14:textId="77777777" w:rsidR="000E2EA8" w:rsidRPr="00B90995" w:rsidRDefault="000E2EA8" w:rsidP="005441D6">
            <w:pPr>
              <w:rPr>
                <w:rFonts w:cs="Arial"/>
                <w:b/>
                <w:bCs/>
                <w:color w:val="000000"/>
                <w:sz w:val="18"/>
                <w:szCs w:val="18"/>
              </w:rPr>
            </w:pPr>
          </w:p>
        </w:tc>
        <w:tc>
          <w:tcPr>
            <w:tcW w:w="1255" w:type="dxa"/>
            <w:tcBorders>
              <w:top w:val="single" w:sz="4" w:space="0" w:color="auto"/>
              <w:left w:val="single" w:sz="4" w:space="0" w:color="auto"/>
              <w:bottom w:val="single" w:sz="4" w:space="0" w:color="auto"/>
              <w:right w:val="single" w:sz="4" w:space="0" w:color="auto"/>
            </w:tcBorders>
          </w:tcPr>
          <w:p w14:paraId="7800960F" w14:textId="77777777" w:rsidR="000E2EA8" w:rsidRPr="00B90995" w:rsidRDefault="000E2EA8" w:rsidP="005441D6">
            <w:pPr>
              <w:rPr>
                <w:rFonts w:cs="Arial"/>
                <w:b/>
                <w:bCs/>
                <w:color w:val="000000"/>
                <w:sz w:val="18"/>
                <w:szCs w:val="18"/>
              </w:rPr>
            </w:pPr>
          </w:p>
        </w:tc>
        <w:tc>
          <w:tcPr>
            <w:tcW w:w="1185" w:type="dxa"/>
            <w:tcBorders>
              <w:top w:val="single" w:sz="4" w:space="0" w:color="auto"/>
              <w:left w:val="single" w:sz="4" w:space="0" w:color="auto"/>
              <w:bottom w:val="single" w:sz="4" w:space="0" w:color="auto"/>
              <w:right w:val="single" w:sz="4" w:space="0" w:color="auto"/>
            </w:tcBorders>
          </w:tcPr>
          <w:p w14:paraId="4989BACE" w14:textId="77777777" w:rsidR="000E2EA8" w:rsidRPr="00B90995" w:rsidRDefault="000E2EA8" w:rsidP="005441D6">
            <w:pPr>
              <w:rPr>
                <w:rFonts w:cs="Arial"/>
                <w:b/>
                <w:bCs/>
                <w:color w:val="000000"/>
                <w:sz w:val="18"/>
                <w:szCs w:val="18"/>
              </w:rPr>
            </w:pPr>
          </w:p>
        </w:tc>
        <w:tc>
          <w:tcPr>
            <w:tcW w:w="1218" w:type="dxa"/>
            <w:tcBorders>
              <w:top w:val="single" w:sz="4" w:space="0" w:color="auto"/>
              <w:left w:val="single" w:sz="4" w:space="0" w:color="auto"/>
              <w:bottom w:val="single" w:sz="4" w:space="0" w:color="auto"/>
              <w:right w:val="single" w:sz="4" w:space="0" w:color="auto"/>
            </w:tcBorders>
          </w:tcPr>
          <w:p w14:paraId="43D04654" w14:textId="77777777" w:rsidR="000E2EA8" w:rsidRPr="00B90995" w:rsidRDefault="000E2EA8" w:rsidP="005441D6">
            <w:pPr>
              <w:rPr>
                <w:rFonts w:cs="Arial"/>
                <w:b/>
                <w:bCs/>
                <w:color w:val="000000"/>
                <w:sz w:val="18"/>
                <w:szCs w:val="18"/>
              </w:rPr>
            </w:pPr>
          </w:p>
        </w:tc>
      </w:tr>
      <w:tr w:rsidR="000E2EA8" w14:paraId="201DFCBD" w14:textId="77777777" w:rsidTr="002E00E0">
        <w:tc>
          <w:tcPr>
            <w:tcW w:w="2263" w:type="dxa"/>
            <w:tcBorders>
              <w:top w:val="single" w:sz="4" w:space="0" w:color="auto"/>
              <w:left w:val="single" w:sz="4" w:space="0" w:color="auto"/>
              <w:bottom w:val="single" w:sz="4" w:space="0" w:color="auto"/>
              <w:right w:val="single" w:sz="4" w:space="0" w:color="auto"/>
            </w:tcBorders>
            <w:vAlign w:val="bottom"/>
          </w:tcPr>
          <w:p w14:paraId="2458B564" w14:textId="12A6FF27" w:rsidR="000E2EA8" w:rsidRPr="00B90995" w:rsidRDefault="000E2EA8" w:rsidP="005441D6">
            <w:pPr>
              <w:rPr>
                <w:rFonts w:cs="Arial"/>
                <w:color w:val="000000"/>
                <w:sz w:val="18"/>
                <w:szCs w:val="18"/>
              </w:rPr>
            </w:pPr>
            <w:r>
              <w:rPr>
                <w:rFonts w:cs="Arial"/>
                <w:color w:val="000000"/>
                <w:sz w:val="18"/>
                <w:szCs w:val="18"/>
              </w:rPr>
              <w:t>Čiščenje ponikovalnega polja ČN Godovič</w:t>
            </w:r>
          </w:p>
        </w:tc>
        <w:tc>
          <w:tcPr>
            <w:tcW w:w="800" w:type="dxa"/>
            <w:tcBorders>
              <w:top w:val="single" w:sz="4" w:space="0" w:color="auto"/>
              <w:left w:val="single" w:sz="4" w:space="0" w:color="auto"/>
              <w:bottom w:val="single" w:sz="4" w:space="0" w:color="auto"/>
              <w:right w:val="single" w:sz="4" w:space="0" w:color="auto"/>
            </w:tcBorders>
            <w:vAlign w:val="bottom"/>
          </w:tcPr>
          <w:p w14:paraId="7A3378BE" w14:textId="0F043FAD" w:rsidR="000E2EA8" w:rsidRPr="00B90995" w:rsidRDefault="000E2EA8" w:rsidP="005441D6">
            <w:pPr>
              <w:jc w:val="right"/>
              <w:rPr>
                <w:rFonts w:cs="Arial"/>
                <w:color w:val="000000"/>
                <w:sz w:val="18"/>
                <w:szCs w:val="18"/>
              </w:rPr>
            </w:pPr>
            <w:r>
              <w:rPr>
                <w:rFonts w:cs="Arial"/>
                <w:color w:val="000000"/>
                <w:sz w:val="18"/>
                <w:szCs w:val="18"/>
              </w:rPr>
              <w:t>ura</w:t>
            </w:r>
          </w:p>
        </w:tc>
        <w:tc>
          <w:tcPr>
            <w:tcW w:w="917" w:type="dxa"/>
            <w:tcBorders>
              <w:top w:val="single" w:sz="4" w:space="0" w:color="auto"/>
              <w:left w:val="single" w:sz="4" w:space="0" w:color="auto"/>
              <w:bottom w:val="single" w:sz="4" w:space="0" w:color="auto"/>
              <w:right w:val="nil"/>
            </w:tcBorders>
            <w:vAlign w:val="bottom"/>
          </w:tcPr>
          <w:p w14:paraId="23AC12CD" w14:textId="2118E012" w:rsidR="000E2EA8" w:rsidRDefault="000E2EA8" w:rsidP="005441D6">
            <w:pPr>
              <w:jc w:val="right"/>
              <w:rPr>
                <w:rFonts w:cs="Arial"/>
                <w:color w:val="000000"/>
                <w:sz w:val="18"/>
                <w:szCs w:val="18"/>
              </w:rPr>
            </w:pPr>
            <w:r>
              <w:rPr>
                <w:rFonts w:cs="Arial"/>
                <w:color w:val="000000"/>
                <w:sz w:val="18"/>
                <w:szCs w:val="18"/>
              </w:rPr>
              <w:t>30</w:t>
            </w:r>
          </w:p>
        </w:tc>
        <w:tc>
          <w:tcPr>
            <w:tcW w:w="1422" w:type="dxa"/>
            <w:tcBorders>
              <w:top w:val="single" w:sz="4" w:space="0" w:color="auto"/>
              <w:left w:val="single" w:sz="4" w:space="0" w:color="auto"/>
              <w:bottom w:val="single" w:sz="4" w:space="0" w:color="auto"/>
              <w:right w:val="single" w:sz="4" w:space="0" w:color="auto"/>
            </w:tcBorders>
          </w:tcPr>
          <w:p w14:paraId="1B5A0D07" w14:textId="77777777" w:rsidR="000E2EA8" w:rsidRPr="00B90995" w:rsidRDefault="000E2EA8" w:rsidP="005441D6">
            <w:pPr>
              <w:rPr>
                <w:rFonts w:cs="Arial"/>
                <w:b/>
                <w:bCs/>
                <w:color w:val="000000"/>
                <w:sz w:val="18"/>
                <w:szCs w:val="18"/>
              </w:rPr>
            </w:pPr>
          </w:p>
        </w:tc>
        <w:tc>
          <w:tcPr>
            <w:tcW w:w="1255" w:type="dxa"/>
            <w:tcBorders>
              <w:top w:val="single" w:sz="4" w:space="0" w:color="auto"/>
              <w:left w:val="single" w:sz="4" w:space="0" w:color="auto"/>
              <w:bottom w:val="single" w:sz="4" w:space="0" w:color="auto"/>
              <w:right w:val="single" w:sz="4" w:space="0" w:color="auto"/>
            </w:tcBorders>
          </w:tcPr>
          <w:p w14:paraId="68B2951D" w14:textId="77777777" w:rsidR="000E2EA8" w:rsidRPr="00B90995" w:rsidRDefault="000E2EA8" w:rsidP="005441D6">
            <w:pPr>
              <w:rPr>
                <w:rFonts w:cs="Arial"/>
                <w:b/>
                <w:bCs/>
                <w:color w:val="000000"/>
                <w:sz w:val="18"/>
                <w:szCs w:val="18"/>
              </w:rPr>
            </w:pPr>
          </w:p>
        </w:tc>
        <w:tc>
          <w:tcPr>
            <w:tcW w:w="1185" w:type="dxa"/>
            <w:tcBorders>
              <w:top w:val="single" w:sz="4" w:space="0" w:color="auto"/>
              <w:left w:val="single" w:sz="4" w:space="0" w:color="auto"/>
              <w:bottom w:val="single" w:sz="4" w:space="0" w:color="auto"/>
              <w:right w:val="single" w:sz="4" w:space="0" w:color="auto"/>
            </w:tcBorders>
          </w:tcPr>
          <w:p w14:paraId="260F75FE" w14:textId="77777777" w:rsidR="000E2EA8" w:rsidRPr="00B90995" w:rsidRDefault="000E2EA8" w:rsidP="005441D6">
            <w:pPr>
              <w:rPr>
                <w:rFonts w:cs="Arial"/>
                <w:b/>
                <w:bCs/>
                <w:color w:val="000000"/>
                <w:sz w:val="18"/>
                <w:szCs w:val="18"/>
              </w:rPr>
            </w:pPr>
          </w:p>
        </w:tc>
        <w:tc>
          <w:tcPr>
            <w:tcW w:w="1218" w:type="dxa"/>
            <w:tcBorders>
              <w:top w:val="single" w:sz="4" w:space="0" w:color="auto"/>
              <w:left w:val="single" w:sz="4" w:space="0" w:color="auto"/>
              <w:bottom w:val="single" w:sz="4" w:space="0" w:color="auto"/>
              <w:right w:val="single" w:sz="4" w:space="0" w:color="auto"/>
            </w:tcBorders>
          </w:tcPr>
          <w:p w14:paraId="3A2E5FCD" w14:textId="77777777" w:rsidR="000E2EA8" w:rsidRPr="00B90995" w:rsidRDefault="000E2EA8" w:rsidP="005441D6">
            <w:pPr>
              <w:rPr>
                <w:rFonts w:cs="Arial"/>
                <w:b/>
                <w:bCs/>
                <w:color w:val="000000"/>
                <w:sz w:val="18"/>
                <w:szCs w:val="18"/>
              </w:rPr>
            </w:pPr>
          </w:p>
        </w:tc>
      </w:tr>
      <w:tr w:rsidR="00B90995" w14:paraId="3197CB46" w14:textId="4DFB8E14" w:rsidTr="002E00E0">
        <w:tc>
          <w:tcPr>
            <w:tcW w:w="2263" w:type="dxa"/>
            <w:tcBorders>
              <w:top w:val="single" w:sz="4" w:space="0" w:color="auto"/>
              <w:left w:val="single" w:sz="4" w:space="0" w:color="auto"/>
              <w:bottom w:val="single" w:sz="4" w:space="0" w:color="auto"/>
              <w:right w:val="single" w:sz="4" w:space="0" w:color="auto"/>
            </w:tcBorders>
            <w:hideMark/>
          </w:tcPr>
          <w:p w14:paraId="1E5DFCCF" w14:textId="77777777" w:rsidR="00B90995" w:rsidRPr="008528FB" w:rsidRDefault="00B90995" w:rsidP="005441D6">
            <w:pPr>
              <w:rPr>
                <w:rFonts w:cs="Arial"/>
              </w:rPr>
            </w:pPr>
            <w:r w:rsidRPr="008528FB">
              <w:rPr>
                <w:rFonts w:cs="Arial"/>
              </w:rPr>
              <w:t>Skupaj ponudbena vrednost</w:t>
            </w:r>
          </w:p>
        </w:tc>
        <w:tc>
          <w:tcPr>
            <w:tcW w:w="3139" w:type="dxa"/>
            <w:gridSpan w:val="3"/>
            <w:tcBorders>
              <w:top w:val="single" w:sz="4" w:space="0" w:color="auto"/>
              <w:left w:val="single" w:sz="4" w:space="0" w:color="auto"/>
              <w:bottom w:val="single" w:sz="4" w:space="0" w:color="auto"/>
              <w:right w:val="single" w:sz="4" w:space="0" w:color="auto"/>
            </w:tcBorders>
          </w:tcPr>
          <w:p w14:paraId="16B84E91" w14:textId="77777777" w:rsidR="00B90995" w:rsidRPr="008528FB" w:rsidRDefault="00B90995" w:rsidP="005441D6">
            <w:pPr>
              <w:rPr>
                <w:rFonts w:cs="Arial"/>
                <w:b/>
                <w:bCs/>
                <w:color w:val="000000"/>
                <w:sz w:val="22"/>
              </w:rPr>
            </w:pPr>
          </w:p>
        </w:tc>
        <w:tc>
          <w:tcPr>
            <w:tcW w:w="1255" w:type="dxa"/>
            <w:tcBorders>
              <w:top w:val="single" w:sz="4" w:space="0" w:color="auto"/>
              <w:left w:val="single" w:sz="4" w:space="0" w:color="auto"/>
              <w:bottom w:val="single" w:sz="4" w:space="0" w:color="auto"/>
              <w:right w:val="single" w:sz="4" w:space="0" w:color="auto"/>
            </w:tcBorders>
          </w:tcPr>
          <w:p w14:paraId="37AAE173" w14:textId="77777777" w:rsidR="00B90995" w:rsidRDefault="00B90995" w:rsidP="005441D6">
            <w:pPr>
              <w:rPr>
                <w:rFonts w:cs="Arial"/>
                <w:b/>
                <w:bCs/>
                <w:color w:val="000000"/>
              </w:rPr>
            </w:pPr>
          </w:p>
        </w:tc>
        <w:tc>
          <w:tcPr>
            <w:tcW w:w="1185" w:type="dxa"/>
            <w:tcBorders>
              <w:top w:val="single" w:sz="4" w:space="0" w:color="auto"/>
              <w:left w:val="single" w:sz="4" w:space="0" w:color="auto"/>
              <w:bottom w:val="single" w:sz="4" w:space="0" w:color="auto"/>
              <w:right w:val="single" w:sz="4" w:space="0" w:color="auto"/>
            </w:tcBorders>
          </w:tcPr>
          <w:p w14:paraId="53820740" w14:textId="77777777" w:rsidR="00B90995" w:rsidRDefault="00B90995" w:rsidP="005441D6">
            <w:pPr>
              <w:rPr>
                <w:rFonts w:cs="Arial"/>
                <w:b/>
                <w:bCs/>
                <w:color w:val="000000"/>
              </w:rPr>
            </w:pPr>
          </w:p>
        </w:tc>
        <w:tc>
          <w:tcPr>
            <w:tcW w:w="1218" w:type="dxa"/>
            <w:tcBorders>
              <w:top w:val="single" w:sz="4" w:space="0" w:color="auto"/>
              <w:left w:val="single" w:sz="4" w:space="0" w:color="auto"/>
              <w:bottom w:val="single" w:sz="4" w:space="0" w:color="auto"/>
              <w:right w:val="single" w:sz="4" w:space="0" w:color="auto"/>
            </w:tcBorders>
          </w:tcPr>
          <w:p w14:paraId="46866EE1" w14:textId="77777777" w:rsidR="00B90995" w:rsidRDefault="00B90995" w:rsidP="005441D6">
            <w:pPr>
              <w:rPr>
                <w:rFonts w:cs="Arial"/>
                <w:b/>
                <w:bCs/>
                <w:color w:val="000000"/>
              </w:rPr>
            </w:pPr>
          </w:p>
        </w:tc>
      </w:tr>
    </w:tbl>
    <w:p w14:paraId="719C4261" w14:textId="77777777" w:rsidR="008D45E5" w:rsidRPr="000D523E" w:rsidRDefault="008D45E5" w:rsidP="0067673B">
      <w:pPr>
        <w:spacing w:line="240" w:lineRule="auto"/>
        <w:rPr>
          <w:rFonts w:cs="Arial"/>
          <w:i/>
          <w:color w:val="7F7F7F" w:themeColor="text1" w:themeTint="80"/>
          <w:sz w:val="16"/>
          <w:szCs w:val="16"/>
        </w:rPr>
      </w:pPr>
      <w:r w:rsidRPr="000D523E">
        <w:rPr>
          <w:rFonts w:cs="Arial"/>
          <w:i/>
          <w:color w:val="7F7F7F" w:themeColor="text1" w:themeTint="80"/>
          <w:sz w:val="16"/>
          <w:szCs w:val="16"/>
        </w:rPr>
        <w:t>NAVODILO: Cena se poda na dve decimalni mesti natančno.</w:t>
      </w:r>
    </w:p>
    <w:p w14:paraId="12AB8791" w14:textId="77777777" w:rsidR="008D45E5" w:rsidRDefault="008D45E5" w:rsidP="0067673B">
      <w:pPr>
        <w:spacing w:line="240" w:lineRule="auto"/>
        <w:rPr>
          <w:rFonts w:cs="Arial"/>
          <w:i/>
          <w:color w:val="7F7F7F" w:themeColor="text1" w:themeTint="80"/>
        </w:rPr>
      </w:pPr>
    </w:p>
    <w:p w14:paraId="3DB3AF36" w14:textId="7819DE65" w:rsidR="008D45E5" w:rsidRDefault="008D45E5" w:rsidP="0067673B">
      <w:pPr>
        <w:spacing w:line="240" w:lineRule="auto"/>
        <w:rPr>
          <w:rFonts w:cs="Arial"/>
        </w:rPr>
      </w:pPr>
      <w:bookmarkStart w:id="262" w:name="_Hlk108592533"/>
      <w:r>
        <w:rPr>
          <w:rFonts w:cs="Arial"/>
        </w:rPr>
        <w:t xml:space="preserve">S podpisom tega obrazca potrjujem, da ponudba velja do </w:t>
      </w:r>
      <w:r w:rsidR="00B14412">
        <w:rPr>
          <w:rFonts w:cs="Arial"/>
        </w:rPr>
        <w:t>5</w:t>
      </w:r>
      <w:r w:rsidR="007E0D5A">
        <w:rPr>
          <w:rFonts w:cs="Arial"/>
        </w:rPr>
        <w:t>.</w:t>
      </w:r>
      <w:r w:rsidR="00B14412">
        <w:rPr>
          <w:rFonts w:cs="Arial"/>
        </w:rPr>
        <w:t>1</w:t>
      </w:r>
      <w:r>
        <w:rPr>
          <w:rFonts w:cs="Arial"/>
        </w:rPr>
        <w:t>1.202</w:t>
      </w:r>
      <w:r w:rsidR="00CC7389">
        <w:rPr>
          <w:rFonts w:cs="Arial"/>
        </w:rPr>
        <w:t>6</w:t>
      </w:r>
      <w:r>
        <w:rPr>
          <w:rFonts w:cs="Arial"/>
        </w:rPr>
        <w:t xml:space="preserve">. </w:t>
      </w:r>
    </w:p>
    <w:p w14:paraId="31557C97" w14:textId="391BDF52" w:rsidR="008D45E5" w:rsidRPr="00CF2C14" w:rsidRDefault="008D45E5" w:rsidP="0067673B">
      <w:pPr>
        <w:spacing w:line="240" w:lineRule="auto"/>
        <w:rPr>
          <w:rFonts w:cs="Arial"/>
          <w:i/>
          <w:color w:val="7F7F7F" w:themeColor="text1" w:themeTint="80"/>
        </w:rPr>
      </w:pPr>
      <w:r>
        <w:rPr>
          <w:rFonts w:cs="Arial"/>
        </w:rPr>
        <w:t>Cene, ki sem jih navedel v ponudbi, so fiksne ves čas trajanja okvirnega sporazuma.</w:t>
      </w:r>
    </w:p>
    <w:bookmarkEnd w:id="262"/>
    <w:p w14:paraId="37997BC1" w14:textId="77777777" w:rsidR="008D45E5" w:rsidRDefault="008D45E5" w:rsidP="0067673B">
      <w:pPr>
        <w:tabs>
          <w:tab w:val="left" w:pos="1224"/>
        </w:tabs>
        <w:spacing w:line="240" w:lineRule="auto"/>
        <w:rPr>
          <w:rFonts w:cs="Arial"/>
        </w:rPr>
      </w:pPr>
    </w:p>
    <w:p w14:paraId="6A765498" w14:textId="77777777" w:rsidR="008D45E5" w:rsidRPr="00CF2C14" w:rsidRDefault="008D45E5" w:rsidP="0067673B">
      <w:pPr>
        <w:tabs>
          <w:tab w:val="left" w:pos="1224"/>
        </w:tabs>
        <w:spacing w:line="240" w:lineRule="auto"/>
        <w:rPr>
          <w:rFonts w:cs="Arial"/>
        </w:rPr>
      </w:pPr>
      <w:r w:rsidRPr="00CF2C14">
        <w:rPr>
          <w:rFonts w:cs="Arial"/>
        </w:rPr>
        <w:t xml:space="preserve">Kraj in datum: </w:t>
      </w:r>
      <w:r w:rsidRPr="00CF2C14">
        <w:rPr>
          <w:rFonts w:cs="Arial"/>
        </w:rPr>
        <w:tab/>
      </w:r>
      <w:r w:rsidRPr="00CF2C14">
        <w:rPr>
          <w:rFonts w:cs="Arial"/>
        </w:rPr>
        <w:tab/>
      </w:r>
      <w:r w:rsidRPr="00CF2C14">
        <w:rPr>
          <w:rFonts w:cs="Arial"/>
        </w:rPr>
        <w:tab/>
      </w:r>
      <w:r w:rsidRPr="00CF2C14">
        <w:rPr>
          <w:rFonts w:cs="Arial"/>
        </w:rPr>
        <w:tab/>
      </w:r>
      <w:r w:rsidRPr="00CF2C14">
        <w:rPr>
          <w:rFonts w:cs="Arial"/>
        </w:rPr>
        <w:tab/>
        <w:t>žig:</w:t>
      </w:r>
      <w:r w:rsidRPr="00CF2C14">
        <w:rPr>
          <w:rFonts w:cs="Arial"/>
        </w:rPr>
        <w:tab/>
      </w:r>
      <w:r w:rsidRPr="00CF2C14">
        <w:rPr>
          <w:rFonts w:cs="Arial"/>
        </w:rPr>
        <w:tab/>
      </w:r>
      <w:r w:rsidRPr="00CF2C14">
        <w:rPr>
          <w:rFonts w:cs="Arial"/>
        </w:rPr>
        <w:tab/>
        <w:t>Ime in priimek ter podpis:</w:t>
      </w:r>
    </w:p>
    <w:p w14:paraId="58982F79" w14:textId="77777777" w:rsidR="008D45E5" w:rsidRDefault="008D45E5" w:rsidP="0067673B">
      <w:pPr>
        <w:spacing w:line="240" w:lineRule="auto"/>
        <w:rPr>
          <w:rFonts w:cs="Arial"/>
        </w:rPr>
      </w:pPr>
      <w:r w:rsidRPr="00CF2C14">
        <w:rPr>
          <w:rFonts w:cs="Arial"/>
        </w:rPr>
        <w:t>_______________________</w:t>
      </w:r>
      <w:r w:rsidRPr="00CF2C14">
        <w:rPr>
          <w:rFonts w:cs="Arial"/>
        </w:rPr>
        <w:tab/>
      </w:r>
      <w:r w:rsidRPr="00CF2C14">
        <w:rPr>
          <w:rFonts w:cs="Arial"/>
        </w:rPr>
        <w:tab/>
      </w:r>
      <w:r w:rsidRPr="00CF2C14">
        <w:rPr>
          <w:rFonts w:cs="Arial"/>
        </w:rPr>
        <w:tab/>
      </w:r>
      <w:r w:rsidRPr="00CF2C14">
        <w:rPr>
          <w:rFonts w:cs="Arial"/>
        </w:rPr>
        <w:tab/>
      </w:r>
      <w:r w:rsidRPr="00CF2C14">
        <w:rPr>
          <w:rFonts w:cs="Arial"/>
        </w:rPr>
        <w:tab/>
        <w:t>______________________________</w:t>
      </w:r>
    </w:p>
    <w:p w14:paraId="0A123775" w14:textId="6F836358" w:rsidR="008D45E5" w:rsidRDefault="008D45E5" w:rsidP="0067673B">
      <w:pPr>
        <w:spacing w:line="240" w:lineRule="auto"/>
        <w:rPr>
          <w:rFonts w:cs="Arial"/>
          <w:i/>
          <w:iCs/>
          <w:color w:val="808080" w:themeColor="background1" w:themeShade="80"/>
          <w:sz w:val="16"/>
          <w:szCs w:val="16"/>
        </w:rPr>
      </w:pPr>
      <w:r w:rsidRPr="006D1243">
        <w:rPr>
          <w:rFonts w:cs="Arial"/>
          <w:i/>
          <w:iCs/>
          <w:color w:val="808080" w:themeColor="background1" w:themeShade="80"/>
          <w:sz w:val="16"/>
          <w:szCs w:val="16"/>
        </w:rPr>
        <w:t>Opomba: Ta obrazec bo viden na javnem odpiranju ponudb.</w:t>
      </w:r>
    </w:p>
    <w:p w14:paraId="62027325" w14:textId="1F9AFBB8" w:rsidR="008D45E5" w:rsidRPr="00CF2C14" w:rsidRDefault="008D45E5" w:rsidP="0067673B">
      <w:pPr>
        <w:spacing w:line="240" w:lineRule="auto"/>
        <w:rPr>
          <w:rFonts w:cs="Arial"/>
        </w:rPr>
      </w:pPr>
      <w:r>
        <w:rPr>
          <w:rFonts w:cs="Arial"/>
          <w:b/>
          <w:bCs/>
          <w:shd w:val="clear" w:color="auto" w:fill="DEEAF6" w:themeFill="accent5" w:themeFillTint="33"/>
        </w:rPr>
        <w:lastRenderedPageBreak/>
        <w:t xml:space="preserve">OBRAZEC ESPD                                    </w:t>
      </w:r>
      <w:r w:rsidRPr="00CF2C14">
        <w:rPr>
          <w:rFonts w:cs="Arial"/>
          <w:b/>
          <w:bCs/>
          <w:shd w:val="clear" w:color="auto" w:fill="DEEAF6" w:themeFill="accent5" w:themeFillTint="33"/>
        </w:rPr>
        <w:t xml:space="preserve"> </w:t>
      </w:r>
      <w:r w:rsidRPr="00CF2C14">
        <w:rPr>
          <w:rFonts w:cs="Arial"/>
          <w:b/>
          <w:bCs/>
          <w:shd w:val="clear" w:color="auto" w:fill="DEEAF6" w:themeFill="accent5" w:themeFillTint="33"/>
        </w:rPr>
        <w:tab/>
      </w:r>
      <w:r w:rsidRPr="00CF2C14">
        <w:rPr>
          <w:rFonts w:cs="Arial"/>
          <w:b/>
          <w:bCs/>
          <w:shd w:val="clear" w:color="auto" w:fill="DEEAF6" w:themeFill="accent5" w:themeFillTint="33"/>
        </w:rPr>
        <w:tab/>
      </w:r>
      <w:r w:rsidRPr="00CF2C14">
        <w:rPr>
          <w:rFonts w:cs="Arial"/>
          <w:b/>
          <w:bCs/>
          <w:shd w:val="clear" w:color="auto" w:fill="DEEAF6" w:themeFill="accent5" w:themeFillTint="33"/>
        </w:rPr>
        <w:tab/>
      </w:r>
      <w:r w:rsidRPr="00CF2C14">
        <w:rPr>
          <w:rFonts w:cs="Arial"/>
          <w:b/>
          <w:bCs/>
          <w:shd w:val="clear" w:color="auto" w:fill="DEEAF6" w:themeFill="accent5" w:themeFillTint="33"/>
        </w:rPr>
        <w:tab/>
      </w:r>
      <w:r w:rsidRPr="00CF2C14">
        <w:rPr>
          <w:rFonts w:cs="Arial"/>
          <w:b/>
          <w:bCs/>
          <w:shd w:val="clear" w:color="auto" w:fill="DEEAF6" w:themeFill="accent5" w:themeFillTint="33"/>
        </w:rPr>
        <w:tab/>
      </w:r>
      <w:r>
        <w:rPr>
          <w:rFonts w:cs="Arial"/>
          <w:b/>
          <w:bCs/>
          <w:shd w:val="clear" w:color="auto" w:fill="DEEAF6" w:themeFill="accent5" w:themeFillTint="33"/>
        </w:rPr>
        <w:tab/>
        <w:t xml:space="preserve">      Obrazec 2</w:t>
      </w:r>
    </w:p>
    <w:p w14:paraId="13084BE7" w14:textId="77777777" w:rsidR="008D45E5" w:rsidRDefault="008D45E5" w:rsidP="0067673B">
      <w:pPr>
        <w:spacing w:line="240" w:lineRule="auto"/>
        <w:rPr>
          <w:rFonts w:cs="Arial"/>
          <w:i/>
          <w:color w:val="7F7F7F" w:themeColor="text1" w:themeTint="80"/>
        </w:rPr>
      </w:pPr>
    </w:p>
    <w:p w14:paraId="4054A141" w14:textId="77777777" w:rsidR="008D45E5" w:rsidRPr="00FB089E" w:rsidRDefault="008D45E5" w:rsidP="0067673B">
      <w:pPr>
        <w:spacing w:line="240" w:lineRule="auto"/>
        <w:rPr>
          <w:rFonts w:cs="Arial"/>
        </w:rPr>
      </w:pPr>
      <w:r w:rsidRPr="00FB089E">
        <w:rPr>
          <w:rFonts w:cs="Arial"/>
        </w:rPr>
        <w:t xml:space="preserve">Ponudnik _______________________________________________ k svoji ponudbi prilagam izpolnjen, podpisan in žigosan obrazec ESPD, ki ga ponudnik uvozi in izpolni na spletni strani: </w:t>
      </w:r>
      <w:hyperlink r:id="rId19" w:history="1">
        <w:r w:rsidRPr="00FB089E">
          <w:rPr>
            <w:rStyle w:val="Hiperpovezava"/>
            <w:rFonts w:cs="Arial"/>
            <w:shd w:val="clear" w:color="auto" w:fill="FFFFFF"/>
          </w:rPr>
          <w:t>https://ejn.gov.si/</w:t>
        </w:r>
      </w:hyperlink>
      <w:r w:rsidRPr="00FB089E">
        <w:rPr>
          <w:rFonts w:cs="Arial"/>
        </w:rPr>
        <w:t xml:space="preserve"> (naročnik je obrazec ESPD v .XML obliki priložil k razpisni  dokumentaciji).</w:t>
      </w:r>
    </w:p>
    <w:p w14:paraId="09BB0745" w14:textId="77777777" w:rsidR="008D45E5" w:rsidRPr="00FB089E" w:rsidRDefault="008D45E5" w:rsidP="0067673B">
      <w:pPr>
        <w:spacing w:line="240" w:lineRule="auto"/>
        <w:rPr>
          <w:rFonts w:cs="Arial"/>
        </w:rPr>
      </w:pPr>
    </w:p>
    <w:p w14:paraId="67128E92" w14:textId="77777777" w:rsidR="008D45E5" w:rsidRPr="00FB089E" w:rsidRDefault="008D45E5" w:rsidP="0067673B">
      <w:pPr>
        <w:spacing w:line="240" w:lineRule="auto"/>
        <w:rPr>
          <w:rFonts w:cs="Arial"/>
        </w:rPr>
      </w:pPr>
    </w:p>
    <w:p w14:paraId="4DF47332" w14:textId="77777777" w:rsidR="008D45E5" w:rsidRPr="00FB089E" w:rsidRDefault="008D45E5" w:rsidP="0067673B">
      <w:pPr>
        <w:spacing w:line="240" w:lineRule="auto"/>
        <w:rPr>
          <w:rFonts w:cs="Arial"/>
          <w:u w:val="single"/>
        </w:rPr>
      </w:pPr>
      <w:r w:rsidRPr="00FB089E">
        <w:rPr>
          <w:rFonts w:cs="Arial"/>
          <w:b/>
        </w:rPr>
        <w:t xml:space="preserve">Opomba: </w:t>
      </w:r>
      <w:r w:rsidRPr="00FB089E">
        <w:rPr>
          <w:rFonts w:cs="Arial"/>
          <w:u w:val="single"/>
        </w:rPr>
        <w:t xml:space="preserve">V primeru, da ponudnik oddaja s ponudnikom v skupni ponudbi ali s podizvajalcem ali s </w:t>
      </w:r>
    </w:p>
    <w:p w14:paraId="35F41E2E" w14:textId="77777777" w:rsidR="008D45E5" w:rsidRPr="00FB089E" w:rsidRDefault="008D45E5" w:rsidP="0067673B">
      <w:pPr>
        <w:spacing w:line="240" w:lineRule="auto"/>
        <w:rPr>
          <w:rFonts w:cs="Arial"/>
          <w:u w:val="single"/>
        </w:rPr>
      </w:pPr>
      <w:r w:rsidRPr="00FB089E">
        <w:rPr>
          <w:rFonts w:cs="Arial"/>
          <w:u w:val="single"/>
        </w:rPr>
        <w:t>subjektom, katerega zmogljivosti namerava uporabiti ponudnik), mora ESPD obrazec predložiti tudi za vse navedene sodelujoče gospodarske subjekte.</w:t>
      </w:r>
    </w:p>
    <w:p w14:paraId="71369C74" w14:textId="77777777" w:rsidR="008D45E5" w:rsidRPr="00FB089E" w:rsidRDefault="008D45E5" w:rsidP="0067673B">
      <w:pPr>
        <w:spacing w:line="240" w:lineRule="auto"/>
        <w:rPr>
          <w:rFonts w:cs="Arial"/>
          <w:b/>
        </w:rPr>
      </w:pPr>
    </w:p>
    <w:p w14:paraId="571D14DC" w14:textId="77777777" w:rsidR="008D45E5" w:rsidRPr="00FB089E" w:rsidRDefault="008D45E5" w:rsidP="0067673B">
      <w:pPr>
        <w:spacing w:line="240" w:lineRule="auto"/>
        <w:rPr>
          <w:rFonts w:cs="Arial"/>
          <w:b/>
        </w:rPr>
      </w:pPr>
    </w:p>
    <w:p w14:paraId="11B62C8B" w14:textId="77777777" w:rsidR="008D45E5" w:rsidRPr="00FB089E" w:rsidRDefault="008D45E5" w:rsidP="0067673B">
      <w:pPr>
        <w:suppressAutoHyphens/>
        <w:spacing w:line="240" w:lineRule="auto"/>
        <w:rPr>
          <w:rFonts w:cs="Arial"/>
          <w:b/>
          <w:lang w:eastAsia="zh-CN"/>
        </w:rPr>
      </w:pPr>
      <w:r w:rsidRPr="00FB089E">
        <w:rPr>
          <w:rFonts w:cs="Arial"/>
          <w:b/>
          <w:lang w:eastAsia="zh-CN"/>
        </w:rPr>
        <w:t xml:space="preserve">PRILOGA: </w:t>
      </w:r>
    </w:p>
    <w:p w14:paraId="14D78433" w14:textId="77777777" w:rsidR="008D45E5" w:rsidRPr="00FB089E" w:rsidRDefault="008D45E5" w:rsidP="0067673B">
      <w:pPr>
        <w:numPr>
          <w:ilvl w:val="0"/>
          <w:numId w:val="25"/>
        </w:numPr>
        <w:suppressAutoHyphens/>
        <w:spacing w:line="240" w:lineRule="auto"/>
        <w:contextualSpacing/>
        <w:rPr>
          <w:rFonts w:cs="Arial"/>
          <w:lang w:eastAsia="zh-CN"/>
        </w:rPr>
      </w:pPr>
      <w:r w:rsidRPr="00FB089E">
        <w:rPr>
          <w:rFonts w:cs="Arial"/>
          <w:lang w:eastAsia="zh-CN"/>
        </w:rPr>
        <w:t>ESPD obrazec v .xml obliki (izpolnjen, podpisan in žigosan) ali v .pdf za ponudnika,</w:t>
      </w:r>
    </w:p>
    <w:p w14:paraId="2AF758BE" w14:textId="77777777" w:rsidR="008D45E5" w:rsidRPr="00FB089E" w:rsidRDefault="008D45E5" w:rsidP="0067673B">
      <w:pPr>
        <w:numPr>
          <w:ilvl w:val="0"/>
          <w:numId w:val="25"/>
        </w:numPr>
        <w:suppressAutoHyphens/>
        <w:spacing w:line="240" w:lineRule="auto"/>
        <w:contextualSpacing/>
        <w:rPr>
          <w:rFonts w:cs="Arial"/>
          <w:lang w:eastAsia="zh-CN"/>
        </w:rPr>
      </w:pPr>
      <w:r w:rsidRPr="00FB089E">
        <w:rPr>
          <w:rFonts w:cs="Arial"/>
          <w:lang w:eastAsia="zh-CN"/>
        </w:rPr>
        <w:t>ESPD obrazec v .xml obliki (izpolnjen, podpisan in žigosan) ali v .pdf za morebitnega skupnega ponudnika,</w:t>
      </w:r>
    </w:p>
    <w:p w14:paraId="6E143E0C" w14:textId="77777777" w:rsidR="008D45E5" w:rsidRPr="00FB089E" w:rsidRDefault="008D45E5" w:rsidP="0067673B">
      <w:pPr>
        <w:numPr>
          <w:ilvl w:val="0"/>
          <w:numId w:val="25"/>
        </w:numPr>
        <w:suppressAutoHyphens/>
        <w:spacing w:line="240" w:lineRule="auto"/>
        <w:contextualSpacing/>
        <w:rPr>
          <w:rFonts w:cs="Arial"/>
          <w:lang w:eastAsia="zh-CN"/>
        </w:rPr>
      </w:pPr>
      <w:r w:rsidRPr="00FB089E">
        <w:rPr>
          <w:rFonts w:cs="Arial"/>
          <w:lang w:eastAsia="zh-CN"/>
        </w:rPr>
        <w:t>ESPD obrazec v .xml obliki (izpolnjen, podpisan in žigosan) ali v .pdf za morebitnega podizvajalca,</w:t>
      </w:r>
    </w:p>
    <w:p w14:paraId="199D4813" w14:textId="77777777" w:rsidR="008D45E5" w:rsidRPr="00FB089E" w:rsidRDefault="008D45E5" w:rsidP="0067673B">
      <w:pPr>
        <w:numPr>
          <w:ilvl w:val="0"/>
          <w:numId w:val="25"/>
        </w:numPr>
        <w:suppressAutoHyphens/>
        <w:spacing w:line="240" w:lineRule="auto"/>
        <w:contextualSpacing/>
        <w:rPr>
          <w:rFonts w:cs="Arial"/>
          <w:lang w:eastAsia="zh-CN"/>
        </w:rPr>
      </w:pPr>
      <w:r w:rsidRPr="00FB089E">
        <w:rPr>
          <w:rFonts w:cs="Arial"/>
          <w:lang w:eastAsia="zh-CN"/>
        </w:rPr>
        <w:t>ESPD obrazec v .xml obliki (izpolnjen, podpisan in žigosan) ali v .pdf za morebiten gospodarski subjekt (uporaba zmogljivosti drugih subjektov).</w:t>
      </w:r>
    </w:p>
    <w:p w14:paraId="41E2C22A" w14:textId="77777777" w:rsidR="008D45E5" w:rsidRPr="00FB089E" w:rsidRDefault="008D45E5" w:rsidP="0067673B">
      <w:pPr>
        <w:spacing w:line="240" w:lineRule="auto"/>
        <w:rPr>
          <w:rFonts w:cs="Arial"/>
        </w:rPr>
      </w:pPr>
    </w:p>
    <w:p w14:paraId="333FA71E" w14:textId="77777777" w:rsidR="008D45E5" w:rsidRPr="00FB089E" w:rsidRDefault="008D45E5" w:rsidP="0067673B">
      <w:pPr>
        <w:spacing w:line="240" w:lineRule="auto"/>
        <w:rPr>
          <w:rFonts w:cs="Arial"/>
        </w:rPr>
      </w:pPr>
    </w:p>
    <w:p w14:paraId="2BFAE5EB" w14:textId="77777777" w:rsidR="008D45E5" w:rsidRPr="00CF2C14" w:rsidRDefault="008D45E5" w:rsidP="0067673B">
      <w:pPr>
        <w:tabs>
          <w:tab w:val="left" w:pos="1224"/>
        </w:tabs>
        <w:spacing w:line="240" w:lineRule="auto"/>
        <w:rPr>
          <w:rFonts w:cs="Arial"/>
        </w:rPr>
      </w:pPr>
      <w:r w:rsidRPr="00CF2C14">
        <w:rPr>
          <w:rFonts w:cs="Arial"/>
        </w:rPr>
        <w:t xml:space="preserve">Kraj in datum: </w:t>
      </w:r>
      <w:r w:rsidRPr="00CF2C14">
        <w:rPr>
          <w:rFonts w:cs="Arial"/>
        </w:rPr>
        <w:tab/>
      </w:r>
      <w:r w:rsidRPr="00CF2C14">
        <w:rPr>
          <w:rFonts w:cs="Arial"/>
        </w:rPr>
        <w:tab/>
      </w:r>
      <w:r w:rsidRPr="00CF2C14">
        <w:rPr>
          <w:rFonts w:cs="Arial"/>
        </w:rPr>
        <w:tab/>
      </w:r>
      <w:r w:rsidRPr="00CF2C14">
        <w:rPr>
          <w:rFonts w:cs="Arial"/>
        </w:rPr>
        <w:tab/>
      </w:r>
      <w:r w:rsidRPr="00CF2C14">
        <w:rPr>
          <w:rFonts w:cs="Arial"/>
        </w:rPr>
        <w:tab/>
        <w:t>žig:</w:t>
      </w:r>
      <w:r w:rsidRPr="00CF2C14">
        <w:rPr>
          <w:rFonts w:cs="Arial"/>
        </w:rPr>
        <w:tab/>
      </w:r>
      <w:r w:rsidRPr="00CF2C14">
        <w:rPr>
          <w:rFonts w:cs="Arial"/>
        </w:rPr>
        <w:tab/>
      </w:r>
      <w:r w:rsidRPr="00CF2C14">
        <w:rPr>
          <w:rFonts w:cs="Arial"/>
        </w:rPr>
        <w:tab/>
        <w:t>Ime in priimek ter podpis:</w:t>
      </w:r>
    </w:p>
    <w:p w14:paraId="53532ECE" w14:textId="77777777" w:rsidR="008D45E5" w:rsidRDefault="008D45E5" w:rsidP="0067673B">
      <w:pPr>
        <w:spacing w:line="240" w:lineRule="auto"/>
        <w:rPr>
          <w:rFonts w:cs="Arial"/>
        </w:rPr>
      </w:pPr>
      <w:r w:rsidRPr="00CF2C14">
        <w:rPr>
          <w:rFonts w:cs="Arial"/>
        </w:rPr>
        <w:t>_______________________</w:t>
      </w:r>
      <w:r w:rsidRPr="00CF2C14">
        <w:rPr>
          <w:rFonts w:cs="Arial"/>
        </w:rPr>
        <w:tab/>
      </w:r>
      <w:r w:rsidRPr="00CF2C14">
        <w:rPr>
          <w:rFonts w:cs="Arial"/>
        </w:rPr>
        <w:tab/>
      </w:r>
      <w:r w:rsidRPr="00CF2C14">
        <w:rPr>
          <w:rFonts w:cs="Arial"/>
        </w:rPr>
        <w:tab/>
      </w:r>
      <w:r w:rsidRPr="00CF2C14">
        <w:rPr>
          <w:rFonts w:cs="Arial"/>
        </w:rPr>
        <w:tab/>
      </w:r>
      <w:r w:rsidRPr="00CF2C14">
        <w:rPr>
          <w:rFonts w:cs="Arial"/>
        </w:rPr>
        <w:tab/>
        <w:t>______________________________</w:t>
      </w:r>
    </w:p>
    <w:p w14:paraId="393764C9" w14:textId="77777777" w:rsidR="008D45E5" w:rsidRDefault="008D45E5" w:rsidP="0067673B">
      <w:pPr>
        <w:spacing w:line="240" w:lineRule="auto"/>
        <w:rPr>
          <w:rFonts w:cs="Arial"/>
        </w:rPr>
      </w:pPr>
    </w:p>
    <w:p w14:paraId="1D224598" w14:textId="77777777" w:rsidR="008D45E5" w:rsidRDefault="008D45E5" w:rsidP="0067673B">
      <w:pPr>
        <w:spacing w:line="240" w:lineRule="auto"/>
        <w:rPr>
          <w:rFonts w:cs="Arial"/>
          <w:sz w:val="24"/>
          <w:szCs w:val="24"/>
        </w:rPr>
      </w:pPr>
    </w:p>
    <w:p w14:paraId="46D49223" w14:textId="77777777" w:rsidR="008D45E5" w:rsidRDefault="008D45E5" w:rsidP="0067673B">
      <w:pPr>
        <w:spacing w:line="240" w:lineRule="auto"/>
        <w:rPr>
          <w:rFonts w:cs="Arial"/>
          <w:sz w:val="24"/>
          <w:szCs w:val="24"/>
        </w:rPr>
      </w:pPr>
    </w:p>
    <w:p w14:paraId="5F69BCD6" w14:textId="77777777" w:rsidR="008D45E5" w:rsidRDefault="008D45E5" w:rsidP="0067673B">
      <w:pPr>
        <w:spacing w:line="240" w:lineRule="auto"/>
        <w:jc w:val="right"/>
      </w:pPr>
    </w:p>
    <w:p w14:paraId="7932C1E0" w14:textId="77777777" w:rsidR="008D45E5" w:rsidRDefault="008D45E5" w:rsidP="0067673B">
      <w:pPr>
        <w:spacing w:line="240" w:lineRule="auto"/>
        <w:jc w:val="right"/>
      </w:pPr>
    </w:p>
    <w:p w14:paraId="010A8235" w14:textId="77777777" w:rsidR="008D45E5" w:rsidRDefault="008D45E5" w:rsidP="0067673B">
      <w:pPr>
        <w:spacing w:line="240" w:lineRule="auto"/>
        <w:jc w:val="right"/>
      </w:pPr>
    </w:p>
    <w:p w14:paraId="15990252" w14:textId="77777777" w:rsidR="008D45E5" w:rsidRDefault="008D45E5" w:rsidP="0067673B">
      <w:pPr>
        <w:spacing w:line="240" w:lineRule="auto"/>
        <w:jc w:val="right"/>
      </w:pPr>
    </w:p>
    <w:p w14:paraId="15E90430" w14:textId="77777777" w:rsidR="008D45E5" w:rsidRDefault="008D45E5" w:rsidP="0067673B">
      <w:pPr>
        <w:spacing w:line="240" w:lineRule="auto"/>
        <w:jc w:val="right"/>
      </w:pPr>
    </w:p>
    <w:p w14:paraId="1EBDB883" w14:textId="77777777" w:rsidR="008D45E5" w:rsidRDefault="008D45E5" w:rsidP="0067673B">
      <w:pPr>
        <w:spacing w:line="240" w:lineRule="auto"/>
        <w:jc w:val="right"/>
      </w:pPr>
    </w:p>
    <w:p w14:paraId="407FCCA9" w14:textId="77777777" w:rsidR="008D45E5" w:rsidRDefault="008D45E5" w:rsidP="0067673B">
      <w:pPr>
        <w:spacing w:line="240" w:lineRule="auto"/>
        <w:jc w:val="right"/>
      </w:pPr>
    </w:p>
    <w:p w14:paraId="531425CC" w14:textId="77777777" w:rsidR="008D45E5" w:rsidRDefault="008D45E5" w:rsidP="0067673B">
      <w:pPr>
        <w:spacing w:line="240" w:lineRule="auto"/>
        <w:jc w:val="right"/>
      </w:pPr>
    </w:p>
    <w:p w14:paraId="232EA59B" w14:textId="77777777" w:rsidR="008D45E5" w:rsidRDefault="008D45E5" w:rsidP="0067673B">
      <w:pPr>
        <w:spacing w:line="240" w:lineRule="auto"/>
        <w:jc w:val="right"/>
      </w:pPr>
    </w:p>
    <w:p w14:paraId="7AD8C885" w14:textId="77777777" w:rsidR="008D45E5" w:rsidRDefault="008D45E5" w:rsidP="0067673B">
      <w:pPr>
        <w:spacing w:line="240" w:lineRule="auto"/>
        <w:jc w:val="right"/>
      </w:pPr>
    </w:p>
    <w:p w14:paraId="0F347611" w14:textId="77777777" w:rsidR="008D45E5" w:rsidRDefault="008D45E5" w:rsidP="0067673B">
      <w:pPr>
        <w:spacing w:line="240" w:lineRule="auto"/>
        <w:jc w:val="right"/>
      </w:pPr>
    </w:p>
    <w:p w14:paraId="69A2F277" w14:textId="77777777" w:rsidR="008D45E5" w:rsidRDefault="008D45E5" w:rsidP="0067673B">
      <w:pPr>
        <w:spacing w:line="240" w:lineRule="auto"/>
        <w:jc w:val="right"/>
      </w:pPr>
    </w:p>
    <w:p w14:paraId="526F4F2E" w14:textId="77777777" w:rsidR="008D45E5" w:rsidRDefault="008D45E5" w:rsidP="0067673B">
      <w:pPr>
        <w:spacing w:line="240" w:lineRule="auto"/>
        <w:jc w:val="right"/>
      </w:pPr>
    </w:p>
    <w:p w14:paraId="37AA1ADA" w14:textId="77777777" w:rsidR="008D45E5" w:rsidRDefault="008D45E5" w:rsidP="0067673B">
      <w:pPr>
        <w:spacing w:line="240" w:lineRule="auto"/>
        <w:jc w:val="right"/>
      </w:pPr>
    </w:p>
    <w:p w14:paraId="6AEDD342" w14:textId="77777777" w:rsidR="008D45E5" w:rsidRDefault="008D45E5" w:rsidP="0067673B">
      <w:pPr>
        <w:spacing w:line="240" w:lineRule="auto"/>
        <w:jc w:val="right"/>
      </w:pPr>
    </w:p>
    <w:p w14:paraId="4F0BD20A" w14:textId="77777777" w:rsidR="008D45E5" w:rsidRDefault="008D45E5" w:rsidP="0067673B">
      <w:pPr>
        <w:spacing w:line="240" w:lineRule="auto"/>
        <w:jc w:val="right"/>
      </w:pPr>
    </w:p>
    <w:p w14:paraId="0B752CC2" w14:textId="77777777" w:rsidR="008D45E5" w:rsidRDefault="008D45E5" w:rsidP="0067673B">
      <w:pPr>
        <w:spacing w:line="240" w:lineRule="auto"/>
        <w:jc w:val="right"/>
      </w:pPr>
    </w:p>
    <w:p w14:paraId="021753CE" w14:textId="77777777" w:rsidR="008D45E5" w:rsidRDefault="008D45E5" w:rsidP="0067673B">
      <w:pPr>
        <w:spacing w:line="240" w:lineRule="auto"/>
        <w:jc w:val="right"/>
      </w:pPr>
    </w:p>
    <w:p w14:paraId="3DA5876A" w14:textId="77777777" w:rsidR="008D45E5" w:rsidRDefault="008D45E5" w:rsidP="0067673B">
      <w:pPr>
        <w:spacing w:line="240" w:lineRule="auto"/>
        <w:jc w:val="right"/>
      </w:pPr>
    </w:p>
    <w:p w14:paraId="0D706EDE" w14:textId="77777777" w:rsidR="008D45E5" w:rsidRDefault="008D45E5" w:rsidP="0067673B">
      <w:pPr>
        <w:spacing w:line="240" w:lineRule="auto"/>
        <w:jc w:val="right"/>
      </w:pPr>
    </w:p>
    <w:p w14:paraId="713BAED3" w14:textId="77777777" w:rsidR="008D45E5" w:rsidRDefault="008D45E5" w:rsidP="0067673B">
      <w:pPr>
        <w:spacing w:line="240" w:lineRule="auto"/>
        <w:jc w:val="right"/>
      </w:pPr>
    </w:p>
    <w:p w14:paraId="61683B7A" w14:textId="77777777" w:rsidR="008D45E5" w:rsidRDefault="008D45E5" w:rsidP="0067673B">
      <w:pPr>
        <w:spacing w:line="240" w:lineRule="auto"/>
        <w:jc w:val="right"/>
      </w:pPr>
    </w:p>
    <w:p w14:paraId="0D290624" w14:textId="77777777" w:rsidR="008D45E5" w:rsidRDefault="008D45E5" w:rsidP="0067673B">
      <w:pPr>
        <w:spacing w:line="240" w:lineRule="auto"/>
        <w:jc w:val="right"/>
      </w:pPr>
    </w:p>
    <w:p w14:paraId="38B4C996" w14:textId="77777777" w:rsidR="008D45E5" w:rsidRDefault="008D45E5" w:rsidP="0067673B">
      <w:pPr>
        <w:spacing w:line="240" w:lineRule="auto"/>
        <w:jc w:val="right"/>
      </w:pPr>
    </w:p>
    <w:p w14:paraId="2A4AE8BA" w14:textId="77777777" w:rsidR="008D45E5" w:rsidRDefault="008D45E5" w:rsidP="0067673B">
      <w:pPr>
        <w:spacing w:line="240" w:lineRule="auto"/>
        <w:jc w:val="right"/>
      </w:pPr>
    </w:p>
    <w:p w14:paraId="1A59DA27" w14:textId="77777777" w:rsidR="008D45E5" w:rsidRDefault="008D45E5" w:rsidP="0067673B">
      <w:pPr>
        <w:spacing w:line="240" w:lineRule="auto"/>
        <w:jc w:val="right"/>
      </w:pPr>
    </w:p>
    <w:p w14:paraId="5FC2A070" w14:textId="77777777" w:rsidR="008D45E5" w:rsidRDefault="008D45E5" w:rsidP="0067673B">
      <w:pPr>
        <w:spacing w:line="240" w:lineRule="auto"/>
        <w:jc w:val="right"/>
      </w:pPr>
    </w:p>
    <w:p w14:paraId="1C33B775" w14:textId="77777777" w:rsidR="008D45E5" w:rsidRDefault="008D45E5" w:rsidP="0067673B">
      <w:pPr>
        <w:spacing w:line="240" w:lineRule="auto"/>
        <w:jc w:val="right"/>
      </w:pPr>
    </w:p>
    <w:p w14:paraId="7BF73B34" w14:textId="77777777" w:rsidR="0067673B" w:rsidRDefault="0067673B" w:rsidP="0067673B">
      <w:pPr>
        <w:spacing w:line="240" w:lineRule="auto"/>
        <w:jc w:val="right"/>
      </w:pPr>
    </w:p>
    <w:p w14:paraId="65759E9B" w14:textId="77777777" w:rsidR="0067673B" w:rsidRDefault="0067673B" w:rsidP="0067673B">
      <w:pPr>
        <w:spacing w:line="240" w:lineRule="auto"/>
        <w:jc w:val="right"/>
      </w:pPr>
    </w:p>
    <w:p w14:paraId="362FD26E" w14:textId="77777777" w:rsidR="0067673B" w:rsidRDefault="0067673B" w:rsidP="0067673B">
      <w:pPr>
        <w:spacing w:line="240" w:lineRule="auto"/>
        <w:jc w:val="right"/>
      </w:pPr>
    </w:p>
    <w:p w14:paraId="56551529" w14:textId="77777777" w:rsidR="0067673B" w:rsidRDefault="0067673B" w:rsidP="0067673B">
      <w:pPr>
        <w:spacing w:line="240" w:lineRule="auto"/>
        <w:jc w:val="right"/>
      </w:pPr>
    </w:p>
    <w:p w14:paraId="0ACC1609" w14:textId="77777777" w:rsidR="0067673B" w:rsidRDefault="0067673B" w:rsidP="0067673B">
      <w:pPr>
        <w:spacing w:line="240" w:lineRule="auto"/>
        <w:jc w:val="right"/>
      </w:pPr>
    </w:p>
    <w:p w14:paraId="17643D98" w14:textId="77777777" w:rsidR="0067673B" w:rsidRDefault="0067673B" w:rsidP="0067673B">
      <w:pPr>
        <w:spacing w:line="240" w:lineRule="auto"/>
        <w:jc w:val="right"/>
      </w:pPr>
    </w:p>
    <w:p w14:paraId="1DC9AAFE" w14:textId="77777777" w:rsidR="0067673B" w:rsidRDefault="0067673B" w:rsidP="0067673B">
      <w:pPr>
        <w:spacing w:line="240" w:lineRule="auto"/>
        <w:jc w:val="right"/>
      </w:pPr>
    </w:p>
    <w:p w14:paraId="4F71782A" w14:textId="77777777" w:rsidR="008D45E5" w:rsidRDefault="008D45E5" w:rsidP="0067673B">
      <w:pPr>
        <w:spacing w:line="240" w:lineRule="auto"/>
        <w:jc w:val="right"/>
      </w:pPr>
    </w:p>
    <w:p w14:paraId="2E4B56CF" w14:textId="6D824A88" w:rsidR="008D45E5" w:rsidRPr="0034352E" w:rsidRDefault="008D45E5" w:rsidP="0067673B">
      <w:pPr>
        <w:shd w:val="clear" w:color="auto" w:fill="DEEAF6"/>
        <w:spacing w:line="240" w:lineRule="auto"/>
        <w:rPr>
          <w:rFonts w:cs="Arial"/>
          <w:b/>
          <w:bCs/>
          <w:shd w:val="clear" w:color="auto" w:fill="D9E2F3"/>
        </w:rPr>
      </w:pPr>
      <w:r>
        <w:rPr>
          <w:rFonts w:cs="Arial"/>
          <w:b/>
          <w:bCs/>
          <w:shd w:val="clear" w:color="auto" w:fill="D9E2F3"/>
        </w:rPr>
        <w:lastRenderedPageBreak/>
        <w:t xml:space="preserve">PODATKI O PONUDNIKU                                                                       </w:t>
      </w:r>
      <w:r w:rsidRPr="0034352E">
        <w:rPr>
          <w:rFonts w:cs="Arial"/>
          <w:b/>
          <w:bCs/>
          <w:shd w:val="clear" w:color="auto" w:fill="D9E2F3"/>
        </w:rPr>
        <w:t xml:space="preserve">                              </w:t>
      </w:r>
      <w:r>
        <w:rPr>
          <w:rFonts w:cs="Arial"/>
          <w:b/>
          <w:bCs/>
          <w:shd w:val="clear" w:color="auto" w:fill="D9E2F3"/>
        </w:rPr>
        <w:t xml:space="preserve">  </w:t>
      </w:r>
      <w:r w:rsidRPr="0034352E">
        <w:rPr>
          <w:rFonts w:cs="Arial"/>
          <w:b/>
          <w:bCs/>
          <w:shd w:val="clear" w:color="auto" w:fill="D9E2F3"/>
        </w:rPr>
        <w:t xml:space="preserve">Obrazec </w:t>
      </w:r>
      <w:r>
        <w:rPr>
          <w:rFonts w:cs="Arial"/>
          <w:b/>
          <w:bCs/>
          <w:shd w:val="clear" w:color="auto" w:fill="D9E2F3"/>
        </w:rPr>
        <w:t>3</w:t>
      </w:r>
    </w:p>
    <w:p w14:paraId="23AF4E0B" w14:textId="77777777" w:rsidR="0067673B" w:rsidRDefault="0067673B" w:rsidP="0067673B">
      <w:pPr>
        <w:pStyle w:val="Naslov1"/>
        <w:numPr>
          <w:ilvl w:val="0"/>
          <w:numId w:val="0"/>
        </w:numPr>
        <w:suppressAutoHyphens/>
        <w:spacing w:before="0" w:beforeAutospacing="0" w:after="0" w:afterAutospacing="0" w:line="240" w:lineRule="auto"/>
        <w:rPr>
          <w:rFonts w:cs="Arial"/>
        </w:rPr>
      </w:pPr>
    </w:p>
    <w:p w14:paraId="1B4E0331" w14:textId="5CB19508" w:rsidR="008D45E5" w:rsidRPr="00FB089E" w:rsidRDefault="008D45E5" w:rsidP="0067673B">
      <w:pPr>
        <w:pStyle w:val="Naslov1"/>
        <w:numPr>
          <w:ilvl w:val="0"/>
          <w:numId w:val="0"/>
        </w:numPr>
        <w:suppressAutoHyphens/>
        <w:spacing w:before="0" w:beforeAutospacing="0" w:after="0" w:afterAutospacing="0" w:line="240" w:lineRule="auto"/>
        <w:rPr>
          <w:rFonts w:cs="Arial"/>
        </w:rPr>
      </w:pPr>
      <w:r w:rsidRPr="00FB089E">
        <w:rPr>
          <w:rFonts w:cs="Arial"/>
        </w:rPr>
        <w:t xml:space="preserve">PONUDBA ŠT. ________________ </w:t>
      </w:r>
      <w:r>
        <w:rPr>
          <w:rFonts w:cs="Arial"/>
        </w:rPr>
        <w:t>z dne</w:t>
      </w:r>
      <w:r w:rsidRPr="00FB089E">
        <w:rPr>
          <w:rFonts w:cs="Arial"/>
        </w:rPr>
        <w:t xml:space="preserve"> _____________________</w:t>
      </w:r>
    </w:p>
    <w:p w14:paraId="3432C1B7" w14:textId="77777777" w:rsidR="0067673B" w:rsidRDefault="0067673B" w:rsidP="0067673B">
      <w:pPr>
        <w:spacing w:line="240" w:lineRule="auto"/>
        <w:rPr>
          <w:rFonts w:cs="Arial"/>
        </w:rPr>
      </w:pPr>
    </w:p>
    <w:p w14:paraId="421A8FE2" w14:textId="0797C520" w:rsidR="007E0D5A" w:rsidRPr="007E0D5A" w:rsidRDefault="008D45E5" w:rsidP="007E0D5A">
      <w:pPr>
        <w:tabs>
          <w:tab w:val="left" w:pos="1635"/>
        </w:tabs>
        <w:rPr>
          <w:rFonts w:cs="Arial"/>
          <w:sz w:val="22"/>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Arial"/>
        </w:rPr>
        <w:t xml:space="preserve">V zvezi z javnim naročilom </w:t>
      </w:r>
      <w:r w:rsidR="007E0D5A">
        <w:rPr>
          <w:rFonts w:cs="Arial"/>
        </w:rPr>
        <w:t>»</w:t>
      </w:r>
      <w:bookmarkStart w:id="263" w:name="_Hlk173501006"/>
      <w:r w:rsidR="007E0D5A" w:rsidRPr="007E0D5A">
        <w:rPr>
          <w:rFonts w:cs="Arial"/>
          <w:caps/>
        </w:rPr>
        <w:t>Praznjenje greznic, prevoz blata čistilnih naprav in ostala dela na kanalizaciji</w:t>
      </w:r>
      <w:bookmarkEnd w:id="263"/>
      <w:r w:rsidR="007E0D5A">
        <w:rPr>
          <w:rFonts w:cs="Arial"/>
        </w:rPr>
        <w:t>«</w:t>
      </w:r>
    </w:p>
    <w:p w14:paraId="44036B35" w14:textId="100EBB34" w:rsidR="00D20EB1" w:rsidRPr="00CF2C14" w:rsidRDefault="00D20EB1" w:rsidP="007E0D5A">
      <w:pPr>
        <w:spacing w:line="240" w:lineRule="auto"/>
        <w:rPr>
          <w:rFonts w:cs="Arial"/>
        </w:rPr>
      </w:pPr>
    </w:p>
    <w:p w14:paraId="5234AE4A" w14:textId="77777777" w:rsidR="00D20EB1" w:rsidRPr="00C277CD" w:rsidRDefault="00D20EB1" w:rsidP="00D20EB1">
      <w:pPr>
        <w:ind w:left="708"/>
        <w:rPr>
          <w:rFonts w:cs="Arial"/>
          <w:color w:val="000000"/>
          <w:u w:val="single"/>
        </w:rPr>
      </w:pPr>
      <w:r>
        <w:rPr>
          <w:rFonts w:cs="Arial"/>
          <w:color w:val="000000"/>
          <w:u w:val="single"/>
        </w:rPr>
        <w:t xml:space="preserve">Ponudbo oddajamo za SKLOP 1 </w:t>
      </w:r>
      <w:r w:rsidRPr="00D51FC0">
        <w:rPr>
          <w:rFonts w:cs="Arial"/>
          <w:color w:val="000000"/>
        </w:rPr>
        <w:t>(ustrezno označite):</w:t>
      </w:r>
    </w:p>
    <w:p w14:paraId="4A0F2526" w14:textId="77777777" w:rsidR="00D20EB1" w:rsidRPr="00D51FC0" w:rsidRDefault="00D20EB1" w:rsidP="00D20EB1">
      <w:pPr>
        <w:ind w:left="708"/>
        <w:rPr>
          <w:rFonts w:cs="Arial"/>
        </w:rPr>
      </w:pPr>
      <w:r w:rsidRPr="00D51FC0">
        <w:rPr>
          <w:rFonts w:cs="Arial"/>
        </w:rPr>
        <w:fldChar w:fldCharType="begin">
          <w:ffData>
            <w:name w:val="cbox1577f71447040b"/>
            <w:enabled/>
            <w:calcOnExit w:val="0"/>
            <w:checkBox>
              <w:sizeAuto/>
              <w:default w:val="0"/>
            </w:checkBox>
          </w:ffData>
        </w:fldChar>
      </w:r>
      <w:bookmarkStart w:id="264" w:name="cbox1577f71447040b"/>
      <w:r w:rsidRPr="00D51FC0">
        <w:rPr>
          <w:rFonts w:cs="Arial"/>
        </w:rPr>
        <w:instrText xml:space="preserve"> FORMCHECKBOX </w:instrText>
      </w:r>
      <w:r w:rsidRPr="00D51FC0">
        <w:rPr>
          <w:rFonts w:cs="Arial"/>
        </w:rPr>
      </w:r>
      <w:r w:rsidRPr="00D51FC0">
        <w:rPr>
          <w:rFonts w:cs="Arial"/>
        </w:rPr>
        <w:fldChar w:fldCharType="separate"/>
      </w:r>
      <w:r w:rsidRPr="00D51FC0">
        <w:rPr>
          <w:rFonts w:cs="Arial"/>
        </w:rPr>
        <w:fldChar w:fldCharType="end"/>
      </w:r>
      <w:bookmarkEnd w:id="264"/>
      <w:r w:rsidRPr="00D51FC0">
        <w:rPr>
          <w:rFonts w:cs="Arial"/>
          <w:color w:val="000000"/>
        </w:rPr>
        <w:t> samostojno</w:t>
      </w:r>
    </w:p>
    <w:p w14:paraId="4210FB98" w14:textId="77777777" w:rsidR="00D20EB1" w:rsidRPr="00D51FC0" w:rsidRDefault="00D20EB1" w:rsidP="00D20EB1">
      <w:pPr>
        <w:ind w:left="708"/>
        <w:rPr>
          <w:rFonts w:cs="Arial"/>
        </w:rPr>
      </w:pPr>
      <w:r w:rsidRPr="00D51FC0">
        <w:rPr>
          <w:rFonts w:cs="Arial"/>
        </w:rPr>
        <w:fldChar w:fldCharType="begin">
          <w:ffData>
            <w:name w:val="cbox1577f71447064f"/>
            <w:enabled/>
            <w:calcOnExit w:val="0"/>
            <w:checkBox>
              <w:sizeAuto/>
              <w:default w:val="0"/>
            </w:checkBox>
          </w:ffData>
        </w:fldChar>
      </w:r>
      <w:bookmarkStart w:id="265" w:name="cbox1577f71447064f"/>
      <w:r w:rsidRPr="00D51FC0">
        <w:rPr>
          <w:rFonts w:cs="Arial"/>
        </w:rPr>
        <w:instrText xml:space="preserve"> FORMCHECKBOX </w:instrText>
      </w:r>
      <w:r w:rsidRPr="00D51FC0">
        <w:rPr>
          <w:rFonts w:cs="Arial"/>
        </w:rPr>
      </w:r>
      <w:r w:rsidRPr="00D51FC0">
        <w:rPr>
          <w:rFonts w:cs="Arial"/>
        </w:rPr>
        <w:fldChar w:fldCharType="separate"/>
      </w:r>
      <w:r w:rsidRPr="00D51FC0">
        <w:rPr>
          <w:rFonts w:cs="Arial"/>
        </w:rPr>
        <w:fldChar w:fldCharType="end"/>
      </w:r>
      <w:bookmarkEnd w:id="265"/>
      <w:r w:rsidRPr="00D51FC0">
        <w:rPr>
          <w:rFonts w:cs="Arial"/>
          <w:color w:val="000000"/>
        </w:rPr>
        <w:t> z naslednjimi partnerji: __________________________________________</w:t>
      </w:r>
    </w:p>
    <w:p w14:paraId="2090D96D" w14:textId="77777777" w:rsidR="00D20EB1" w:rsidRPr="00D51FC0" w:rsidRDefault="00D20EB1" w:rsidP="00D20EB1">
      <w:pPr>
        <w:ind w:left="708"/>
        <w:rPr>
          <w:rFonts w:cs="Arial"/>
        </w:rPr>
      </w:pPr>
      <w:r w:rsidRPr="00D51FC0">
        <w:rPr>
          <w:rFonts w:cs="Arial"/>
        </w:rPr>
        <w:fldChar w:fldCharType="begin">
          <w:ffData>
            <w:name w:val="cbox1577f71447088e"/>
            <w:enabled/>
            <w:calcOnExit w:val="0"/>
            <w:checkBox>
              <w:sizeAuto/>
              <w:default w:val="0"/>
            </w:checkBox>
          </w:ffData>
        </w:fldChar>
      </w:r>
      <w:bookmarkStart w:id="266" w:name="cbox1577f71447088e"/>
      <w:r w:rsidRPr="00D51FC0">
        <w:rPr>
          <w:rFonts w:cs="Arial"/>
        </w:rPr>
        <w:instrText xml:space="preserve"> FORMCHECKBOX </w:instrText>
      </w:r>
      <w:r w:rsidRPr="00D51FC0">
        <w:rPr>
          <w:rFonts w:cs="Arial"/>
        </w:rPr>
      </w:r>
      <w:r w:rsidRPr="00D51FC0">
        <w:rPr>
          <w:rFonts w:cs="Arial"/>
        </w:rPr>
        <w:fldChar w:fldCharType="separate"/>
      </w:r>
      <w:r w:rsidRPr="00D51FC0">
        <w:rPr>
          <w:rFonts w:cs="Arial"/>
        </w:rPr>
        <w:fldChar w:fldCharType="end"/>
      </w:r>
      <w:bookmarkEnd w:id="266"/>
      <w:r w:rsidRPr="00D51FC0">
        <w:rPr>
          <w:rFonts w:cs="Arial"/>
          <w:color w:val="000000"/>
        </w:rPr>
        <w:t> z naslednjimi podizvajalci: _______________________________________</w:t>
      </w:r>
    </w:p>
    <w:p w14:paraId="6FF1F0F4" w14:textId="77777777" w:rsidR="00D20EB1" w:rsidRPr="00D51FC0" w:rsidRDefault="00D20EB1" w:rsidP="00D20EB1">
      <w:pPr>
        <w:ind w:left="708"/>
        <w:rPr>
          <w:rFonts w:cs="Arial"/>
        </w:rPr>
      </w:pPr>
    </w:p>
    <w:p w14:paraId="2FB5AFFC" w14:textId="77777777" w:rsidR="00D20EB1" w:rsidRDefault="00D20EB1" w:rsidP="00D20EB1">
      <w:pPr>
        <w:spacing w:line="276" w:lineRule="auto"/>
        <w:rPr>
          <w:rFonts w:cs="Arial"/>
        </w:rPr>
      </w:pPr>
    </w:p>
    <w:p w14:paraId="682D2D63" w14:textId="77777777" w:rsidR="00D20EB1" w:rsidRPr="00C277CD" w:rsidRDefault="00D20EB1" w:rsidP="00D20EB1">
      <w:pPr>
        <w:ind w:left="708"/>
        <w:rPr>
          <w:rFonts w:cs="Arial"/>
          <w:color w:val="000000"/>
          <w:u w:val="single"/>
        </w:rPr>
      </w:pPr>
      <w:r>
        <w:rPr>
          <w:rFonts w:cs="Arial"/>
          <w:color w:val="000000"/>
          <w:u w:val="single"/>
        </w:rPr>
        <w:t xml:space="preserve">Ponudbo oddajamo za SKLOP 2 </w:t>
      </w:r>
      <w:r w:rsidRPr="00D51FC0">
        <w:rPr>
          <w:rFonts w:cs="Arial"/>
          <w:color w:val="000000"/>
        </w:rPr>
        <w:t>(ustrezno označite):</w:t>
      </w:r>
    </w:p>
    <w:p w14:paraId="28331CD0" w14:textId="77777777" w:rsidR="00D20EB1" w:rsidRPr="00D51FC0" w:rsidRDefault="00D20EB1" w:rsidP="00D20EB1">
      <w:pPr>
        <w:ind w:left="708"/>
        <w:rPr>
          <w:rFonts w:cs="Arial"/>
        </w:rPr>
      </w:pPr>
      <w:r w:rsidRPr="00D51FC0">
        <w:rPr>
          <w:rFonts w:cs="Arial"/>
        </w:rPr>
        <w:fldChar w:fldCharType="begin">
          <w:ffData>
            <w:name w:val="cbox1577f71447040b"/>
            <w:enabled/>
            <w:calcOnExit w:val="0"/>
            <w:checkBox>
              <w:sizeAuto/>
              <w:default w:val="0"/>
            </w:checkBox>
          </w:ffData>
        </w:fldChar>
      </w:r>
      <w:r w:rsidRPr="00D51FC0">
        <w:rPr>
          <w:rFonts w:cs="Arial"/>
        </w:rPr>
        <w:instrText xml:space="preserve"> FORMCHECKBOX </w:instrText>
      </w:r>
      <w:r w:rsidRPr="00D51FC0">
        <w:rPr>
          <w:rFonts w:cs="Arial"/>
        </w:rPr>
      </w:r>
      <w:r w:rsidRPr="00D51FC0">
        <w:rPr>
          <w:rFonts w:cs="Arial"/>
        </w:rPr>
        <w:fldChar w:fldCharType="separate"/>
      </w:r>
      <w:r w:rsidRPr="00D51FC0">
        <w:rPr>
          <w:rFonts w:cs="Arial"/>
        </w:rPr>
        <w:fldChar w:fldCharType="end"/>
      </w:r>
      <w:r w:rsidRPr="00D51FC0">
        <w:rPr>
          <w:rFonts w:cs="Arial"/>
          <w:color w:val="000000"/>
        </w:rPr>
        <w:t> samostojno</w:t>
      </w:r>
    </w:p>
    <w:p w14:paraId="4BE515FA" w14:textId="77777777" w:rsidR="00D20EB1" w:rsidRPr="00D51FC0" w:rsidRDefault="00D20EB1" w:rsidP="00D20EB1">
      <w:pPr>
        <w:ind w:left="708"/>
        <w:rPr>
          <w:rFonts w:cs="Arial"/>
        </w:rPr>
      </w:pPr>
      <w:r w:rsidRPr="00D51FC0">
        <w:rPr>
          <w:rFonts w:cs="Arial"/>
        </w:rPr>
        <w:fldChar w:fldCharType="begin">
          <w:ffData>
            <w:name w:val="cbox1577f71447064f"/>
            <w:enabled/>
            <w:calcOnExit w:val="0"/>
            <w:checkBox>
              <w:sizeAuto/>
              <w:default w:val="0"/>
            </w:checkBox>
          </w:ffData>
        </w:fldChar>
      </w:r>
      <w:r w:rsidRPr="00D51FC0">
        <w:rPr>
          <w:rFonts w:cs="Arial"/>
        </w:rPr>
        <w:instrText xml:space="preserve"> FORMCHECKBOX </w:instrText>
      </w:r>
      <w:r w:rsidRPr="00D51FC0">
        <w:rPr>
          <w:rFonts w:cs="Arial"/>
        </w:rPr>
      </w:r>
      <w:r w:rsidRPr="00D51FC0">
        <w:rPr>
          <w:rFonts w:cs="Arial"/>
        </w:rPr>
        <w:fldChar w:fldCharType="separate"/>
      </w:r>
      <w:r w:rsidRPr="00D51FC0">
        <w:rPr>
          <w:rFonts w:cs="Arial"/>
        </w:rPr>
        <w:fldChar w:fldCharType="end"/>
      </w:r>
      <w:r w:rsidRPr="00D51FC0">
        <w:rPr>
          <w:rFonts w:cs="Arial"/>
          <w:color w:val="000000"/>
        </w:rPr>
        <w:t> z naslednjimi partnerji: __________________________________________</w:t>
      </w:r>
    </w:p>
    <w:p w14:paraId="2E88FD6D" w14:textId="77777777" w:rsidR="00D20EB1" w:rsidRDefault="00D20EB1" w:rsidP="00D20EB1">
      <w:pPr>
        <w:spacing w:line="276" w:lineRule="auto"/>
        <w:ind w:firstLine="708"/>
        <w:rPr>
          <w:rFonts w:cs="Arial"/>
        </w:rPr>
      </w:pPr>
      <w:r w:rsidRPr="00D51FC0">
        <w:rPr>
          <w:rFonts w:cs="Arial"/>
        </w:rPr>
        <w:fldChar w:fldCharType="begin">
          <w:ffData>
            <w:name w:val="cbox1577f71447088e"/>
            <w:enabled/>
            <w:calcOnExit w:val="0"/>
            <w:checkBox>
              <w:sizeAuto/>
              <w:default w:val="0"/>
            </w:checkBox>
          </w:ffData>
        </w:fldChar>
      </w:r>
      <w:r w:rsidRPr="00D51FC0">
        <w:rPr>
          <w:rFonts w:cs="Arial"/>
        </w:rPr>
        <w:instrText xml:space="preserve"> FORMCHECKBOX </w:instrText>
      </w:r>
      <w:r w:rsidRPr="00D51FC0">
        <w:rPr>
          <w:rFonts w:cs="Arial"/>
        </w:rPr>
      </w:r>
      <w:r w:rsidRPr="00D51FC0">
        <w:rPr>
          <w:rFonts w:cs="Arial"/>
        </w:rPr>
        <w:fldChar w:fldCharType="separate"/>
      </w:r>
      <w:r w:rsidRPr="00D51FC0">
        <w:rPr>
          <w:rFonts w:cs="Arial"/>
        </w:rPr>
        <w:fldChar w:fldCharType="end"/>
      </w:r>
      <w:r w:rsidRPr="00D51FC0">
        <w:rPr>
          <w:rFonts w:cs="Arial"/>
          <w:color w:val="000000"/>
        </w:rPr>
        <w:t> z naslednjimi podizvajalci: _______________________________________</w:t>
      </w:r>
    </w:p>
    <w:p w14:paraId="586EFDC3" w14:textId="77777777" w:rsidR="00D20EB1" w:rsidRDefault="00D20EB1" w:rsidP="00D20EB1">
      <w:pPr>
        <w:spacing w:line="276" w:lineRule="auto"/>
        <w:rPr>
          <w:rFonts w:cs="Arial"/>
        </w:rPr>
      </w:pPr>
    </w:p>
    <w:p w14:paraId="4BB64A6B" w14:textId="77777777" w:rsidR="008D45E5" w:rsidRDefault="008D45E5" w:rsidP="0067673B">
      <w:pPr>
        <w:spacing w:line="240" w:lineRule="auto"/>
        <w:rPr>
          <w:rFonts w:cs="Arial"/>
        </w:rPr>
      </w:pPr>
    </w:p>
    <w:p w14:paraId="2B51D0B3" w14:textId="1D98EAC9" w:rsidR="008D45E5" w:rsidRDefault="008D45E5" w:rsidP="0067673B">
      <w:pPr>
        <w:spacing w:line="240" w:lineRule="auto"/>
        <w:rPr>
          <w:rFonts w:cs="Arial"/>
          <w:b/>
        </w:rPr>
      </w:pPr>
      <w:r w:rsidRPr="00FB089E">
        <w:rPr>
          <w:rFonts w:cs="Arial"/>
        </w:rPr>
        <w:t xml:space="preserve"> </w:t>
      </w:r>
      <w:r w:rsidRPr="00FB089E">
        <w:rPr>
          <w:rFonts w:cs="Arial"/>
          <w:b/>
        </w:rPr>
        <w:t xml:space="preserve">Veljavnost ponudbe: </w:t>
      </w:r>
      <w:r w:rsidR="00B14412">
        <w:rPr>
          <w:rFonts w:cs="Arial"/>
          <w:b/>
        </w:rPr>
        <w:t>5</w:t>
      </w:r>
      <w:r w:rsidRPr="00FB089E">
        <w:rPr>
          <w:rFonts w:cs="Arial"/>
          <w:b/>
        </w:rPr>
        <w:t>.</w:t>
      </w:r>
      <w:r w:rsidR="00B14412">
        <w:rPr>
          <w:rFonts w:cs="Arial"/>
          <w:b/>
        </w:rPr>
        <w:t>1</w:t>
      </w:r>
      <w:r w:rsidRPr="00FB089E">
        <w:rPr>
          <w:rFonts w:cs="Arial"/>
          <w:b/>
        </w:rPr>
        <w:t>1. 20</w:t>
      </w:r>
      <w:r w:rsidR="00B14412">
        <w:rPr>
          <w:rFonts w:cs="Arial"/>
          <w:b/>
        </w:rPr>
        <w:t>26</w:t>
      </w:r>
      <w:r w:rsidRPr="00FB089E">
        <w:rPr>
          <w:rFonts w:cs="Arial"/>
          <w:b/>
        </w:rPr>
        <w:t>.</w:t>
      </w:r>
    </w:p>
    <w:p w14:paraId="65EB18AB" w14:textId="77777777" w:rsidR="0067673B" w:rsidRPr="00FB089E" w:rsidRDefault="0067673B" w:rsidP="0067673B">
      <w:pPr>
        <w:spacing w:line="240" w:lineRule="auto"/>
        <w:rPr>
          <w:rFonts w:cs="Arial"/>
          <w:b/>
        </w:rPr>
      </w:pPr>
    </w:p>
    <w:p w14:paraId="7CC03718" w14:textId="77777777" w:rsidR="008D45E5" w:rsidRPr="00FB089E" w:rsidRDefault="008D45E5" w:rsidP="0067673B">
      <w:pPr>
        <w:pStyle w:val="Naslov1"/>
        <w:numPr>
          <w:ilvl w:val="0"/>
          <w:numId w:val="26"/>
        </w:numPr>
        <w:tabs>
          <w:tab w:val="clear" w:pos="0"/>
        </w:tabs>
        <w:suppressAutoHyphens/>
        <w:spacing w:before="0" w:beforeAutospacing="0" w:after="0" w:afterAutospacing="0" w:line="240" w:lineRule="auto"/>
        <w:ind w:left="720" w:hanging="360"/>
        <w:rPr>
          <w:rFonts w:cs="Arial"/>
          <w:lang w:eastAsia="x-none"/>
        </w:rPr>
      </w:pPr>
      <w:r w:rsidRPr="00FB089E">
        <w:rPr>
          <w:rFonts w:cs="Arial"/>
        </w:rPr>
        <w:t>Osnovni podatki o gospodarskem subjektu</w:t>
      </w:r>
    </w:p>
    <w:tbl>
      <w:tblPr>
        <w:tblW w:w="9112" w:type="dxa"/>
        <w:tblInd w:w="108" w:type="dxa"/>
        <w:tblLayout w:type="fixed"/>
        <w:tblCellMar>
          <w:top w:w="108" w:type="dxa"/>
          <w:bottom w:w="108" w:type="dxa"/>
        </w:tblCellMar>
        <w:tblLook w:val="04A0" w:firstRow="1" w:lastRow="0" w:firstColumn="1" w:lastColumn="0" w:noHBand="0" w:noVBand="1"/>
      </w:tblPr>
      <w:tblGrid>
        <w:gridCol w:w="4497"/>
        <w:gridCol w:w="4615"/>
      </w:tblGrid>
      <w:tr w:rsidR="008D45E5" w:rsidRPr="00FB089E" w14:paraId="0A849C46" w14:textId="77777777" w:rsidTr="001668F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750E8C47" w14:textId="77777777" w:rsidR="008D45E5" w:rsidRPr="00FB089E" w:rsidRDefault="008D45E5" w:rsidP="0067673B">
            <w:pPr>
              <w:keepNext/>
              <w:spacing w:line="240" w:lineRule="auto"/>
              <w:rPr>
                <w:rFonts w:cs="Arial"/>
              </w:rPr>
            </w:pPr>
            <w:r w:rsidRPr="00FB089E">
              <w:rPr>
                <w:rFonts w:cs="Arial"/>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4A2863AC" w14:textId="77777777" w:rsidR="008D45E5" w:rsidRPr="00FB089E" w:rsidRDefault="008D45E5" w:rsidP="0067673B">
            <w:pPr>
              <w:keepNext/>
              <w:snapToGrid w:val="0"/>
              <w:spacing w:line="240" w:lineRule="auto"/>
              <w:rPr>
                <w:rFonts w:cs="Arial"/>
              </w:rPr>
            </w:pPr>
          </w:p>
        </w:tc>
      </w:tr>
      <w:tr w:rsidR="008D45E5" w:rsidRPr="00FB089E" w14:paraId="1812B59B" w14:textId="77777777" w:rsidTr="001668F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1C6BD44B" w14:textId="77777777" w:rsidR="008D45E5" w:rsidRPr="00FB089E" w:rsidRDefault="008D45E5" w:rsidP="0067673B">
            <w:pPr>
              <w:keepNext/>
              <w:spacing w:line="240" w:lineRule="auto"/>
              <w:rPr>
                <w:rFonts w:cs="Arial"/>
              </w:rPr>
            </w:pPr>
            <w:r w:rsidRPr="00FB089E">
              <w:rPr>
                <w:rFonts w:cs="Arial"/>
              </w:rPr>
              <w:t>Naslov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6FBBF0D3" w14:textId="77777777" w:rsidR="008D45E5" w:rsidRPr="00FB089E" w:rsidRDefault="008D45E5" w:rsidP="0067673B">
            <w:pPr>
              <w:keepNext/>
              <w:snapToGrid w:val="0"/>
              <w:spacing w:line="240" w:lineRule="auto"/>
              <w:rPr>
                <w:rFonts w:cs="Arial"/>
              </w:rPr>
            </w:pPr>
          </w:p>
        </w:tc>
      </w:tr>
      <w:tr w:rsidR="008D45E5" w:rsidRPr="00FB089E" w14:paraId="47BE9D54" w14:textId="77777777" w:rsidTr="001668F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20CDC4F7" w14:textId="77777777" w:rsidR="008D45E5" w:rsidRPr="00FB089E" w:rsidRDefault="008D45E5" w:rsidP="0067673B">
            <w:pPr>
              <w:keepNext/>
              <w:spacing w:line="240" w:lineRule="auto"/>
              <w:rPr>
                <w:rFonts w:cs="Arial"/>
              </w:rPr>
            </w:pPr>
            <w:r w:rsidRPr="00FB089E">
              <w:rPr>
                <w:rFonts w:cs="Arial"/>
              </w:rPr>
              <w:t>Matična številka/EMŠO (ponudnik fizična oseba):</w:t>
            </w:r>
          </w:p>
        </w:tc>
        <w:tc>
          <w:tcPr>
            <w:tcW w:w="4615" w:type="dxa"/>
            <w:tcBorders>
              <w:top w:val="dotted" w:sz="4" w:space="0" w:color="000000"/>
              <w:left w:val="dotted" w:sz="4" w:space="0" w:color="000000"/>
              <w:bottom w:val="dotted" w:sz="4" w:space="0" w:color="000000"/>
              <w:right w:val="dotted" w:sz="4" w:space="0" w:color="000000"/>
            </w:tcBorders>
            <w:vAlign w:val="center"/>
          </w:tcPr>
          <w:p w14:paraId="110A006A" w14:textId="77777777" w:rsidR="008D45E5" w:rsidRPr="00FB089E" w:rsidRDefault="008D45E5" w:rsidP="0067673B">
            <w:pPr>
              <w:keepNext/>
              <w:snapToGrid w:val="0"/>
              <w:spacing w:line="240" w:lineRule="auto"/>
              <w:rPr>
                <w:rFonts w:cs="Arial"/>
              </w:rPr>
            </w:pPr>
          </w:p>
        </w:tc>
      </w:tr>
      <w:tr w:rsidR="008D45E5" w:rsidRPr="00FB089E" w14:paraId="53FDBD78" w14:textId="77777777" w:rsidTr="001668F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76A6698B" w14:textId="77777777" w:rsidR="008D45E5" w:rsidRPr="00FB089E" w:rsidRDefault="008D45E5" w:rsidP="0067673B">
            <w:pPr>
              <w:keepNext/>
              <w:spacing w:line="240" w:lineRule="auto"/>
              <w:rPr>
                <w:rFonts w:cs="Arial"/>
              </w:rPr>
            </w:pPr>
            <w:r w:rsidRPr="00FB089E">
              <w:rPr>
                <w:rFonts w:cs="Arial"/>
              </w:rPr>
              <w:t>Ident.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692BE504" w14:textId="77777777" w:rsidR="008D45E5" w:rsidRPr="00FB089E" w:rsidRDefault="008D45E5" w:rsidP="0067673B">
            <w:pPr>
              <w:keepNext/>
              <w:snapToGrid w:val="0"/>
              <w:spacing w:line="240" w:lineRule="auto"/>
              <w:rPr>
                <w:rFonts w:cs="Arial"/>
              </w:rPr>
            </w:pPr>
          </w:p>
        </w:tc>
      </w:tr>
      <w:tr w:rsidR="008D45E5" w:rsidRPr="00FB089E" w14:paraId="64764D31" w14:textId="77777777" w:rsidTr="001668F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485A7777" w14:textId="77777777" w:rsidR="008D45E5" w:rsidRPr="00FB089E" w:rsidRDefault="008D45E5" w:rsidP="0067673B">
            <w:pPr>
              <w:keepNext/>
              <w:spacing w:line="240" w:lineRule="auto"/>
              <w:rPr>
                <w:rFonts w:cs="Arial"/>
              </w:rPr>
            </w:pPr>
            <w:r w:rsidRPr="00FB089E">
              <w:rPr>
                <w:rFonts w:cs="Arial"/>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vAlign w:val="center"/>
          </w:tcPr>
          <w:p w14:paraId="51A5E606" w14:textId="77777777" w:rsidR="008D45E5" w:rsidRPr="00FB089E" w:rsidRDefault="008D45E5" w:rsidP="0067673B">
            <w:pPr>
              <w:keepNext/>
              <w:snapToGrid w:val="0"/>
              <w:spacing w:line="240" w:lineRule="auto"/>
              <w:rPr>
                <w:rFonts w:cs="Arial"/>
              </w:rPr>
            </w:pPr>
          </w:p>
        </w:tc>
      </w:tr>
      <w:tr w:rsidR="008D45E5" w:rsidRPr="00FB089E" w14:paraId="1F483778" w14:textId="77777777" w:rsidTr="001668F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297C48EA" w14:textId="77777777" w:rsidR="008D45E5" w:rsidRPr="00FB089E" w:rsidRDefault="008D45E5" w:rsidP="0067673B">
            <w:pPr>
              <w:keepNext/>
              <w:spacing w:line="240" w:lineRule="auto"/>
              <w:rPr>
                <w:rFonts w:cs="Arial"/>
              </w:rPr>
            </w:pPr>
            <w:r w:rsidRPr="00FB089E">
              <w:rPr>
                <w:rFonts w:cs="Arial"/>
              </w:rPr>
              <w:t>Telefonska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2005F301" w14:textId="77777777" w:rsidR="008D45E5" w:rsidRPr="00FB089E" w:rsidRDefault="008D45E5" w:rsidP="0067673B">
            <w:pPr>
              <w:keepNext/>
              <w:snapToGrid w:val="0"/>
              <w:spacing w:line="240" w:lineRule="auto"/>
              <w:rPr>
                <w:rFonts w:cs="Arial"/>
              </w:rPr>
            </w:pPr>
          </w:p>
        </w:tc>
      </w:tr>
      <w:tr w:rsidR="007E0D5A" w:rsidRPr="00FB089E" w14:paraId="72A1E2DD" w14:textId="77777777" w:rsidTr="001668F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tcPr>
          <w:p w14:paraId="4D9F8F77" w14:textId="5305CAC5" w:rsidR="007E0D5A" w:rsidRPr="00FB089E" w:rsidRDefault="007E0D5A" w:rsidP="0067673B">
            <w:pPr>
              <w:keepNext/>
              <w:spacing w:line="240" w:lineRule="auto"/>
              <w:rPr>
                <w:rFonts w:cs="Arial"/>
              </w:rPr>
            </w:pPr>
            <w:r>
              <w:rPr>
                <w:rFonts w:cs="Arial"/>
              </w:rPr>
              <w:t>Kontaktni e-naslov:</w:t>
            </w:r>
          </w:p>
        </w:tc>
        <w:tc>
          <w:tcPr>
            <w:tcW w:w="4615" w:type="dxa"/>
            <w:tcBorders>
              <w:top w:val="dotted" w:sz="4" w:space="0" w:color="000000"/>
              <w:left w:val="dotted" w:sz="4" w:space="0" w:color="000000"/>
              <w:bottom w:val="dotted" w:sz="4" w:space="0" w:color="000000"/>
              <w:right w:val="dotted" w:sz="4" w:space="0" w:color="000000"/>
            </w:tcBorders>
            <w:vAlign w:val="center"/>
          </w:tcPr>
          <w:p w14:paraId="7D4F9F5E" w14:textId="77777777" w:rsidR="007E0D5A" w:rsidRPr="00FB089E" w:rsidRDefault="007E0D5A" w:rsidP="0067673B">
            <w:pPr>
              <w:keepNext/>
              <w:snapToGrid w:val="0"/>
              <w:spacing w:line="240" w:lineRule="auto"/>
              <w:rPr>
                <w:rFonts w:cs="Arial"/>
              </w:rPr>
            </w:pPr>
          </w:p>
        </w:tc>
      </w:tr>
      <w:tr w:rsidR="008D45E5" w:rsidRPr="00FB089E" w14:paraId="55797509" w14:textId="77777777" w:rsidTr="001668F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3084C2B9" w14:textId="77777777" w:rsidR="008D45E5" w:rsidRPr="00FB089E" w:rsidRDefault="008D45E5" w:rsidP="0067673B">
            <w:pPr>
              <w:keepNext/>
              <w:spacing w:line="240" w:lineRule="auto"/>
              <w:rPr>
                <w:rFonts w:cs="Arial"/>
              </w:rPr>
            </w:pPr>
            <w:r w:rsidRPr="00FB089E">
              <w:rPr>
                <w:rFonts w:cs="Arial"/>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vAlign w:val="center"/>
          </w:tcPr>
          <w:p w14:paraId="702EFBA9" w14:textId="77777777" w:rsidR="008D45E5" w:rsidRPr="00FB089E" w:rsidRDefault="008D45E5" w:rsidP="0067673B">
            <w:pPr>
              <w:keepNext/>
              <w:snapToGrid w:val="0"/>
              <w:spacing w:line="240" w:lineRule="auto"/>
              <w:rPr>
                <w:rFonts w:cs="Arial"/>
              </w:rPr>
            </w:pPr>
          </w:p>
        </w:tc>
      </w:tr>
      <w:tr w:rsidR="008D45E5" w:rsidRPr="00FB089E" w14:paraId="34B49953" w14:textId="77777777" w:rsidTr="001668F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2F8BB0D0" w14:textId="77777777" w:rsidR="008D45E5" w:rsidRPr="00FB089E" w:rsidRDefault="008D45E5" w:rsidP="0067673B">
            <w:pPr>
              <w:keepNext/>
              <w:spacing w:line="240" w:lineRule="auto"/>
              <w:rPr>
                <w:rFonts w:cs="Arial"/>
              </w:rPr>
            </w:pPr>
            <w:r w:rsidRPr="00FB089E">
              <w:rPr>
                <w:rFonts w:cs="Arial"/>
              </w:rPr>
              <w:t>Skrbnik pogodbe:</w:t>
            </w:r>
          </w:p>
        </w:tc>
        <w:tc>
          <w:tcPr>
            <w:tcW w:w="4615" w:type="dxa"/>
            <w:tcBorders>
              <w:top w:val="dotted" w:sz="4" w:space="0" w:color="000000"/>
              <w:left w:val="dotted" w:sz="4" w:space="0" w:color="000000"/>
              <w:bottom w:val="dotted" w:sz="4" w:space="0" w:color="000000"/>
              <w:right w:val="dotted" w:sz="4" w:space="0" w:color="000000"/>
            </w:tcBorders>
            <w:vAlign w:val="center"/>
            <w:hideMark/>
          </w:tcPr>
          <w:p w14:paraId="1D0AED89" w14:textId="77777777" w:rsidR="008D45E5" w:rsidRPr="00FB089E" w:rsidRDefault="008D45E5" w:rsidP="0067673B">
            <w:pPr>
              <w:keepNext/>
              <w:snapToGrid w:val="0"/>
              <w:spacing w:line="240" w:lineRule="auto"/>
              <w:rPr>
                <w:rFonts w:cs="Arial"/>
              </w:rPr>
            </w:pPr>
            <w:r w:rsidRPr="00FB089E">
              <w:rPr>
                <w:rFonts w:cs="Arial"/>
              </w:rPr>
              <w:t>ime, priimek: ____________________________</w:t>
            </w:r>
          </w:p>
          <w:p w14:paraId="47476FAB" w14:textId="77777777" w:rsidR="008D45E5" w:rsidRPr="00FB089E" w:rsidRDefault="008D45E5" w:rsidP="0067673B">
            <w:pPr>
              <w:keepNext/>
              <w:snapToGrid w:val="0"/>
              <w:spacing w:line="240" w:lineRule="auto"/>
              <w:rPr>
                <w:rFonts w:cs="Arial"/>
              </w:rPr>
            </w:pPr>
            <w:r w:rsidRPr="00FB089E">
              <w:rPr>
                <w:rFonts w:cs="Arial"/>
              </w:rPr>
              <w:t>telefon: ________________________________</w:t>
            </w:r>
          </w:p>
          <w:p w14:paraId="1A93D73A" w14:textId="77777777" w:rsidR="008D45E5" w:rsidRPr="00FB089E" w:rsidRDefault="008D45E5" w:rsidP="0067673B">
            <w:pPr>
              <w:keepNext/>
              <w:snapToGrid w:val="0"/>
              <w:spacing w:line="240" w:lineRule="auto"/>
              <w:rPr>
                <w:rFonts w:cs="Arial"/>
              </w:rPr>
            </w:pPr>
            <w:r w:rsidRPr="00FB089E">
              <w:rPr>
                <w:rFonts w:cs="Arial"/>
              </w:rPr>
              <w:t>e-naslov: _______________________________</w:t>
            </w:r>
          </w:p>
        </w:tc>
      </w:tr>
      <w:tr w:rsidR="008D45E5" w:rsidRPr="00FB089E" w14:paraId="0048DF17" w14:textId="77777777" w:rsidTr="001668FD">
        <w:trPr>
          <w:trHeight w:val="170"/>
        </w:trPr>
        <w:tc>
          <w:tcPr>
            <w:tcW w:w="4497" w:type="dxa"/>
            <w:tcBorders>
              <w:top w:val="dotted" w:sz="4" w:space="0" w:color="000000"/>
              <w:left w:val="dotted" w:sz="4" w:space="0" w:color="000000"/>
              <w:bottom w:val="dotted" w:sz="4" w:space="0" w:color="000000"/>
              <w:right w:val="nil"/>
            </w:tcBorders>
            <w:shd w:val="clear" w:color="auto" w:fill="B8CCE4"/>
            <w:vAlign w:val="center"/>
            <w:hideMark/>
          </w:tcPr>
          <w:p w14:paraId="0F6AC30C" w14:textId="77777777" w:rsidR="008D45E5" w:rsidRPr="00FB089E" w:rsidRDefault="008D45E5" w:rsidP="0067673B">
            <w:pPr>
              <w:keepNext/>
              <w:spacing w:line="240" w:lineRule="auto"/>
              <w:rPr>
                <w:rFonts w:cs="Arial"/>
              </w:rPr>
            </w:pPr>
            <w:r w:rsidRPr="00FB089E">
              <w:rPr>
                <w:rFonts w:cs="Arial"/>
              </w:rPr>
              <w:t>Ponudnik je MSP (označiti): mikro,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vAlign w:val="center"/>
            <w:hideMark/>
          </w:tcPr>
          <w:p w14:paraId="0DC95830" w14:textId="77777777" w:rsidR="008D45E5" w:rsidRPr="00FB089E" w:rsidRDefault="008D45E5" w:rsidP="0067673B">
            <w:pPr>
              <w:keepNext/>
              <w:snapToGrid w:val="0"/>
              <w:spacing w:line="240" w:lineRule="auto"/>
              <w:rPr>
                <w:rFonts w:cs="Arial"/>
              </w:rPr>
            </w:pPr>
            <w:r w:rsidRPr="00FB089E">
              <w:rPr>
                <w:rFonts w:cs="Arial"/>
              </w:rPr>
              <w:t xml:space="preserve">                 da                               ne</w:t>
            </w:r>
          </w:p>
        </w:tc>
      </w:tr>
    </w:tbl>
    <w:p w14:paraId="2D443278" w14:textId="77777777" w:rsidR="0067673B" w:rsidRDefault="0067673B" w:rsidP="0067673B">
      <w:pPr>
        <w:pStyle w:val="Naslov2"/>
        <w:numPr>
          <w:ilvl w:val="0"/>
          <w:numId w:val="0"/>
        </w:numPr>
        <w:suppressAutoHyphens/>
        <w:spacing w:before="0" w:after="0" w:line="240" w:lineRule="auto"/>
        <w:ind w:left="499"/>
        <w:rPr>
          <w:rFonts w:cs="Arial"/>
          <w:lang w:eastAsia="x-none"/>
        </w:rPr>
      </w:pPr>
    </w:p>
    <w:p w14:paraId="06A32AEF" w14:textId="071E3782" w:rsidR="008D45E5" w:rsidRPr="00FB089E" w:rsidRDefault="008D45E5" w:rsidP="0067673B">
      <w:pPr>
        <w:pStyle w:val="Naslov2"/>
        <w:numPr>
          <w:ilvl w:val="1"/>
          <w:numId w:val="26"/>
        </w:numPr>
        <w:tabs>
          <w:tab w:val="clear" w:pos="0"/>
        </w:tabs>
        <w:suppressAutoHyphens/>
        <w:spacing w:before="0" w:after="0" w:line="240" w:lineRule="auto"/>
        <w:rPr>
          <w:rFonts w:cs="Arial"/>
          <w:lang w:eastAsia="x-none"/>
        </w:rPr>
      </w:pPr>
      <w:r w:rsidRPr="00FB089E">
        <w:rPr>
          <w:rFonts w:cs="Arial"/>
        </w:rPr>
        <w:t>Osebe, ki so članice upravnega, vodstvenega ali nadzornega organa gospodarskega subjekta ali ki imajo pooblastila za njegovo zastopanje ali odločanje ali nadzor v njem</w:t>
      </w:r>
    </w:p>
    <w:tbl>
      <w:tblPr>
        <w:tblW w:w="0" w:type="auto"/>
        <w:tblInd w:w="108" w:type="dxa"/>
        <w:tblLayout w:type="fixed"/>
        <w:tblLook w:val="04A0" w:firstRow="1" w:lastRow="0" w:firstColumn="1" w:lastColumn="0" w:noHBand="0" w:noVBand="1"/>
      </w:tblPr>
      <w:tblGrid>
        <w:gridCol w:w="897"/>
        <w:gridCol w:w="2241"/>
        <w:gridCol w:w="4233"/>
        <w:gridCol w:w="1751"/>
      </w:tblGrid>
      <w:tr w:rsidR="008D45E5" w:rsidRPr="00FB089E" w14:paraId="063725F3" w14:textId="77777777" w:rsidTr="001668FD">
        <w:tc>
          <w:tcPr>
            <w:tcW w:w="897" w:type="dxa"/>
            <w:tcBorders>
              <w:top w:val="dotted" w:sz="4" w:space="0" w:color="000000"/>
              <w:left w:val="dotted" w:sz="4" w:space="0" w:color="000000"/>
              <w:bottom w:val="dotted" w:sz="4" w:space="0" w:color="000000"/>
              <w:right w:val="nil"/>
            </w:tcBorders>
            <w:vAlign w:val="center"/>
            <w:hideMark/>
          </w:tcPr>
          <w:p w14:paraId="3CB2C16E" w14:textId="77777777" w:rsidR="008D45E5" w:rsidRPr="00FB089E" w:rsidRDefault="008D45E5" w:rsidP="0067673B">
            <w:pPr>
              <w:widowControl w:val="0"/>
              <w:autoSpaceDE w:val="0"/>
              <w:spacing w:line="240" w:lineRule="auto"/>
              <w:jc w:val="center"/>
              <w:rPr>
                <w:rFonts w:cs="Arial"/>
              </w:rPr>
            </w:pPr>
            <w:r w:rsidRPr="00FB089E">
              <w:rPr>
                <w:rFonts w:cs="Arial"/>
                <w:b/>
              </w:rPr>
              <w:t>Zap. št.</w:t>
            </w:r>
          </w:p>
        </w:tc>
        <w:tc>
          <w:tcPr>
            <w:tcW w:w="2241" w:type="dxa"/>
            <w:tcBorders>
              <w:top w:val="dotted" w:sz="4" w:space="0" w:color="000000"/>
              <w:left w:val="dotted" w:sz="4" w:space="0" w:color="000000"/>
              <w:bottom w:val="dotted" w:sz="4" w:space="0" w:color="000000"/>
              <w:right w:val="nil"/>
            </w:tcBorders>
            <w:vAlign w:val="center"/>
            <w:hideMark/>
          </w:tcPr>
          <w:p w14:paraId="30B3806D" w14:textId="77777777" w:rsidR="008D45E5" w:rsidRPr="00FB089E" w:rsidRDefault="008D45E5" w:rsidP="0067673B">
            <w:pPr>
              <w:widowControl w:val="0"/>
              <w:autoSpaceDE w:val="0"/>
              <w:spacing w:line="240" w:lineRule="auto"/>
              <w:rPr>
                <w:rFonts w:cs="Arial"/>
              </w:rPr>
            </w:pPr>
            <w:r w:rsidRPr="00FB089E">
              <w:rPr>
                <w:rFonts w:cs="Arial"/>
                <w:b/>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715292A9" w14:textId="77777777" w:rsidR="008D45E5" w:rsidRPr="00FB089E" w:rsidRDefault="008D45E5" w:rsidP="0067673B">
            <w:pPr>
              <w:widowControl w:val="0"/>
              <w:autoSpaceDE w:val="0"/>
              <w:spacing w:line="240" w:lineRule="auto"/>
              <w:rPr>
                <w:rFonts w:cs="Arial"/>
              </w:rPr>
            </w:pPr>
            <w:r w:rsidRPr="00FB089E">
              <w:rPr>
                <w:rFonts w:cs="Arial"/>
                <w:b/>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07D15F06" w14:textId="77777777" w:rsidR="008D45E5" w:rsidRPr="00FB089E" w:rsidRDefault="008D45E5" w:rsidP="0067673B">
            <w:pPr>
              <w:widowControl w:val="0"/>
              <w:autoSpaceDE w:val="0"/>
              <w:spacing w:line="240" w:lineRule="auto"/>
              <w:rPr>
                <w:rFonts w:cs="Arial"/>
              </w:rPr>
            </w:pPr>
            <w:r w:rsidRPr="00FB089E">
              <w:rPr>
                <w:rFonts w:cs="Arial"/>
                <w:b/>
              </w:rPr>
              <w:t>Funkcija</w:t>
            </w:r>
          </w:p>
        </w:tc>
      </w:tr>
      <w:tr w:rsidR="008D45E5" w:rsidRPr="00FB089E" w14:paraId="4B2544EF" w14:textId="77777777" w:rsidTr="001668FD">
        <w:tc>
          <w:tcPr>
            <w:tcW w:w="897" w:type="dxa"/>
            <w:tcBorders>
              <w:top w:val="dotted" w:sz="4" w:space="0" w:color="000000"/>
              <w:left w:val="dotted" w:sz="4" w:space="0" w:color="000000"/>
              <w:bottom w:val="dotted" w:sz="4" w:space="0" w:color="000000"/>
              <w:right w:val="nil"/>
            </w:tcBorders>
            <w:vAlign w:val="center"/>
            <w:hideMark/>
          </w:tcPr>
          <w:p w14:paraId="0CB79AAC" w14:textId="77777777" w:rsidR="008D45E5" w:rsidRPr="00FB089E" w:rsidRDefault="008D45E5" w:rsidP="0067673B">
            <w:pPr>
              <w:widowControl w:val="0"/>
              <w:autoSpaceDE w:val="0"/>
              <w:spacing w:line="240" w:lineRule="auto"/>
              <w:jc w:val="center"/>
              <w:rPr>
                <w:rFonts w:cs="Arial"/>
              </w:rPr>
            </w:pPr>
            <w:r w:rsidRPr="00FB089E">
              <w:rPr>
                <w:rFonts w:cs="Arial"/>
              </w:rPr>
              <w:t>1.</w:t>
            </w:r>
          </w:p>
        </w:tc>
        <w:tc>
          <w:tcPr>
            <w:tcW w:w="2241" w:type="dxa"/>
            <w:tcBorders>
              <w:top w:val="dotted" w:sz="4" w:space="0" w:color="000000"/>
              <w:left w:val="dotted" w:sz="4" w:space="0" w:color="000000"/>
              <w:bottom w:val="dotted" w:sz="4" w:space="0" w:color="000000"/>
              <w:right w:val="nil"/>
            </w:tcBorders>
            <w:vAlign w:val="center"/>
          </w:tcPr>
          <w:p w14:paraId="7AB55F38" w14:textId="77777777" w:rsidR="008D45E5" w:rsidRPr="00FB089E" w:rsidRDefault="008D45E5" w:rsidP="0067673B">
            <w:pPr>
              <w:widowControl w:val="0"/>
              <w:autoSpaceDE w:val="0"/>
              <w:snapToGrid w:val="0"/>
              <w:spacing w:line="240" w:lineRule="auto"/>
              <w:rPr>
                <w:rFonts w:cs="Arial"/>
              </w:rPr>
            </w:pPr>
          </w:p>
        </w:tc>
        <w:tc>
          <w:tcPr>
            <w:tcW w:w="4233" w:type="dxa"/>
            <w:tcBorders>
              <w:top w:val="dotted" w:sz="4" w:space="0" w:color="000000"/>
              <w:left w:val="dotted" w:sz="4" w:space="0" w:color="000000"/>
              <w:bottom w:val="dotted" w:sz="4" w:space="0" w:color="000000"/>
              <w:right w:val="nil"/>
            </w:tcBorders>
            <w:vAlign w:val="center"/>
          </w:tcPr>
          <w:p w14:paraId="1B12E407" w14:textId="77777777" w:rsidR="008D45E5" w:rsidRPr="00FB089E" w:rsidRDefault="008D45E5" w:rsidP="0067673B">
            <w:pPr>
              <w:widowControl w:val="0"/>
              <w:autoSpaceDE w:val="0"/>
              <w:snapToGrid w:val="0"/>
              <w:spacing w:line="240" w:lineRule="auto"/>
              <w:rPr>
                <w:rFonts w:cs="Arial"/>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3EC29D9C" w14:textId="77777777" w:rsidR="008D45E5" w:rsidRPr="00FB089E" w:rsidRDefault="008D45E5" w:rsidP="0067673B">
            <w:pPr>
              <w:widowControl w:val="0"/>
              <w:autoSpaceDE w:val="0"/>
              <w:snapToGrid w:val="0"/>
              <w:spacing w:line="240" w:lineRule="auto"/>
              <w:rPr>
                <w:rFonts w:cs="Arial"/>
              </w:rPr>
            </w:pPr>
          </w:p>
        </w:tc>
      </w:tr>
      <w:tr w:rsidR="008D45E5" w:rsidRPr="00FB089E" w14:paraId="52138073" w14:textId="77777777" w:rsidTr="001668FD">
        <w:tc>
          <w:tcPr>
            <w:tcW w:w="897" w:type="dxa"/>
            <w:tcBorders>
              <w:top w:val="dotted" w:sz="4" w:space="0" w:color="000000"/>
              <w:left w:val="dotted" w:sz="4" w:space="0" w:color="000000"/>
              <w:bottom w:val="dotted" w:sz="4" w:space="0" w:color="000000"/>
              <w:right w:val="nil"/>
            </w:tcBorders>
            <w:vAlign w:val="center"/>
            <w:hideMark/>
          </w:tcPr>
          <w:p w14:paraId="6FD267CD" w14:textId="77777777" w:rsidR="008D45E5" w:rsidRPr="00FB089E" w:rsidRDefault="008D45E5" w:rsidP="0067673B">
            <w:pPr>
              <w:widowControl w:val="0"/>
              <w:autoSpaceDE w:val="0"/>
              <w:spacing w:line="240" w:lineRule="auto"/>
              <w:jc w:val="center"/>
              <w:rPr>
                <w:rFonts w:cs="Arial"/>
              </w:rPr>
            </w:pPr>
            <w:r w:rsidRPr="00FB089E">
              <w:rPr>
                <w:rFonts w:cs="Arial"/>
              </w:rPr>
              <w:t>2.</w:t>
            </w:r>
          </w:p>
        </w:tc>
        <w:tc>
          <w:tcPr>
            <w:tcW w:w="2241" w:type="dxa"/>
            <w:tcBorders>
              <w:top w:val="dotted" w:sz="4" w:space="0" w:color="000000"/>
              <w:left w:val="dotted" w:sz="4" w:space="0" w:color="000000"/>
              <w:bottom w:val="dotted" w:sz="4" w:space="0" w:color="000000"/>
              <w:right w:val="nil"/>
            </w:tcBorders>
            <w:vAlign w:val="center"/>
          </w:tcPr>
          <w:p w14:paraId="75E521A6" w14:textId="77777777" w:rsidR="008D45E5" w:rsidRPr="00FB089E" w:rsidRDefault="008D45E5" w:rsidP="0067673B">
            <w:pPr>
              <w:widowControl w:val="0"/>
              <w:autoSpaceDE w:val="0"/>
              <w:snapToGrid w:val="0"/>
              <w:spacing w:line="240" w:lineRule="auto"/>
              <w:rPr>
                <w:rFonts w:cs="Arial"/>
              </w:rPr>
            </w:pPr>
          </w:p>
        </w:tc>
        <w:tc>
          <w:tcPr>
            <w:tcW w:w="4233" w:type="dxa"/>
            <w:tcBorders>
              <w:top w:val="dotted" w:sz="4" w:space="0" w:color="000000"/>
              <w:left w:val="dotted" w:sz="4" w:space="0" w:color="000000"/>
              <w:bottom w:val="dotted" w:sz="4" w:space="0" w:color="000000"/>
              <w:right w:val="nil"/>
            </w:tcBorders>
            <w:vAlign w:val="center"/>
          </w:tcPr>
          <w:p w14:paraId="7248D902" w14:textId="77777777" w:rsidR="008D45E5" w:rsidRPr="00FB089E" w:rsidRDefault="008D45E5" w:rsidP="0067673B">
            <w:pPr>
              <w:widowControl w:val="0"/>
              <w:autoSpaceDE w:val="0"/>
              <w:snapToGrid w:val="0"/>
              <w:spacing w:line="240" w:lineRule="auto"/>
              <w:rPr>
                <w:rFonts w:cs="Arial"/>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6FBA1DBB" w14:textId="77777777" w:rsidR="008D45E5" w:rsidRPr="00FB089E" w:rsidRDefault="008D45E5" w:rsidP="0067673B">
            <w:pPr>
              <w:widowControl w:val="0"/>
              <w:autoSpaceDE w:val="0"/>
              <w:snapToGrid w:val="0"/>
              <w:spacing w:line="240" w:lineRule="auto"/>
              <w:rPr>
                <w:rFonts w:cs="Arial"/>
              </w:rPr>
            </w:pPr>
          </w:p>
        </w:tc>
      </w:tr>
      <w:tr w:rsidR="008D45E5" w:rsidRPr="00FB089E" w14:paraId="7BB4CA1C" w14:textId="77777777" w:rsidTr="001668FD">
        <w:tc>
          <w:tcPr>
            <w:tcW w:w="897" w:type="dxa"/>
            <w:tcBorders>
              <w:top w:val="dotted" w:sz="4" w:space="0" w:color="000000"/>
              <w:left w:val="dotted" w:sz="4" w:space="0" w:color="000000"/>
              <w:bottom w:val="dotted" w:sz="4" w:space="0" w:color="000000"/>
              <w:right w:val="nil"/>
            </w:tcBorders>
            <w:vAlign w:val="center"/>
            <w:hideMark/>
          </w:tcPr>
          <w:p w14:paraId="51339CCF" w14:textId="77777777" w:rsidR="008D45E5" w:rsidRPr="00FB089E" w:rsidRDefault="008D45E5" w:rsidP="0067673B">
            <w:pPr>
              <w:widowControl w:val="0"/>
              <w:autoSpaceDE w:val="0"/>
              <w:spacing w:line="240" w:lineRule="auto"/>
              <w:jc w:val="center"/>
              <w:rPr>
                <w:rFonts w:cs="Arial"/>
              </w:rPr>
            </w:pPr>
            <w:r w:rsidRPr="00FB089E">
              <w:rPr>
                <w:rFonts w:cs="Arial"/>
              </w:rPr>
              <w:t>3.</w:t>
            </w:r>
          </w:p>
        </w:tc>
        <w:tc>
          <w:tcPr>
            <w:tcW w:w="2241" w:type="dxa"/>
            <w:tcBorders>
              <w:top w:val="dotted" w:sz="4" w:space="0" w:color="000000"/>
              <w:left w:val="dotted" w:sz="4" w:space="0" w:color="000000"/>
              <w:bottom w:val="dotted" w:sz="4" w:space="0" w:color="000000"/>
              <w:right w:val="nil"/>
            </w:tcBorders>
            <w:vAlign w:val="center"/>
          </w:tcPr>
          <w:p w14:paraId="441393A8" w14:textId="77777777" w:rsidR="008D45E5" w:rsidRPr="00FB089E" w:rsidRDefault="008D45E5" w:rsidP="0067673B">
            <w:pPr>
              <w:widowControl w:val="0"/>
              <w:autoSpaceDE w:val="0"/>
              <w:snapToGrid w:val="0"/>
              <w:spacing w:line="240" w:lineRule="auto"/>
              <w:rPr>
                <w:rFonts w:cs="Arial"/>
              </w:rPr>
            </w:pPr>
          </w:p>
        </w:tc>
        <w:tc>
          <w:tcPr>
            <w:tcW w:w="4233" w:type="dxa"/>
            <w:tcBorders>
              <w:top w:val="dotted" w:sz="4" w:space="0" w:color="000000"/>
              <w:left w:val="dotted" w:sz="4" w:space="0" w:color="000000"/>
              <w:bottom w:val="dotted" w:sz="4" w:space="0" w:color="000000"/>
              <w:right w:val="nil"/>
            </w:tcBorders>
            <w:vAlign w:val="center"/>
          </w:tcPr>
          <w:p w14:paraId="3E14616F" w14:textId="77777777" w:rsidR="008D45E5" w:rsidRPr="00FB089E" w:rsidRDefault="008D45E5" w:rsidP="0067673B">
            <w:pPr>
              <w:widowControl w:val="0"/>
              <w:autoSpaceDE w:val="0"/>
              <w:snapToGrid w:val="0"/>
              <w:spacing w:line="240" w:lineRule="auto"/>
              <w:rPr>
                <w:rFonts w:cs="Arial"/>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2EEAAB27" w14:textId="77777777" w:rsidR="008D45E5" w:rsidRPr="00FB089E" w:rsidRDefault="008D45E5" w:rsidP="0067673B">
            <w:pPr>
              <w:widowControl w:val="0"/>
              <w:autoSpaceDE w:val="0"/>
              <w:snapToGrid w:val="0"/>
              <w:spacing w:line="240" w:lineRule="auto"/>
              <w:rPr>
                <w:rFonts w:cs="Arial"/>
              </w:rPr>
            </w:pPr>
          </w:p>
        </w:tc>
      </w:tr>
      <w:tr w:rsidR="008D45E5" w:rsidRPr="00FB089E" w14:paraId="407380DF" w14:textId="77777777" w:rsidTr="001668FD">
        <w:tc>
          <w:tcPr>
            <w:tcW w:w="897" w:type="dxa"/>
            <w:tcBorders>
              <w:top w:val="dotted" w:sz="4" w:space="0" w:color="000000"/>
              <w:left w:val="dotted" w:sz="4" w:space="0" w:color="000000"/>
              <w:bottom w:val="dotted" w:sz="4" w:space="0" w:color="000000"/>
              <w:right w:val="nil"/>
            </w:tcBorders>
            <w:vAlign w:val="center"/>
            <w:hideMark/>
          </w:tcPr>
          <w:p w14:paraId="61BA974B" w14:textId="77777777" w:rsidR="008D45E5" w:rsidRPr="00FB089E" w:rsidRDefault="008D45E5" w:rsidP="0067673B">
            <w:pPr>
              <w:widowControl w:val="0"/>
              <w:autoSpaceDE w:val="0"/>
              <w:spacing w:line="240" w:lineRule="auto"/>
              <w:jc w:val="center"/>
              <w:rPr>
                <w:rFonts w:cs="Arial"/>
              </w:rPr>
            </w:pPr>
            <w:r w:rsidRPr="00FB089E">
              <w:rPr>
                <w:rFonts w:cs="Arial"/>
              </w:rPr>
              <w:t>4.</w:t>
            </w:r>
          </w:p>
        </w:tc>
        <w:tc>
          <w:tcPr>
            <w:tcW w:w="2241" w:type="dxa"/>
            <w:tcBorders>
              <w:top w:val="dotted" w:sz="4" w:space="0" w:color="000000"/>
              <w:left w:val="dotted" w:sz="4" w:space="0" w:color="000000"/>
              <w:bottom w:val="dotted" w:sz="4" w:space="0" w:color="000000"/>
              <w:right w:val="nil"/>
            </w:tcBorders>
            <w:vAlign w:val="center"/>
          </w:tcPr>
          <w:p w14:paraId="4E4B13A7" w14:textId="77777777" w:rsidR="008D45E5" w:rsidRPr="00FB089E" w:rsidRDefault="008D45E5" w:rsidP="0067673B">
            <w:pPr>
              <w:widowControl w:val="0"/>
              <w:autoSpaceDE w:val="0"/>
              <w:snapToGrid w:val="0"/>
              <w:spacing w:line="240" w:lineRule="auto"/>
              <w:rPr>
                <w:rFonts w:cs="Arial"/>
              </w:rPr>
            </w:pPr>
          </w:p>
        </w:tc>
        <w:tc>
          <w:tcPr>
            <w:tcW w:w="4233" w:type="dxa"/>
            <w:tcBorders>
              <w:top w:val="dotted" w:sz="4" w:space="0" w:color="000000"/>
              <w:left w:val="dotted" w:sz="4" w:space="0" w:color="000000"/>
              <w:bottom w:val="dotted" w:sz="4" w:space="0" w:color="000000"/>
              <w:right w:val="nil"/>
            </w:tcBorders>
            <w:vAlign w:val="center"/>
          </w:tcPr>
          <w:p w14:paraId="313DCDBA" w14:textId="77777777" w:rsidR="008D45E5" w:rsidRPr="00FB089E" w:rsidRDefault="008D45E5" w:rsidP="0067673B">
            <w:pPr>
              <w:widowControl w:val="0"/>
              <w:autoSpaceDE w:val="0"/>
              <w:snapToGrid w:val="0"/>
              <w:spacing w:line="240" w:lineRule="auto"/>
              <w:rPr>
                <w:rFonts w:cs="Arial"/>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2B0A2D2A" w14:textId="77777777" w:rsidR="008D45E5" w:rsidRPr="00FB089E" w:rsidRDefault="008D45E5" w:rsidP="0067673B">
            <w:pPr>
              <w:widowControl w:val="0"/>
              <w:autoSpaceDE w:val="0"/>
              <w:snapToGrid w:val="0"/>
              <w:spacing w:line="240" w:lineRule="auto"/>
              <w:rPr>
                <w:rFonts w:cs="Arial"/>
              </w:rPr>
            </w:pPr>
          </w:p>
        </w:tc>
      </w:tr>
      <w:tr w:rsidR="008D45E5" w:rsidRPr="00FB089E" w14:paraId="5DA7B9B0" w14:textId="77777777" w:rsidTr="001668FD">
        <w:tc>
          <w:tcPr>
            <w:tcW w:w="897" w:type="dxa"/>
            <w:tcBorders>
              <w:top w:val="dotted" w:sz="4" w:space="0" w:color="000000"/>
              <w:left w:val="dotted" w:sz="4" w:space="0" w:color="000000"/>
              <w:bottom w:val="dotted" w:sz="4" w:space="0" w:color="000000"/>
              <w:right w:val="nil"/>
            </w:tcBorders>
            <w:vAlign w:val="center"/>
            <w:hideMark/>
          </w:tcPr>
          <w:p w14:paraId="2A23B1F8" w14:textId="77777777" w:rsidR="008D45E5" w:rsidRPr="00FB089E" w:rsidRDefault="008D45E5" w:rsidP="0067673B">
            <w:pPr>
              <w:widowControl w:val="0"/>
              <w:autoSpaceDE w:val="0"/>
              <w:spacing w:line="240" w:lineRule="auto"/>
              <w:jc w:val="center"/>
              <w:rPr>
                <w:rFonts w:cs="Arial"/>
              </w:rPr>
            </w:pPr>
            <w:r w:rsidRPr="00FB089E">
              <w:rPr>
                <w:rFonts w:cs="Arial"/>
              </w:rPr>
              <w:t>5.</w:t>
            </w:r>
          </w:p>
        </w:tc>
        <w:tc>
          <w:tcPr>
            <w:tcW w:w="2241" w:type="dxa"/>
            <w:tcBorders>
              <w:top w:val="dotted" w:sz="4" w:space="0" w:color="000000"/>
              <w:left w:val="dotted" w:sz="4" w:space="0" w:color="000000"/>
              <w:bottom w:val="dotted" w:sz="4" w:space="0" w:color="000000"/>
              <w:right w:val="nil"/>
            </w:tcBorders>
            <w:vAlign w:val="center"/>
          </w:tcPr>
          <w:p w14:paraId="366F5175" w14:textId="77777777" w:rsidR="008D45E5" w:rsidRPr="00FB089E" w:rsidRDefault="008D45E5" w:rsidP="0067673B">
            <w:pPr>
              <w:widowControl w:val="0"/>
              <w:autoSpaceDE w:val="0"/>
              <w:snapToGrid w:val="0"/>
              <w:spacing w:line="240" w:lineRule="auto"/>
              <w:rPr>
                <w:rFonts w:cs="Arial"/>
              </w:rPr>
            </w:pPr>
          </w:p>
        </w:tc>
        <w:tc>
          <w:tcPr>
            <w:tcW w:w="4233" w:type="dxa"/>
            <w:tcBorders>
              <w:top w:val="dotted" w:sz="4" w:space="0" w:color="000000"/>
              <w:left w:val="dotted" w:sz="4" w:space="0" w:color="000000"/>
              <w:bottom w:val="dotted" w:sz="4" w:space="0" w:color="000000"/>
              <w:right w:val="nil"/>
            </w:tcBorders>
            <w:vAlign w:val="center"/>
          </w:tcPr>
          <w:p w14:paraId="6794D197" w14:textId="77777777" w:rsidR="008D45E5" w:rsidRPr="00FB089E" w:rsidRDefault="008D45E5" w:rsidP="0067673B">
            <w:pPr>
              <w:widowControl w:val="0"/>
              <w:autoSpaceDE w:val="0"/>
              <w:snapToGrid w:val="0"/>
              <w:spacing w:line="240" w:lineRule="auto"/>
              <w:rPr>
                <w:rFonts w:cs="Arial"/>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533970C3" w14:textId="77777777" w:rsidR="008D45E5" w:rsidRPr="00FB089E" w:rsidRDefault="008D45E5" w:rsidP="0067673B">
            <w:pPr>
              <w:widowControl w:val="0"/>
              <w:autoSpaceDE w:val="0"/>
              <w:snapToGrid w:val="0"/>
              <w:spacing w:line="240" w:lineRule="auto"/>
              <w:rPr>
                <w:rFonts w:cs="Arial"/>
              </w:rPr>
            </w:pPr>
          </w:p>
        </w:tc>
      </w:tr>
    </w:tbl>
    <w:p w14:paraId="64FCA881" w14:textId="77777777" w:rsidR="001256F0" w:rsidRDefault="001256F0" w:rsidP="001256F0">
      <w:pPr>
        <w:pStyle w:val="Naslov2"/>
        <w:numPr>
          <w:ilvl w:val="0"/>
          <w:numId w:val="0"/>
        </w:numPr>
        <w:suppressAutoHyphens/>
        <w:spacing w:before="0" w:after="0" w:line="240" w:lineRule="auto"/>
        <w:ind w:left="1555"/>
        <w:rPr>
          <w:rFonts w:cs="Arial"/>
          <w:lang w:eastAsia="x-none"/>
        </w:rPr>
      </w:pPr>
    </w:p>
    <w:p w14:paraId="068B6E68" w14:textId="263F49BD" w:rsidR="008D45E5" w:rsidRPr="00FB089E" w:rsidRDefault="008D45E5" w:rsidP="0067673B">
      <w:pPr>
        <w:pStyle w:val="Naslov2"/>
        <w:numPr>
          <w:ilvl w:val="1"/>
          <w:numId w:val="28"/>
        </w:numPr>
        <w:suppressAutoHyphens/>
        <w:spacing w:before="0" w:after="0" w:line="240" w:lineRule="auto"/>
        <w:ind w:left="1555"/>
        <w:rPr>
          <w:rFonts w:cs="Arial"/>
          <w:lang w:eastAsia="x-none"/>
        </w:rPr>
      </w:pPr>
      <w:r w:rsidRPr="00FB089E">
        <w:rPr>
          <w:rFonts w:cs="Arial"/>
        </w:rPr>
        <w:t>Podpisniki pogodbe z navedbo funkcije ter navedbo ali so samostojni oziroma kolektivni podpisniki</w:t>
      </w:r>
    </w:p>
    <w:tbl>
      <w:tblPr>
        <w:tblW w:w="0" w:type="auto"/>
        <w:tblInd w:w="108" w:type="dxa"/>
        <w:tblLayout w:type="fixed"/>
        <w:tblLook w:val="04A0" w:firstRow="1" w:lastRow="0" w:firstColumn="1" w:lastColumn="0" w:noHBand="0" w:noVBand="1"/>
      </w:tblPr>
      <w:tblGrid>
        <w:gridCol w:w="950"/>
        <w:gridCol w:w="3569"/>
        <w:gridCol w:w="2267"/>
        <w:gridCol w:w="2284"/>
      </w:tblGrid>
      <w:tr w:rsidR="008D45E5" w:rsidRPr="00FB089E" w14:paraId="3A0E58DA" w14:textId="77777777" w:rsidTr="001668FD">
        <w:trPr>
          <w:cantSplit/>
          <w:tblHeader/>
        </w:trPr>
        <w:tc>
          <w:tcPr>
            <w:tcW w:w="950" w:type="dxa"/>
            <w:tcBorders>
              <w:top w:val="dotted" w:sz="4" w:space="0" w:color="000000"/>
              <w:left w:val="dotted" w:sz="4" w:space="0" w:color="000000"/>
              <w:bottom w:val="dotted" w:sz="4" w:space="0" w:color="000000"/>
              <w:right w:val="nil"/>
            </w:tcBorders>
            <w:hideMark/>
          </w:tcPr>
          <w:p w14:paraId="2E173A9D" w14:textId="77777777" w:rsidR="008D45E5" w:rsidRPr="00FB089E" w:rsidRDefault="008D45E5" w:rsidP="0067673B">
            <w:pPr>
              <w:spacing w:line="240" w:lineRule="auto"/>
              <w:rPr>
                <w:rFonts w:cs="Arial"/>
              </w:rPr>
            </w:pPr>
            <w:r w:rsidRPr="00FB089E">
              <w:rPr>
                <w:rFonts w:cs="Arial"/>
                <w:b/>
              </w:rPr>
              <w:t>Zap. št.</w:t>
            </w:r>
          </w:p>
        </w:tc>
        <w:tc>
          <w:tcPr>
            <w:tcW w:w="3569" w:type="dxa"/>
            <w:tcBorders>
              <w:top w:val="dotted" w:sz="4" w:space="0" w:color="000000"/>
              <w:left w:val="dotted" w:sz="4" w:space="0" w:color="000000"/>
              <w:bottom w:val="dotted" w:sz="4" w:space="0" w:color="000000"/>
              <w:right w:val="nil"/>
            </w:tcBorders>
            <w:hideMark/>
          </w:tcPr>
          <w:p w14:paraId="4C3060AB" w14:textId="77777777" w:rsidR="008D45E5" w:rsidRPr="00FB089E" w:rsidRDefault="008D45E5" w:rsidP="0067673B">
            <w:pPr>
              <w:spacing w:line="240" w:lineRule="auto"/>
              <w:rPr>
                <w:rFonts w:cs="Arial"/>
              </w:rPr>
            </w:pPr>
            <w:r w:rsidRPr="00FB089E">
              <w:rPr>
                <w:rFonts w:cs="Arial"/>
                <w:b/>
              </w:rPr>
              <w:t>Ime in priimek</w:t>
            </w:r>
          </w:p>
        </w:tc>
        <w:tc>
          <w:tcPr>
            <w:tcW w:w="2267" w:type="dxa"/>
            <w:tcBorders>
              <w:top w:val="dotted" w:sz="4" w:space="0" w:color="000000"/>
              <w:left w:val="dotted" w:sz="4" w:space="0" w:color="000000"/>
              <w:bottom w:val="dotted" w:sz="4" w:space="0" w:color="000000"/>
              <w:right w:val="nil"/>
            </w:tcBorders>
            <w:hideMark/>
          </w:tcPr>
          <w:p w14:paraId="76F94C78" w14:textId="77777777" w:rsidR="008D45E5" w:rsidRPr="00FB089E" w:rsidRDefault="008D45E5" w:rsidP="0067673B">
            <w:pPr>
              <w:spacing w:line="240" w:lineRule="auto"/>
              <w:rPr>
                <w:rFonts w:cs="Arial"/>
              </w:rPr>
            </w:pPr>
            <w:r w:rsidRPr="00FB089E">
              <w:rPr>
                <w:rFonts w:cs="Arial"/>
                <w:b/>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54F79B51" w14:textId="77777777" w:rsidR="008D45E5" w:rsidRPr="00FB089E" w:rsidRDefault="008D45E5" w:rsidP="0067673B">
            <w:pPr>
              <w:spacing w:line="240" w:lineRule="auto"/>
              <w:rPr>
                <w:rFonts w:cs="Arial"/>
              </w:rPr>
            </w:pPr>
            <w:r w:rsidRPr="00FB089E">
              <w:rPr>
                <w:rFonts w:cs="Arial"/>
                <w:b/>
              </w:rPr>
              <w:t>Vrsta podpisnika</w:t>
            </w:r>
          </w:p>
        </w:tc>
      </w:tr>
      <w:tr w:rsidR="008D45E5" w:rsidRPr="00FB089E" w14:paraId="39EE683E" w14:textId="77777777" w:rsidTr="001668FD">
        <w:trPr>
          <w:cantSplit/>
        </w:trPr>
        <w:tc>
          <w:tcPr>
            <w:tcW w:w="950" w:type="dxa"/>
            <w:tcBorders>
              <w:top w:val="dotted" w:sz="4" w:space="0" w:color="000000"/>
              <w:left w:val="dotted" w:sz="4" w:space="0" w:color="000000"/>
              <w:bottom w:val="dotted" w:sz="4" w:space="0" w:color="000000"/>
              <w:right w:val="nil"/>
            </w:tcBorders>
            <w:hideMark/>
          </w:tcPr>
          <w:p w14:paraId="537388A6" w14:textId="77777777" w:rsidR="008D45E5" w:rsidRPr="00FB089E" w:rsidRDefault="008D45E5" w:rsidP="0067673B">
            <w:pPr>
              <w:spacing w:line="240" w:lineRule="auto"/>
              <w:jc w:val="center"/>
              <w:rPr>
                <w:rFonts w:cs="Arial"/>
              </w:rPr>
            </w:pPr>
            <w:r w:rsidRPr="00FB089E">
              <w:rPr>
                <w:rFonts w:cs="Arial"/>
              </w:rPr>
              <w:t>1.</w:t>
            </w:r>
          </w:p>
        </w:tc>
        <w:tc>
          <w:tcPr>
            <w:tcW w:w="3569" w:type="dxa"/>
            <w:tcBorders>
              <w:top w:val="dotted" w:sz="4" w:space="0" w:color="000000"/>
              <w:left w:val="dotted" w:sz="4" w:space="0" w:color="000000"/>
              <w:bottom w:val="dotted" w:sz="4" w:space="0" w:color="000000"/>
              <w:right w:val="nil"/>
            </w:tcBorders>
          </w:tcPr>
          <w:p w14:paraId="124E1FE6" w14:textId="77777777" w:rsidR="008D45E5" w:rsidRPr="00FB089E" w:rsidRDefault="008D45E5" w:rsidP="0067673B">
            <w:pPr>
              <w:snapToGrid w:val="0"/>
              <w:spacing w:line="240" w:lineRule="auto"/>
              <w:rPr>
                <w:rFonts w:cs="Arial"/>
              </w:rPr>
            </w:pPr>
          </w:p>
        </w:tc>
        <w:tc>
          <w:tcPr>
            <w:tcW w:w="2267" w:type="dxa"/>
            <w:tcBorders>
              <w:top w:val="dotted" w:sz="4" w:space="0" w:color="000000"/>
              <w:left w:val="dotted" w:sz="4" w:space="0" w:color="000000"/>
              <w:bottom w:val="dotted" w:sz="4" w:space="0" w:color="000000"/>
              <w:right w:val="nil"/>
            </w:tcBorders>
          </w:tcPr>
          <w:p w14:paraId="5A2A7AFE" w14:textId="77777777" w:rsidR="008D45E5" w:rsidRPr="00FB089E" w:rsidRDefault="008D45E5" w:rsidP="0067673B">
            <w:pPr>
              <w:snapToGrid w:val="0"/>
              <w:spacing w:line="240" w:lineRule="auto"/>
              <w:rPr>
                <w:rFonts w:cs="Arial"/>
              </w:rPr>
            </w:pPr>
          </w:p>
        </w:tc>
        <w:tc>
          <w:tcPr>
            <w:tcW w:w="2284" w:type="dxa"/>
            <w:tcBorders>
              <w:top w:val="dotted" w:sz="4" w:space="0" w:color="000000"/>
              <w:left w:val="dotted" w:sz="4" w:space="0" w:color="000000"/>
              <w:bottom w:val="dotted" w:sz="4" w:space="0" w:color="000000"/>
              <w:right w:val="dotted" w:sz="4" w:space="0" w:color="000000"/>
            </w:tcBorders>
          </w:tcPr>
          <w:p w14:paraId="2ABD4435" w14:textId="77777777" w:rsidR="008D45E5" w:rsidRPr="00FB089E" w:rsidRDefault="008D45E5" w:rsidP="0067673B">
            <w:pPr>
              <w:snapToGrid w:val="0"/>
              <w:spacing w:line="240" w:lineRule="auto"/>
              <w:rPr>
                <w:rFonts w:cs="Arial"/>
              </w:rPr>
            </w:pPr>
          </w:p>
        </w:tc>
      </w:tr>
      <w:tr w:rsidR="008D45E5" w:rsidRPr="00FB089E" w14:paraId="5CF787C2" w14:textId="77777777" w:rsidTr="001668FD">
        <w:trPr>
          <w:cantSplit/>
        </w:trPr>
        <w:tc>
          <w:tcPr>
            <w:tcW w:w="950" w:type="dxa"/>
            <w:tcBorders>
              <w:top w:val="dotted" w:sz="4" w:space="0" w:color="000000"/>
              <w:left w:val="dotted" w:sz="4" w:space="0" w:color="000000"/>
              <w:bottom w:val="dotted" w:sz="4" w:space="0" w:color="000000"/>
              <w:right w:val="nil"/>
            </w:tcBorders>
            <w:hideMark/>
          </w:tcPr>
          <w:p w14:paraId="0A21D4D7" w14:textId="77777777" w:rsidR="008D45E5" w:rsidRPr="00FB089E" w:rsidRDefault="008D45E5" w:rsidP="0067673B">
            <w:pPr>
              <w:spacing w:line="240" w:lineRule="auto"/>
              <w:jc w:val="center"/>
              <w:rPr>
                <w:rFonts w:cs="Arial"/>
              </w:rPr>
            </w:pPr>
            <w:r w:rsidRPr="00FB089E">
              <w:rPr>
                <w:rFonts w:cs="Arial"/>
              </w:rPr>
              <w:t>2.</w:t>
            </w:r>
          </w:p>
        </w:tc>
        <w:tc>
          <w:tcPr>
            <w:tcW w:w="3569" w:type="dxa"/>
            <w:tcBorders>
              <w:top w:val="dotted" w:sz="4" w:space="0" w:color="000000"/>
              <w:left w:val="dotted" w:sz="4" w:space="0" w:color="000000"/>
              <w:bottom w:val="dotted" w:sz="4" w:space="0" w:color="000000"/>
              <w:right w:val="nil"/>
            </w:tcBorders>
          </w:tcPr>
          <w:p w14:paraId="4EEEE611" w14:textId="77777777" w:rsidR="008D45E5" w:rsidRPr="00FB089E" w:rsidRDefault="008D45E5" w:rsidP="0067673B">
            <w:pPr>
              <w:snapToGrid w:val="0"/>
              <w:spacing w:line="240" w:lineRule="auto"/>
              <w:rPr>
                <w:rFonts w:cs="Arial"/>
              </w:rPr>
            </w:pPr>
          </w:p>
        </w:tc>
        <w:tc>
          <w:tcPr>
            <w:tcW w:w="2267" w:type="dxa"/>
            <w:tcBorders>
              <w:top w:val="dotted" w:sz="4" w:space="0" w:color="000000"/>
              <w:left w:val="dotted" w:sz="4" w:space="0" w:color="000000"/>
              <w:bottom w:val="dotted" w:sz="4" w:space="0" w:color="000000"/>
              <w:right w:val="nil"/>
            </w:tcBorders>
          </w:tcPr>
          <w:p w14:paraId="3DFCE93A" w14:textId="77777777" w:rsidR="008D45E5" w:rsidRPr="00FB089E" w:rsidRDefault="008D45E5" w:rsidP="0067673B">
            <w:pPr>
              <w:snapToGrid w:val="0"/>
              <w:spacing w:line="240" w:lineRule="auto"/>
              <w:rPr>
                <w:rFonts w:cs="Arial"/>
              </w:rPr>
            </w:pPr>
          </w:p>
        </w:tc>
        <w:tc>
          <w:tcPr>
            <w:tcW w:w="2284" w:type="dxa"/>
            <w:tcBorders>
              <w:top w:val="dotted" w:sz="4" w:space="0" w:color="000000"/>
              <w:left w:val="dotted" w:sz="4" w:space="0" w:color="000000"/>
              <w:bottom w:val="dotted" w:sz="4" w:space="0" w:color="000000"/>
              <w:right w:val="dotted" w:sz="4" w:space="0" w:color="000000"/>
            </w:tcBorders>
          </w:tcPr>
          <w:p w14:paraId="2A8C21C0" w14:textId="77777777" w:rsidR="008D45E5" w:rsidRPr="00FB089E" w:rsidRDefault="008D45E5" w:rsidP="0067673B">
            <w:pPr>
              <w:snapToGrid w:val="0"/>
              <w:spacing w:line="240" w:lineRule="auto"/>
              <w:rPr>
                <w:rFonts w:cs="Arial"/>
              </w:rPr>
            </w:pPr>
          </w:p>
        </w:tc>
      </w:tr>
      <w:tr w:rsidR="008D45E5" w:rsidRPr="00FB089E" w14:paraId="6C2C28CE" w14:textId="77777777" w:rsidTr="001668FD">
        <w:trPr>
          <w:cantSplit/>
        </w:trPr>
        <w:tc>
          <w:tcPr>
            <w:tcW w:w="950" w:type="dxa"/>
            <w:tcBorders>
              <w:top w:val="dotted" w:sz="4" w:space="0" w:color="000000"/>
              <w:left w:val="dotted" w:sz="4" w:space="0" w:color="000000"/>
              <w:bottom w:val="dotted" w:sz="4" w:space="0" w:color="000000"/>
              <w:right w:val="nil"/>
            </w:tcBorders>
            <w:hideMark/>
          </w:tcPr>
          <w:p w14:paraId="1F20027B" w14:textId="77777777" w:rsidR="008D45E5" w:rsidRPr="00FB089E" w:rsidRDefault="008D45E5" w:rsidP="0067673B">
            <w:pPr>
              <w:spacing w:line="240" w:lineRule="auto"/>
              <w:jc w:val="center"/>
              <w:rPr>
                <w:rFonts w:cs="Arial"/>
              </w:rPr>
            </w:pPr>
            <w:r w:rsidRPr="00FB089E">
              <w:rPr>
                <w:rFonts w:cs="Arial"/>
              </w:rPr>
              <w:t>3.</w:t>
            </w:r>
          </w:p>
        </w:tc>
        <w:tc>
          <w:tcPr>
            <w:tcW w:w="3569" w:type="dxa"/>
            <w:tcBorders>
              <w:top w:val="dotted" w:sz="4" w:space="0" w:color="000000"/>
              <w:left w:val="dotted" w:sz="4" w:space="0" w:color="000000"/>
              <w:bottom w:val="dotted" w:sz="4" w:space="0" w:color="000000"/>
              <w:right w:val="nil"/>
            </w:tcBorders>
          </w:tcPr>
          <w:p w14:paraId="2A0BFCD4" w14:textId="77777777" w:rsidR="008D45E5" w:rsidRPr="00FB089E" w:rsidRDefault="008D45E5" w:rsidP="0067673B">
            <w:pPr>
              <w:snapToGrid w:val="0"/>
              <w:spacing w:line="240" w:lineRule="auto"/>
              <w:rPr>
                <w:rFonts w:cs="Arial"/>
              </w:rPr>
            </w:pPr>
          </w:p>
        </w:tc>
        <w:tc>
          <w:tcPr>
            <w:tcW w:w="2267" w:type="dxa"/>
            <w:tcBorders>
              <w:top w:val="dotted" w:sz="4" w:space="0" w:color="000000"/>
              <w:left w:val="dotted" w:sz="4" w:space="0" w:color="000000"/>
              <w:bottom w:val="dotted" w:sz="4" w:space="0" w:color="000000"/>
              <w:right w:val="nil"/>
            </w:tcBorders>
          </w:tcPr>
          <w:p w14:paraId="28EF2A2F" w14:textId="77777777" w:rsidR="008D45E5" w:rsidRPr="00FB089E" w:rsidRDefault="008D45E5" w:rsidP="0067673B">
            <w:pPr>
              <w:snapToGrid w:val="0"/>
              <w:spacing w:line="240" w:lineRule="auto"/>
              <w:rPr>
                <w:rFonts w:cs="Arial"/>
              </w:rPr>
            </w:pPr>
          </w:p>
        </w:tc>
        <w:tc>
          <w:tcPr>
            <w:tcW w:w="2284" w:type="dxa"/>
            <w:tcBorders>
              <w:top w:val="dotted" w:sz="4" w:space="0" w:color="000000"/>
              <w:left w:val="dotted" w:sz="4" w:space="0" w:color="000000"/>
              <w:bottom w:val="dotted" w:sz="4" w:space="0" w:color="000000"/>
              <w:right w:val="dotted" w:sz="4" w:space="0" w:color="000000"/>
            </w:tcBorders>
          </w:tcPr>
          <w:p w14:paraId="7A320664" w14:textId="77777777" w:rsidR="008D45E5" w:rsidRPr="00FB089E" w:rsidRDefault="008D45E5" w:rsidP="0067673B">
            <w:pPr>
              <w:snapToGrid w:val="0"/>
              <w:spacing w:line="240" w:lineRule="auto"/>
              <w:rPr>
                <w:rFonts w:cs="Arial"/>
              </w:rPr>
            </w:pPr>
          </w:p>
        </w:tc>
      </w:tr>
      <w:tr w:rsidR="008D45E5" w:rsidRPr="00FB089E" w14:paraId="524DEC28" w14:textId="77777777" w:rsidTr="001668FD">
        <w:trPr>
          <w:cantSplit/>
        </w:trPr>
        <w:tc>
          <w:tcPr>
            <w:tcW w:w="950" w:type="dxa"/>
            <w:tcBorders>
              <w:top w:val="dotted" w:sz="4" w:space="0" w:color="000000"/>
              <w:left w:val="dotted" w:sz="4" w:space="0" w:color="000000"/>
              <w:bottom w:val="dotted" w:sz="4" w:space="0" w:color="000000"/>
              <w:right w:val="nil"/>
            </w:tcBorders>
            <w:hideMark/>
          </w:tcPr>
          <w:p w14:paraId="7526580D" w14:textId="77777777" w:rsidR="008D45E5" w:rsidRPr="00FB089E" w:rsidRDefault="008D45E5" w:rsidP="0067673B">
            <w:pPr>
              <w:spacing w:line="240" w:lineRule="auto"/>
              <w:jc w:val="center"/>
              <w:rPr>
                <w:rFonts w:cs="Arial"/>
              </w:rPr>
            </w:pPr>
            <w:r w:rsidRPr="00FB089E">
              <w:rPr>
                <w:rFonts w:cs="Arial"/>
              </w:rPr>
              <w:t>4.</w:t>
            </w:r>
          </w:p>
        </w:tc>
        <w:tc>
          <w:tcPr>
            <w:tcW w:w="3569" w:type="dxa"/>
            <w:tcBorders>
              <w:top w:val="dotted" w:sz="4" w:space="0" w:color="000000"/>
              <w:left w:val="dotted" w:sz="4" w:space="0" w:color="000000"/>
              <w:bottom w:val="dotted" w:sz="4" w:space="0" w:color="000000"/>
              <w:right w:val="nil"/>
            </w:tcBorders>
          </w:tcPr>
          <w:p w14:paraId="5B0CD63E" w14:textId="77777777" w:rsidR="008D45E5" w:rsidRPr="00FB089E" w:rsidRDefault="008D45E5" w:rsidP="0067673B">
            <w:pPr>
              <w:snapToGrid w:val="0"/>
              <w:spacing w:line="240" w:lineRule="auto"/>
              <w:rPr>
                <w:rFonts w:cs="Arial"/>
              </w:rPr>
            </w:pPr>
          </w:p>
        </w:tc>
        <w:tc>
          <w:tcPr>
            <w:tcW w:w="2267" w:type="dxa"/>
            <w:tcBorders>
              <w:top w:val="dotted" w:sz="4" w:space="0" w:color="000000"/>
              <w:left w:val="dotted" w:sz="4" w:space="0" w:color="000000"/>
              <w:bottom w:val="dotted" w:sz="4" w:space="0" w:color="000000"/>
              <w:right w:val="nil"/>
            </w:tcBorders>
          </w:tcPr>
          <w:p w14:paraId="1683FB8B" w14:textId="77777777" w:rsidR="008D45E5" w:rsidRPr="00FB089E" w:rsidRDefault="008D45E5" w:rsidP="0067673B">
            <w:pPr>
              <w:snapToGrid w:val="0"/>
              <w:spacing w:line="240" w:lineRule="auto"/>
              <w:rPr>
                <w:rFonts w:cs="Arial"/>
              </w:rPr>
            </w:pPr>
          </w:p>
        </w:tc>
        <w:tc>
          <w:tcPr>
            <w:tcW w:w="2284" w:type="dxa"/>
            <w:tcBorders>
              <w:top w:val="dotted" w:sz="4" w:space="0" w:color="000000"/>
              <w:left w:val="dotted" w:sz="4" w:space="0" w:color="000000"/>
              <w:bottom w:val="dotted" w:sz="4" w:space="0" w:color="000000"/>
              <w:right w:val="dotted" w:sz="4" w:space="0" w:color="000000"/>
            </w:tcBorders>
          </w:tcPr>
          <w:p w14:paraId="6055B000" w14:textId="77777777" w:rsidR="008D45E5" w:rsidRPr="00FB089E" w:rsidRDefault="008D45E5" w:rsidP="0067673B">
            <w:pPr>
              <w:snapToGrid w:val="0"/>
              <w:spacing w:line="240" w:lineRule="auto"/>
              <w:rPr>
                <w:rFonts w:cs="Arial"/>
              </w:rPr>
            </w:pPr>
          </w:p>
        </w:tc>
      </w:tr>
    </w:tbl>
    <w:p w14:paraId="3A9D9469" w14:textId="77777777" w:rsidR="0067673B" w:rsidRDefault="0067673B" w:rsidP="0067673B">
      <w:pPr>
        <w:pStyle w:val="Naslov1"/>
        <w:numPr>
          <w:ilvl w:val="0"/>
          <w:numId w:val="0"/>
        </w:numPr>
        <w:suppressAutoHyphens/>
        <w:spacing w:before="0" w:beforeAutospacing="0" w:after="0" w:afterAutospacing="0" w:line="240" w:lineRule="auto"/>
        <w:ind w:left="720"/>
        <w:rPr>
          <w:rFonts w:cs="Arial"/>
        </w:rPr>
      </w:pPr>
    </w:p>
    <w:p w14:paraId="5E812B14" w14:textId="77777777" w:rsidR="001256F0" w:rsidRPr="001256F0" w:rsidRDefault="001256F0" w:rsidP="001256F0"/>
    <w:p w14:paraId="29CA08C4" w14:textId="2C5100EF" w:rsidR="008D45E5" w:rsidRPr="00FB089E" w:rsidRDefault="008D45E5" w:rsidP="0067673B">
      <w:pPr>
        <w:pStyle w:val="Naslov1"/>
        <w:numPr>
          <w:ilvl w:val="0"/>
          <w:numId w:val="26"/>
        </w:numPr>
        <w:tabs>
          <w:tab w:val="clear" w:pos="0"/>
        </w:tabs>
        <w:suppressAutoHyphens/>
        <w:spacing w:before="0" w:beforeAutospacing="0" w:after="0" w:afterAutospacing="0" w:line="240" w:lineRule="auto"/>
        <w:ind w:left="720" w:hanging="360"/>
        <w:rPr>
          <w:rFonts w:cs="Arial"/>
        </w:rPr>
      </w:pPr>
      <w:r w:rsidRPr="00FB089E">
        <w:rPr>
          <w:rFonts w:cs="Arial"/>
        </w:rPr>
        <w:t>SKUPNA PONUDBA</w:t>
      </w:r>
    </w:p>
    <w:p w14:paraId="46BF144E" w14:textId="77777777" w:rsidR="008D45E5" w:rsidRPr="006D1243" w:rsidRDefault="008D45E5" w:rsidP="0067673B">
      <w:pPr>
        <w:spacing w:line="240" w:lineRule="auto"/>
        <w:rPr>
          <w:rFonts w:cs="Arial"/>
          <w:i/>
          <w:iCs/>
          <w:color w:val="808080" w:themeColor="background1" w:themeShade="80"/>
          <w:sz w:val="16"/>
          <w:szCs w:val="16"/>
        </w:rPr>
      </w:pPr>
      <w:r w:rsidRPr="006D1243">
        <w:rPr>
          <w:rFonts w:cs="Arial"/>
          <w:i/>
          <w:iCs/>
          <w:color w:val="808080" w:themeColor="background1" w:themeShade="80"/>
          <w:sz w:val="16"/>
          <w:szCs w:val="16"/>
        </w:rPr>
        <w:t>NAVODILO: Gospodarski subjekti točko 2 izpolnijo v primeru, da nastopajo v skupni ponudbi.</w:t>
      </w:r>
    </w:p>
    <w:p w14:paraId="2B7ACAA8" w14:textId="77777777" w:rsidR="008D45E5" w:rsidRPr="00FB089E" w:rsidRDefault="008D45E5" w:rsidP="0067673B">
      <w:pPr>
        <w:spacing w:line="240" w:lineRule="auto"/>
        <w:rPr>
          <w:rFonts w:cs="Arial"/>
        </w:rPr>
      </w:pPr>
    </w:p>
    <w:p w14:paraId="20BD4C1A" w14:textId="0B9CA09C" w:rsidR="008D45E5" w:rsidRPr="00FB089E" w:rsidRDefault="008D45E5" w:rsidP="0067673B">
      <w:pPr>
        <w:spacing w:line="240" w:lineRule="auto"/>
        <w:rPr>
          <w:rFonts w:cs="Arial"/>
        </w:rPr>
      </w:pPr>
      <w:r w:rsidRPr="00FB089E">
        <w:rPr>
          <w:rFonts w:cs="Arial"/>
        </w:rPr>
        <w:t xml:space="preserve">Pri javnem naročilu </w:t>
      </w:r>
      <w:r w:rsidR="007E0D5A" w:rsidRPr="007E0D5A">
        <w:rPr>
          <w:rFonts w:cs="Arial"/>
        </w:rPr>
        <w:t xml:space="preserve">PRAZNJENJE GREZNIC, PREVOZ BLATA ČISTILNIH NAPRAV IN OSTALA DELA NA KANALIZACIJI </w:t>
      </w:r>
      <w:r w:rsidRPr="00FB089E">
        <w:rPr>
          <w:rFonts w:cs="Arial"/>
        </w:rPr>
        <w:t>sodelujemo naslednji gospodarski subjekti:</w:t>
      </w:r>
    </w:p>
    <w:p w14:paraId="191D3659" w14:textId="77777777" w:rsidR="008D45E5" w:rsidRPr="00FB089E" w:rsidRDefault="008D45E5" w:rsidP="0067673B">
      <w:pPr>
        <w:spacing w:line="240" w:lineRule="auto"/>
        <w:rPr>
          <w:rFonts w:cs="Arial"/>
        </w:rPr>
      </w:pPr>
    </w:p>
    <w:p w14:paraId="10BAB0F4" w14:textId="77777777" w:rsidR="008D45E5" w:rsidRPr="00FB089E" w:rsidRDefault="008D45E5" w:rsidP="0067673B">
      <w:pPr>
        <w:numPr>
          <w:ilvl w:val="0"/>
          <w:numId w:val="27"/>
        </w:numPr>
        <w:suppressAutoHyphens/>
        <w:spacing w:line="240" w:lineRule="auto"/>
        <w:rPr>
          <w:rFonts w:cs="Arial"/>
        </w:rPr>
      </w:pPr>
      <w:r w:rsidRPr="00FB089E">
        <w:rPr>
          <w:rFonts w:cs="Arial"/>
        </w:rPr>
        <w:t xml:space="preserve">Naročnik naj v fazi do izdaje odločitve o oddaji naročila vse dokumente naslavlja na en gospodarski subjekt iz skupne ponudbe in sicer: </w:t>
      </w:r>
    </w:p>
    <w:p w14:paraId="65233217" w14:textId="77777777" w:rsidR="008D45E5" w:rsidRPr="00FB089E" w:rsidRDefault="008D45E5" w:rsidP="0067673B">
      <w:pPr>
        <w:spacing w:line="240" w:lineRule="auto"/>
        <w:rPr>
          <w:rFonts w:cs="Arial"/>
        </w:rPr>
      </w:pPr>
    </w:p>
    <w:p w14:paraId="12459811" w14:textId="77777777" w:rsidR="008D45E5" w:rsidRPr="00FB089E" w:rsidRDefault="008D45E5" w:rsidP="0067673B">
      <w:pPr>
        <w:tabs>
          <w:tab w:val="left" w:pos="567"/>
        </w:tabs>
        <w:spacing w:line="240" w:lineRule="auto"/>
        <w:ind w:left="720"/>
        <w:rPr>
          <w:rFonts w:cs="Arial"/>
        </w:rPr>
      </w:pPr>
      <w:r w:rsidRPr="00FB089E">
        <w:rPr>
          <w:rFonts w:cs="Arial"/>
          <w:u w:val="single"/>
        </w:rPr>
        <w:t>__________________________________</w:t>
      </w:r>
      <w:r w:rsidRPr="00FB089E">
        <w:rPr>
          <w:rFonts w:cs="Arial"/>
        </w:rPr>
        <w:t xml:space="preserve">(navesti </w:t>
      </w:r>
      <w:r>
        <w:rPr>
          <w:rFonts w:cs="Arial"/>
        </w:rPr>
        <w:t xml:space="preserve">naziv </w:t>
      </w:r>
      <w:r w:rsidRPr="00FB089E">
        <w:rPr>
          <w:rFonts w:cs="Arial"/>
        </w:rPr>
        <w:t>in naslov gospodarskega subjekta)</w:t>
      </w:r>
    </w:p>
    <w:p w14:paraId="12E77362" w14:textId="77777777" w:rsidR="008D45E5" w:rsidRPr="00FB089E" w:rsidRDefault="008D45E5" w:rsidP="0067673B">
      <w:pPr>
        <w:spacing w:line="240" w:lineRule="auto"/>
        <w:rPr>
          <w:rFonts w:cs="Arial"/>
          <w:u w:val="single"/>
        </w:rPr>
      </w:pPr>
    </w:p>
    <w:p w14:paraId="54423AB6" w14:textId="77777777" w:rsidR="008D45E5" w:rsidRDefault="008D45E5" w:rsidP="0067673B">
      <w:pPr>
        <w:numPr>
          <w:ilvl w:val="0"/>
          <w:numId w:val="27"/>
        </w:numPr>
        <w:suppressAutoHyphens/>
        <w:spacing w:line="240" w:lineRule="auto"/>
        <w:rPr>
          <w:rFonts w:cs="Arial"/>
        </w:rPr>
      </w:pPr>
      <w:r w:rsidRPr="00FB089E">
        <w:rPr>
          <w:rFonts w:cs="Arial"/>
        </w:rPr>
        <w:t>Naročnik naj v fazi do izdaje odločitve o oddaji naročila vse dokumente naslavlja na vse gospodarske subjekta iz skupne ponudbe.</w:t>
      </w:r>
    </w:p>
    <w:p w14:paraId="79C434D2" w14:textId="77777777" w:rsidR="0067673B" w:rsidRPr="00FB089E" w:rsidRDefault="0067673B" w:rsidP="0067673B">
      <w:pPr>
        <w:numPr>
          <w:ilvl w:val="0"/>
          <w:numId w:val="27"/>
        </w:numPr>
        <w:suppressAutoHyphens/>
        <w:spacing w:line="240" w:lineRule="auto"/>
        <w:rPr>
          <w:rFonts w:cs="Arial"/>
        </w:rPr>
      </w:pPr>
    </w:p>
    <w:p w14:paraId="0BD3363B" w14:textId="77777777" w:rsidR="008D45E5" w:rsidRPr="00FB089E" w:rsidRDefault="008D45E5" w:rsidP="0067673B">
      <w:pPr>
        <w:pStyle w:val="Naslov2"/>
        <w:numPr>
          <w:ilvl w:val="1"/>
          <w:numId w:val="26"/>
        </w:numPr>
        <w:tabs>
          <w:tab w:val="clear" w:pos="0"/>
        </w:tabs>
        <w:suppressAutoHyphens/>
        <w:spacing w:before="0" w:after="0" w:line="240" w:lineRule="auto"/>
        <w:rPr>
          <w:rFonts w:cs="Arial"/>
        </w:rPr>
      </w:pPr>
      <w:r w:rsidRPr="00FB089E">
        <w:rPr>
          <w:rFonts w:cs="Arial"/>
        </w:rPr>
        <w:t>POSLOVNI PODATKI GOSPODARSKEGA SUBJEKTA IZ SKUPNE PONUDBE</w:t>
      </w:r>
    </w:p>
    <w:p w14:paraId="40D42E4E" w14:textId="77777777" w:rsidR="008D45E5" w:rsidRPr="00FB089E" w:rsidRDefault="008D45E5" w:rsidP="0067673B">
      <w:pPr>
        <w:pStyle w:val="Naslov2"/>
        <w:numPr>
          <w:ilvl w:val="2"/>
          <w:numId w:val="26"/>
        </w:numPr>
        <w:tabs>
          <w:tab w:val="clear" w:pos="0"/>
        </w:tabs>
        <w:suppressAutoHyphens/>
        <w:spacing w:before="0" w:after="0" w:line="240" w:lineRule="auto"/>
        <w:ind w:left="499" w:hanging="360"/>
        <w:rPr>
          <w:rFonts w:cs="Arial"/>
        </w:rPr>
      </w:pPr>
      <w:r w:rsidRPr="00FB089E">
        <w:rPr>
          <w:rFonts w:cs="Arial"/>
        </w:rPr>
        <w:t>Podatki o gospodarskem subjektu</w:t>
      </w:r>
    </w:p>
    <w:tbl>
      <w:tblPr>
        <w:tblW w:w="9082" w:type="dxa"/>
        <w:tblInd w:w="113" w:type="dxa"/>
        <w:tblLayout w:type="fixed"/>
        <w:tblCellMar>
          <w:left w:w="113" w:type="dxa"/>
          <w:right w:w="113" w:type="dxa"/>
        </w:tblCellMar>
        <w:tblLook w:val="04A0" w:firstRow="1" w:lastRow="0" w:firstColumn="1" w:lastColumn="0" w:noHBand="0" w:noVBand="1"/>
      </w:tblPr>
      <w:tblGrid>
        <w:gridCol w:w="4962"/>
        <w:gridCol w:w="4120"/>
      </w:tblGrid>
      <w:tr w:rsidR="008D45E5" w:rsidRPr="00FB089E" w14:paraId="6BC99EBF" w14:textId="77777777" w:rsidTr="001668FD">
        <w:trPr>
          <w:trHeight w:val="397"/>
          <w:tblHeader/>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27013B02" w14:textId="77777777" w:rsidR="008D45E5" w:rsidRPr="00FB089E" w:rsidRDefault="008D45E5" w:rsidP="0067673B">
            <w:pPr>
              <w:spacing w:line="240" w:lineRule="auto"/>
              <w:rPr>
                <w:rFonts w:cs="Arial"/>
              </w:rPr>
            </w:pPr>
            <w:r w:rsidRPr="00FB089E">
              <w:rPr>
                <w:rFonts w:cs="Arial"/>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754178F1" w14:textId="77777777" w:rsidR="008D45E5" w:rsidRPr="00FB089E" w:rsidRDefault="008D45E5" w:rsidP="0067673B">
            <w:pPr>
              <w:snapToGrid w:val="0"/>
              <w:spacing w:line="240" w:lineRule="auto"/>
              <w:ind w:right="-1492"/>
              <w:rPr>
                <w:rFonts w:cs="Arial"/>
              </w:rPr>
            </w:pPr>
          </w:p>
        </w:tc>
      </w:tr>
      <w:tr w:rsidR="008D45E5" w:rsidRPr="00FB089E" w14:paraId="6CAE41FD" w14:textId="77777777" w:rsidTr="001668F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30DC067D" w14:textId="77777777" w:rsidR="008D45E5" w:rsidRPr="00FB089E" w:rsidRDefault="008D45E5" w:rsidP="0067673B">
            <w:pPr>
              <w:spacing w:line="240" w:lineRule="auto"/>
              <w:rPr>
                <w:rFonts w:cs="Arial"/>
              </w:rPr>
            </w:pPr>
            <w:r w:rsidRPr="00FB089E">
              <w:rPr>
                <w:rFonts w:cs="Arial"/>
              </w:rPr>
              <w:t>Naslov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03F1C20E" w14:textId="77777777" w:rsidR="008D45E5" w:rsidRPr="00FB089E" w:rsidRDefault="008D45E5" w:rsidP="0067673B">
            <w:pPr>
              <w:snapToGrid w:val="0"/>
              <w:spacing w:line="240" w:lineRule="auto"/>
              <w:ind w:right="-1492"/>
              <w:rPr>
                <w:rFonts w:cs="Arial"/>
              </w:rPr>
            </w:pPr>
          </w:p>
        </w:tc>
      </w:tr>
      <w:tr w:rsidR="008D45E5" w:rsidRPr="00FB089E" w14:paraId="3C38DFFD" w14:textId="77777777" w:rsidTr="001668F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74267BDF" w14:textId="77777777" w:rsidR="008D45E5" w:rsidRPr="00FB089E" w:rsidRDefault="008D45E5" w:rsidP="0067673B">
            <w:pPr>
              <w:spacing w:line="240" w:lineRule="auto"/>
              <w:rPr>
                <w:rFonts w:cs="Arial"/>
              </w:rPr>
            </w:pPr>
            <w:r w:rsidRPr="00FB089E">
              <w:rPr>
                <w:rFonts w:cs="Arial"/>
              </w:rPr>
              <w:t>Matična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036B08AF" w14:textId="77777777" w:rsidR="008D45E5" w:rsidRPr="00FB089E" w:rsidRDefault="008D45E5" w:rsidP="0067673B">
            <w:pPr>
              <w:snapToGrid w:val="0"/>
              <w:spacing w:line="240" w:lineRule="auto"/>
              <w:ind w:right="-1492"/>
              <w:rPr>
                <w:rFonts w:cs="Arial"/>
              </w:rPr>
            </w:pPr>
          </w:p>
        </w:tc>
      </w:tr>
      <w:tr w:rsidR="008D45E5" w:rsidRPr="00FB089E" w14:paraId="00F84A89" w14:textId="77777777" w:rsidTr="001668F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6CF5D283" w14:textId="77777777" w:rsidR="008D45E5" w:rsidRPr="00FB089E" w:rsidRDefault="008D45E5" w:rsidP="0067673B">
            <w:pPr>
              <w:spacing w:line="240" w:lineRule="auto"/>
              <w:rPr>
                <w:rFonts w:cs="Arial"/>
              </w:rPr>
            </w:pPr>
            <w:r w:rsidRPr="00FB089E">
              <w:rPr>
                <w:rFonts w:cs="Arial"/>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vAlign w:val="center"/>
          </w:tcPr>
          <w:p w14:paraId="2D99D11E" w14:textId="77777777" w:rsidR="008D45E5" w:rsidRPr="00FB089E" w:rsidRDefault="008D45E5" w:rsidP="0067673B">
            <w:pPr>
              <w:snapToGrid w:val="0"/>
              <w:spacing w:line="240" w:lineRule="auto"/>
              <w:ind w:right="-1492"/>
              <w:rPr>
                <w:rFonts w:cs="Arial"/>
              </w:rPr>
            </w:pPr>
          </w:p>
        </w:tc>
      </w:tr>
      <w:tr w:rsidR="008D45E5" w:rsidRPr="00FB089E" w14:paraId="7B5D58BB" w14:textId="77777777" w:rsidTr="001668F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50502D0E" w14:textId="77777777" w:rsidR="008D45E5" w:rsidRPr="00FB089E" w:rsidRDefault="008D45E5" w:rsidP="0067673B">
            <w:pPr>
              <w:spacing w:line="240" w:lineRule="auto"/>
              <w:rPr>
                <w:rFonts w:cs="Arial"/>
              </w:rPr>
            </w:pPr>
            <w:r w:rsidRPr="00FB089E">
              <w:rPr>
                <w:rFonts w:cs="Arial"/>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vAlign w:val="center"/>
          </w:tcPr>
          <w:p w14:paraId="2EDD5046" w14:textId="77777777" w:rsidR="008D45E5" w:rsidRPr="00FB089E" w:rsidRDefault="008D45E5" w:rsidP="0067673B">
            <w:pPr>
              <w:snapToGrid w:val="0"/>
              <w:spacing w:line="240" w:lineRule="auto"/>
              <w:ind w:right="-1492"/>
              <w:rPr>
                <w:rFonts w:cs="Arial"/>
              </w:rPr>
            </w:pPr>
          </w:p>
        </w:tc>
      </w:tr>
      <w:tr w:rsidR="008D45E5" w:rsidRPr="00FB089E" w14:paraId="11B8609D" w14:textId="77777777" w:rsidTr="001668F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4721ECD4" w14:textId="77777777" w:rsidR="008D45E5" w:rsidRPr="00FB089E" w:rsidRDefault="008D45E5" w:rsidP="0067673B">
            <w:pPr>
              <w:spacing w:line="240" w:lineRule="auto"/>
              <w:rPr>
                <w:rFonts w:cs="Arial"/>
              </w:rPr>
            </w:pPr>
            <w:r w:rsidRPr="00FB089E">
              <w:rPr>
                <w:rFonts w:cs="Arial"/>
              </w:rPr>
              <w:t>Telefonska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7B875442" w14:textId="77777777" w:rsidR="008D45E5" w:rsidRPr="00FB089E" w:rsidRDefault="008D45E5" w:rsidP="0067673B">
            <w:pPr>
              <w:snapToGrid w:val="0"/>
              <w:spacing w:line="240" w:lineRule="auto"/>
              <w:ind w:right="-1492"/>
              <w:rPr>
                <w:rFonts w:cs="Arial"/>
              </w:rPr>
            </w:pPr>
          </w:p>
        </w:tc>
      </w:tr>
      <w:tr w:rsidR="008D45E5" w:rsidRPr="00FB089E" w14:paraId="558663CD" w14:textId="77777777" w:rsidTr="001668F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695F2B98" w14:textId="77777777" w:rsidR="008D45E5" w:rsidRPr="00FB089E" w:rsidRDefault="008D45E5" w:rsidP="0067673B">
            <w:pPr>
              <w:pStyle w:val="NavadenTimesNewRoman"/>
              <w:widowControl/>
              <w:rPr>
                <w:rFonts w:cs="Arial"/>
                <w:sz w:val="20"/>
                <w:lang w:eastAsia="en-US"/>
              </w:rPr>
            </w:pPr>
            <w:r w:rsidRPr="00FB089E">
              <w:rPr>
                <w:rFonts w:cs="Arial"/>
                <w:sz w:val="20"/>
                <w:lang w:eastAsia="en-US"/>
              </w:rPr>
              <w:t>E-pošta:</w:t>
            </w:r>
          </w:p>
        </w:tc>
        <w:tc>
          <w:tcPr>
            <w:tcW w:w="4120" w:type="dxa"/>
            <w:tcBorders>
              <w:top w:val="dotted" w:sz="4" w:space="0" w:color="000000"/>
              <w:left w:val="dotted" w:sz="4" w:space="0" w:color="000000"/>
              <w:bottom w:val="dotted" w:sz="4" w:space="0" w:color="000000"/>
              <w:right w:val="dotted" w:sz="4" w:space="0" w:color="000000"/>
            </w:tcBorders>
            <w:vAlign w:val="center"/>
          </w:tcPr>
          <w:p w14:paraId="031847C8" w14:textId="77777777" w:rsidR="008D45E5" w:rsidRPr="00FB089E" w:rsidRDefault="008D45E5" w:rsidP="0067673B">
            <w:pPr>
              <w:snapToGrid w:val="0"/>
              <w:spacing w:line="240" w:lineRule="auto"/>
              <w:ind w:right="-1492"/>
              <w:rPr>
                <w:rFonts w:cs="Arial"/>
              </w:rPr>
            </w:pPr>
          </w:p>
        </w:tc>
      </w:tr>
      <w:tr w:rsidR="008D45E5" w:rsidRPr="00FB089E" w14:paraId="086FC340" w14:textId="77777777" w:rsidTr="001668FD">
        <w:trPr>
          <w:trHeight w:val="397"/>
        </w:trPr>
        <w:tc>
          <w:tcPr>
            <w:tcW w:w="4962" w:type="dxa"/>
            <w:tcBorders>
              <w:top w:val="dotted" w:sz="4" w:space="0" w:color="000000"/>
              <w:left w:val="dotted" w:sz="4" w:space="0" w:color="000000"/>
              <w:bottom w:val="dotted" w:sz="4" w:space="0" w:color="000000"/>
              <w:right w:val="nil"/>
            </w:tcBorders>
            <w:shd w:val="clear" w:color="auto" w:fill="B8CCE4"/>
            <w:vAlign w:val="center"/>
            <w:hideMark/>
          </w:tcPr>
          <w:p w14:paraId="1FAF8665" w14:textId="77777777" w:rsidR="008D45E5" w:rsidRPr="00FB089E" w:rsidRDefault="008D45E5" w:rsidP="0067673B">
            <w:pPr>
              <w:pStyle w:val="NavadenTimesNewRoman"/>
              <w:widowControl/>
              <w:rPr>
                <w:rFonts w:cs="Arial"/>
                <w:sz w:val="20"/>
                <w:lang w:eastAsia="en-US"/>
              </w:rPr>
            </w:pPr>
            <w:r w:rsidRPr="00FB089E">
              <w:rPr>
                <w:rFonts w:cs="Arial"/>
                <w:sz w:val="20"/>
                <w:lang w:eastAsia="en-US"/>
              </w:rPr>
              <w:t>Kontaktna oseba:</w:t>
            </w:r>
          </w:p>
        </w:tc>
        <w:tc>
          <w:tcPr>
            <w:tcW w:w="4120" w:type="dxa"/>
            <w:tcBorders>
              <w:top w:val="dotted" w:sz="4" w:space="0" w:color="000000"/>
              <w:left w:val="dotted" w:sz="4" w:space="0" w:color="000000"/>
              <w:bottom w:val="dotted" w:sz="4" w:space="0" w:color="000000"/>
              <w:right w:val="dotted" w:sz="4" w:space="0" w:color="000000"/>
            </w:tcBorders>
            <w:vAlign w:val="center"/>
          </w:tcPr>
          <w:p w14:paraId="2BC38FC8" w14:textId="77777777" w:rsidR="008D45E5" w:rsidRPr="00FB089E" w:rsidRDefault="008D45E5" w:rsidP="0067673B">
            <w:pPr>
              <w:snapToGrid w:val="0"/>
              <w:spacing w:line="240" w:lineRule="auto"/>
              <w:ind w:right="-1492"/>
              <w:rPr>
                <w:rFonts w:cs="Arial"/>
              </w:rPr>
            </w:pPr>
          </w:p>
        </w:tc>
      </w:tr>
    </w:tbl>
    <w:p w14:paraId="42A22EB0" w14:textId="77777777" w:rsidR="008D45E5" w:rsidRPr="00FB089E" w:rsidRDefault="008D45E5" w:rsidP="0067673B">
      <w:pPr>
        <w:spacing w:line="240" w:lineRule="auto"/>
        <w:rPr>
          <w:rFonts w:cs="Arial"/>
        </w:rPr>
      </w:pPr>
    </w:p>
    <w:p w14:paraId="62E5F7DE" w14:textId="77777777" w:rsidR="008D45E5" w:rsidRPr="00FB089E" w:rsidRDefault="008D45E5" w:rsidP="0067673B">
      <w:pPr>
        <w:pStyle w:val="Naslov2"/>
        <w:numPr>
          <w:ilvl w:val="2"/>
          <w:numId w:val="26"/>
        </w:numPr>
        <w:tabs>
          <w:tab w:val="clear" w:pos="0"/>
        </w:tabs>
        <w:suppressAutoHyphens/>
        <w:spacing w:before="0" w:after="0" w:line="240" w:lineRule="auto"/>
        <w:ind w:left="499" w:hanging="360"/>
        <w:rPr>
          <w:rFonts w:cs="Arial"/>
        </w:rPr>
      </w:pPr>
      <w:r w:rsidRPr="00FB089E">
        <w:rPr>
          <w:rFonts w:cs="Arial"/>
        </w:rPr>
        <w:t>Osebe, ki so članice upravnega, vodstvenega ali nadzornega organa gospodarskega subjekta ali ki imajo pooblastila za njegovo zastopanje ali odločanje ali nadzor v njem</w:t>
      </w:r>
    </w:p>
    <w:tbl>
      <w:tblPr>
        <w:tblW w:w="9122" w:type="dxa"/>
        <w:tblInd w:w="108" w:type="dxa"/>
        <w:tblLayout w:type="fixed"/>
        <w:tblLook w:val="04A0" w:firstRow="1" w:lastRow="0" w:firstColumn="1" w:lastColumn="0" w:noHBand="0" w:noVBand="1"/>
      </w:tblPr>
      <w:tblGrid>
        <w:gridCol w:w="897"/>
        <w:gridCol w:w="2241"/>
        <w:gridCol w:w="4233"/>
        <w:gridCol w:w="1751"/>
      </w:tblGrid>
      <w:tr w:rsidR="008D45E5" w:rsidRPr="00FB089E" w14:paraId="53B74E21" w14:textId="77777777" w:rsidTr="001668FD">
        <w:tc>
          <w:tcPr>
            <w:tcW w:w="897" w:type="dxa"/>
            <w:tcBorders>
              <w:top w:val="dotted" w:sz="4" w:space="0" w:color="000000"/>
              <w:left w:val="dotted" w:sz="4" w:space="0" w:color="000000"/>
              <w:bottom w:val="dotted" w:sz="4" w:space="0" w:color="000000"/>
              <w:right w:val="nil"/>
            </w:tcBorders>
            <w:vAlign w:val="center"/>
            <w:hideMark/>
          </w:tcPr>
          <w:p w14:paraId="2B62E900" w14:textId="77777777" w:rsidR="008D45E5" w:rsidRPr="00FB089E" w:rsidRDefault="008D45E5" w:rsidP="0067673B">
            <w:pPr>
              <w:widowControl w:val="0"/>
              <w:autoSpaceDE w:val="0"/>
              <w:spacing w:line="240" w:lineRule="auto"/>
              <w:jc w:val="center"/>
              <w:rPr>
                <w:rFonts w:cs="Arial"/>
              </w:rPr>
            </w:pPr>
            <w:r w:rsidRPr="00FB089E">
              <w:rPr>
                <w:rFonts w:cs="Arial"/>
                <w:b/>
              </w:rPr>
              <w:t>Zap. št.</w:t>
            </w:r>
          </w:p>
        </w:tc>
        <w:tc>
          <w:tcPr>
            <w:tcW w:w="2241" w:type="dxa"/>
            <w:tcBorders>
              <w:top w:val="dotted" w:sz="4" w:space="0" w:color="000000"/>
              <w:left w:val="dotted" w:sz="4" w:space="0" w:color="000000"/>
              <w:bottom w:val="dotted" w:sz="4" w:space="0" w:color="000000"/>
              <w:right w:val="nil"/>
            </w:tcBorders>
            <w:vAlign w:val="center"/>
            <w:hideMark/>
          </w:tcPr>
          <w:p w14:paraId="0C916751" w14:textId="77777777" w:rsidR="008D45E5" w:rsidRPr="00FB089E" w:rsidRDefault="008D45E5" w:rsidP="0067673B">
            <w:pPr>
              <w:widowControl w:val="0"/>
              <w:autoSpaceDE w:val="0"/>
              <w:spacing w:line="240" w:lineRule="auto"/>
              <w:rPr>
                <w:rFonts w:cs="Arial"/>
              </w:rPr>
            </w:pPr>
            <w:r w:rsidRPr="00FB089E">
              <w:rPr>
                <w:rFonts w:cs="Arial"/>
                <w:b/>
              </w:rPr>
              <w:t>Ime in priimek</w:t>
            </w:r>
          </w:p>
        </w:tc>
        <w:tc>
          <w:tcPr>
            <w:tcW w:w="4233" w:type="dxa"/>
            <w:tcBorders>
              <w:top w:val="dotted" w:sz="4" w:space="0" w:color="000000"/>
              <w:left w:val="dotted" w:sz="4" w:space="0" w:color="000000"/>
              <w:bottom w:val="dotted" w:sz="4" w:space="0" w:color="000000"/>
              <w:right w:val="nil"/>
            </w:tcBorders>
            <w:vAlign w:val="center"/>
            <w:hideMark/>
          </w:tcPr>
          <w:p w14:paraId="41353863" w14:textId="77777777" w:rsidR="008D45E5" w:rsidRPr="00FB089E" w:rsidRDefault="008D45E5" w:rsidP="0067673B">
            <w:pPr>
              <w:widowControl w:val="0"/>
              <w:autoSpaceDE w:val="0"/>
              <w:spacing w:line="240" w:lineRule="auto"/>
              <w:rPr>
                <w:rFonts w:cs="Arial"/>
              </w:rPr>
            </w:pPr>
            <w:r w:rsidRPr="00FB089E">
              <w:rPr>
                <w:rFonts w:cs="Arial"/>
                <w:b/>
              </w:rPr>
              <w:t>Naslov</w:t>
            </w:r>
          </w:p>
        </w:tc>
        <w:tc>
          <w:tcPr>
            <w:tcW w:w="1751" w:type="dxa"/>
            <w:tcBorders>
              <w:top w:val="dotted" w:sz="4" w:space="0" w:color="000000"/>
              <w:left w:val="dotted" w:sz="4" w:space="0" w:color="000000"/>
              <w:bottom w:val="dotted" w:sz="4" w:space="0" w:color="000000"/>
              <w:right w:val="dotted" w:sz="4" w:space="0" w:color="000000"/>
            </w:tcBorders>
            <w:vAlign w:val="center"/>
            <w:hideMark/>
          </w:tcPr>
          <w:p w14:paraId="31C0FD04" w14:textId="77777777" w:rsidR="008D45E5" w:rsidRPr="00FB089E" w:rsidRDefault="008D45E5" w:rsidP="0067673B">
            <w:pPr>
              <w:widowControl w:val="0"/>
              <w:autoSpaceDE w:val="0"/>
              <w:spacing w:line="240" w:lineRule="auto"/>
              <w:rPr>
                <w:rFonts w:cs="Arial"/>
              </w:rPr>
            </w:pPr>
            <w:r w:rsidRPr="00FB089E">
              <w:rPr>
                <w:rFonts w:cs="Arial"/>
                <w:b/>
              </w:rPr>
              <w:t>Funkcija</w:t>
            </w:r>
          </w:p>
        </w:tc>
      </w:tr>
      <w:tr w:rsidR="008D45E5" w:rsidRPr="00FB089E" w14:paraId="585E151F" w14:textId="77777777" w:rsidTr="001668FD">
        <w:tc>
          <w:tcPr>
            <w:tcW w:w="897" w:type="dxa"/>
            <w:tcBorders>
              <w:top w:val="dotted" w:sz="4" w:space="0" w:color="000000"/>
              <w:left w:val="dotted" w:sz="4" w:space="0" w:color="000000"/>
              <w:bottom w:val="dotted" w:sz="4" w:space="0" w:color="000000"/>
              <w:right w:val="nil"/>
            </w:tcBorders>
            <w:vAlign w:val="center"/>
            <w:hideMark/>
          </w:tcPr>
          <w:p w14:paraId="3A3D335C" w14:textId="77777777" w:rsidR="008D45E5" w:rsidRPr="00FB089E" w:rsidRDefault="008D45E5" w:rsidP="0067673B">
            <w:pPr>
              <w:widowControl w:val="0"/>
              <w:autoSpaceDE w:val="0"/>
              <w:spacing w:line="240" w:lineRule="auto"/>
              <w:jc w:val="center"/>
              <w:rPr>
                <w:rFonts w:cs="Arial"/>
              </w:rPr>
            </w:pPr>
            <w:r w:rsidRPr="00FB089E">
              <w:rPr>
                <w:rFonts w:cs="Arial"/>
              </w:rPr>
              <w:t>1.</w:t>
            </w:r>
          </w:p>
        </w:tc>
        <w:tc>
          <w:tcPr>
            <w:tcW w:w="2241" w:type="dxa"/>
            <w:tcBorders>
              <w:top w:val="dotted" w:sz="4" w:space="0" w:color="000000"/>
              <w:left w:val="dotted" w:sz="4" w:space="0" w:color="000000"/>
              <w:bottom w:val="dotted" w:sz="4" w:space="0" w:color="000000"/>
              <w:right w:val="nil"/>
            </w:tcBorders>
            <w:vAlign w:val="center"/>
          </w:tcPr>
          <w:p w14:paraId="58E8356D" w14:textId="77777777" w:rsidR="008D45E5" w:rsidRPr="00FB089E" w:rsidRDefault="008D45E5" w:rsidP="0067673B">
            <w:pPr>
              <w:widowControl w:val="0"/>
              <w:autoSpaceDE w:val="0"/>
              <w:snapToGrid w:val="0"/>
              <w:spacing w:line="240" w:lineRule="auto"/>
              <w:rPr>
                <w:rFonts w:cs="Arial"/>
              </w:rPr>
            </w:pPr>
          </w:p>
        </w:tc>
        <w:tc>
          <w:tcPr>
            <w:tcW w:w="4233" w:type="dxa"/>
            <w:tcBorders>
              <w:top w:val="dotted" w:sz="4" w:space="0" w:color="000000"/>
              <w:left w:val="dotted" w:sz="4" w:space="0" w:color="000000"/>
              <w:bottom w:val="dotted" w:sz="4" w:space="0" w:color="000000"/>
              <w:right w:val="nil"/>
            </w:tcBorders>
            <w:vAlign w:val="center"/>
          </w:tcPr>
          <w:p w14:paraId="5F566ABE" w14:textId="77777777" w:rsidR="008D45E5" w:rsidRPr="00FB089E" w:rsidRDefault="008D45E5" w:rsidP="0067673B">
            <w:pPr>
              <w:widowControl w:val="0"/>
              <w:autoSpaceDE w:val="0"/>
              <w:snapToGrid w:val="0"/>
              <w:spacing w:line="240" w:lineRule="auto"/>
              <w:rPr>
                <w:rFonts w:cs="Arial"/>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1149D431" w14:textId="77777777" w:rsidR="008D45E5" w:rsidRPr="00FB089E" w:rsidRDefault="008D45E5" w:rsidP="0067673B">
            <w:pPr>
              <w:widowControl w:val="0"/>
              <w:autoSpaceDE w:val="0"/>
              <w:snapToGrid w:val="0"/>
              <w:spacing w:line="240" w:lineRule="auto"/>
              <w:rPr>
                <w:rFonts w:cs="Arial"/>
              </w:rPr>
            </w:pPr>
          </w:p>
        </w:tc>
      </w:tr>
      <w:tr w:rsidR="008D45E5" w:rsidRPr="00FB089E" w14:paraId="3812A083" w14:textId="77777777" w:rsidTr="001668FD">
        <w:tc>
          <w:tcPr>
            <w:tcW w:w="897" w:type="dxa"/>
            <w:tcBorders>
              <w:top w:val="dotted" w:sz="4" w:space="0" w:color="000000"/>
              <w:left w:val="dotted" w:sz="4" w:space="0" w:color="000000"/>
              <w:bottom w:val="dotted" w:sz="4" w:space="0" w:color="000000"/>
              <w:right w:val="nil"/>
            </w:tcBorders>
            <w:vAlign w:val="center"/>
            <w:hideMark/>
          </w:tcPr>
          <w:p w14:paraId="2C5D1E61" w14:textId="77777777" w:rsidR="008D45E5" w:rsidRPr="00FB089E" w:rsidRDefault="008D45E5" w:rsidP="0067673B">
            <w:pPr>
              <w:widowControl w:val="0"/>
              <w:autoSpaceDE w:val="0"/>
              <w:spacing w:line="240" w:lineRule="auto"/>
              <w:jc w:val="center"/>
              <w:rPr>
                <w:rFonts w:cs="Arial"/>
              </w:rPr>
            </w:pPr>
            <w:r w:rsidRPr="00FB089E">
              <w:rPr>
                <w:rFonts w:cs="Arial"/>
              </w:rPr>
              <w:t>2.</w:t>
            </w:r>
          </w:p>
        </w:tc>
        <w:tc>
          <w:tcPr>
            <w:tcW w:w="2241" w:type="dxa"/>
            <w:tcBorders>
              <w:top w:val="dotted" w:sz="4" w:space="0" w:color="000000"/>
              <w:left w:val="dotted" w:sz="4" w:space="0" w:color="000000"/>
              <w:bottom w:val="dotted" w:sz="4" w:space="0" w:color="000000"/>
              <w:right w:val="nil"/>
            </w:tcBorders>
            <w:vAlign w:val="center"/>
          </w:tcPr>
          <w:p w14:paraId="0B633A18" w14:textId="77777777" w:rsidR="008D45E5" w:rsidRPr="00FB089E" w:rsidRDefault="008D45E5" w:rsidP="0067673B">
            <w:pPr>
              <w:widowControl w:val="0"/>
              <w:autoSpaceDE w:val="0"/>
              <w:snapToGrid w:val="0"/>
              <w:spacing w:line="240" w:lineRule="auto"/>
              <w:rPr>
                <w:rFonts w:cs="Arial"/>
              </w:rPr>
            </w:pPr>
          </w:p>
        </w:tc>
        <w:tc>
          <w:tcPr>
            <w:tcW w:w="4233" w:type="dxa"/>
            <w:tcBorders>
              <w:top w:val="dotted" w:sz="4" w:space="0" w:color="000000"/>
              <w:left w:val="dotted" w:sz="4" w:space="0" w:color="000000"/>
              <w:bottom w:val="dotted" w:sz="4" w:space="0" w:color="000000"/>
              <w:right w:val="nil"/>
            </w:tcBorders>
            <w:vAlign w:val="center"/>
          </w:tcPr>
          <w:p w14:paraId="78B86FCD" w14:textId="77777777" w:rsidR="008D45E5" w:rsidRPr="00FB089E" w:rsidRDefault="008D45E5" w:rsidP="0067673B">
            <w:pPr>
              <w:widowControl w:val="0"/>
              <w:autoSpaceDE w:val="0"/>
              <w:snapToGrid w:val="0"/>
              <w:spacing w:line="240" w:lineRule="auto"/>
              <w:rPr>
                <w:rFonts w:cs="Arial"/>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56A5F771" w14:textId="77777777" w:rsidR="008D45E5" w:rsidRPr="00FB089E" w:rsidRDefault="008D45E5" w:rsidP="0067673B">
            <w:pPr>
              <w:widowControl w:val="0"/>
              <w:autoSpaceDE w:val="0"/>
              <w:snapToGrid w:val="0"/>
              <w:spacing w:line="240" w:lineRule="auto"/>
              <w:rPr>
                <w:rFonts w:cs="Arial"/>
              </w:rPr>
            </w:pPr>
          </w:p>
        </w:tc>
      </w:tr>
      <w:tr w:rsidR="008D45E5" w:rsidRPr="00FB089E" w14:paraId="70F11515" w14:textId="77777777" w:rsidTr="001668FD">
        <w:tc>
          <w:tcPr>
            <w:tcW w:w="897" w:type="dxa"/>
            <w:tcBorders>
              <w:top w:val="dotted" w:sz="4" w:space="0" w:color="000000"/>
              <w:left w:val="dotted" w:sz="4" w:space="0" w:color="000000"/>
              <w:bottom w:val="dotted" w:sz="4" w:space="0" w:color="000000"/>
              <w:right w:val="nil"/>
            </w:tcBorders>
            <w:vAlign w:val="center"/>
            <w:hideMark/>
          </w:tcPr>
          <w:p w14:paraId="3DA4A219" w14:textId="77777777" w:rsidR="008D45E5" w:rsidRPr="00FB089E" w:rsidRDefault="008D45E5" w:rsidP="0067673B">
            <w:pPr>
              <w:widowControl w:val="0"/>
              <w:autoSpaceDE w:val="0"/>
              <w:spacing w:line="240" w:lineRule="auto"/>
              <w:jc w:val="center"/>
              <w:rPr>
                <w:rFonts w:cs="Arial"/>
              </w:rPr>
            </w:pPr>
            <w:r w:rsidRPr="00FB089E">
              <w:rPr>
                <w:rFonts w:cs="Arial"/>
              </w:rPr>
              <w:t>3.</w:t>
            </w:r>
          </w:p>
        </w:tc>
        <w:tc>
          <w:tcPr>
            <w:tcW w:w="2241" w:type="dxa"/>
            <w:tcBorders>
              <w:top w:val="dotted" w:sz="4" w:space="0" w:color="000000"/>
              <w:left w:val="dotted" w:sz="4" w:space="0" w:color="000000"/>
              <w:bottom w:val="dotted" w:sz="4" w:space="0" w:color="000000"/>
              <w:right w:val="nil"/>
            </w:tcBorders>
            <w:vAlign w:val="center"/>
          </w:tcPr>
          <w:p w14:paraId="6FEB711F" w14:textId="77777777" w:rsidR="008D45E5" w:rsidRPr="00FB089E" w:rsidRDefault="008D45E5" w:rsidP="0067673B">
            <w:pPr>
              <w:widowControl w:val="0"/>
              <w:autoSpaceDE w:val="0"/>
              <w:snapToGrid w:val="0"/>
              <w:spacing w:line="240" w:lineRule="auto"/>
              <w:rPr>
                <w:rFonts w:cs="Arial"/>
              </w:rPr>
            </w:pPr>
          </w:p>
        </w:tc>
        <w:tc>
          <w:tcPr>
            <w:tcW w:w="4233" w:type="dxa"/>
            <w:tcBorders>
              <w:top w:val="dotted" w:sz="4" w:space="0" w:color="000000"/>
              <w:left w:val="dotted" w:sz="4" w:space="0" w:color="000000"/>
              <w:bottom w:val="dotted" w:sz="4" w:space="0" w:color="000000"/>
              <w:right w:val="nil"/>
            </w:tcBorders>
            <w:vAlign w:val="center"/>
          </w:tcPr>
          <w:p w14:paraId="365F9C83" w14:textId="77777777" w:rsidR="008D45E5" w:rsidRPr="00FB089E" w:rsidRDefault="008D45E5" w:rsidP="0067673B">
            <w:pPr>
              <w:widowControl w:val="0"/>
              <w:autoSpaceDE w:val="0"/>
              <w:snapToGrid w:val="0"/>
              <w:spacing w:line="240" w:lineRule="auto"/>
              <w:rPr>
                <w:rFonts w:cs="Arial"/>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D0416F3" w14:textId="77777777" w:rsidR="008D45E5" w:rsidRPr="00FB089E" w:rsidRDefault="008D45E5" w:rsidP="0067673B">
            <w:pPr>
              <w:widowControl w:val="0"/>
              <w:autoSpaceDE w:val="0"/>
              <w:snapToGrid w:val="0"/>
              <w:spacing w:line="240" w:lineRule="auto"/>
              <w:rPr>
                <w:rFonts w:cs="Arial"/>
              </w:rPr>
            </w:pPr>
          </w:p>
        </w:tc>
      </w:tr>
    </w:tbl>
    <w:p w14:paraId="6BC2B84B" w14:textId="77777777" w:rsidR="008D45E5" w:rsidRDefault="008D45E5" w:rsidP="0067673B">
      <w:pPr>
        <w:spacing w:line="240" w:lineRule="auto"/>
        <w:rPr>
          <w:rFonts w:cs="Arial"/>
          <w:i/>
          <w:color w:val="7F7F7F" w:themeColor="text1" w:themeTint="80"/>
          <w:sz w:val="16"/>
          <w:szCs w:val="16"/>
        </w:rPr>
      </w:pPr>
    </w:p>
    <w:p w14:paraId="28250437" w14:textId="77777777" w:rsidR="008D45E5" w:rsidRPr="00FB089E" w:rsidRDefault="008D45E5" w:rsidP="0067673B">
      <w:pPr>
        <w:pStyle w:val="Naslov2"/>
        <w:numPr>
          <w:ilvl w:val="2"/>
          <w:numId w:val="26"/>
        </w:numPr>
        <w:tabs>
          <w:tab w:val="clear" w:pos="0"/>
        </w:tabs>
        <w:suppressAutoHyphens/>
        <w:spacing w:before="0" w:after="0" w:line="240" w:lineRule="auto"/>
        <w:ind w:left="499" w:hanging="360"/>
        <w:rPr>
          <w:rFonts w:cs="Arial"/>
          <w:lang w:eastAsia="x-none"/>
        </w:rPr>
      </w:pPr>
      <w:r w:rsidRPr="00FB089E">
        <w:rPr>
          <w:rFonts w:cs="Arial"/>
          <w:i/>
        </w:rPr>
        <w:t>Podpisniki pogodbe z navedbo funkcije ter navedbo ali so samostojni oziroma kolektivni podpisniki</w:t>
      </w:r>
    </w:p>
    <w:tbl>
      <w:tblPr>
        <w:tblW w:w="9070" w:type="dxa"/>
        <w:tblInd w:w="108" w:type="dxa"/>
        <w:tblLayout w:type="fixed"/>
        <w:tblLook w:val="04A0" w:firstRow="1" w:lastRow="0" w:firstColumn="1" w:lastColumn="0" w:noHBand="0" w:noVBand="1"/>
      </w:tblPr>
      <w:tblGrid>
        <w:gridCol w:w="950"/>
        <w:gridCol w:w="3569"/>
        <w:gridCol w:w="2267"/>
        <w:gridCol w:w="2284"/>
      </w:tblGrid>
      <w:tr w:rsidR="008D45E5" w:rsidRPr="00FB089E" w14:paraId="055BFF5C" w14:textId="77777777" w:rsidTr="001668FD">
        <w:trPr>
          <w:cantSplit/>
          <w:tblHeader/>
        </w:trPr>
        <w:tc>
          <w:tcPr>
            <w:tcW w:w="950" w:type="dxa"/>
            <w:tcBorders>
              <w:top w:val="dotted" w:sz="4" w:space="0" w:color="000000"/>
              <w:left w:val="dotted" w:sz="4" w:space="0" w:color="000000"/>
              <w:bottom w:val="dotted" w:sz="4" w:space="0" w:color="000000"/>
              <w:right w:val="nil"/>
            </w:tcBorders>
            <w:hideMark/>
          </w:tcPr>
          <w:p w14:paraId="2F1F8C45" w14:textId="77777777" w:rsidR="008D45E5" w:rsidRPr="00FB089E" w:rsidRDefault="008D45E5" w:rsidP="0067673B">
            <w:pPr>
              <w:spacing w:line="240" w:lineRule="auto"/>
              <w:rPr>
                <w:rFonts w:cs="Arial"/>
              </w:rPr>
            </w:pPr>
            <w:r w:rsidRPr="00FB089E">
              <w:rPr>
                <w:rFonts w:cs="Arial"/>
                <w:b/>
              </w:rPr>
              <w:t>Zap. št.</w:t>
            </w:r>
          </w:p>
        </w:tc>
        <w:tc>
          <w:tcPr>
            <w:tcW w:w="3569" w:type="dxa"/>
            <w:tcBorders>
              <w:top w:val="dotted" w:sz="4" w:space="0" w:color="000000"/>
              <w:left w:val="dotted" w:sz="4" w:space="0" w:color="000000"/>
              <w:bottom w:val="dotted" w:sz="4" w:space="0" w:color="000000"/>
              <w:right w:val="nil"/>
            </w:tcBorders>
            <w:hideMark/>
          </w:tcPr>
          <w:p w14:paraId="6855082F" w14:textId="77777777" w:rsidR="008D45E5" w:rsidRPr="00FB089E" w:rsidRDefault="008D45E5" w:rsidP="0067673B">
            <w:pPr>
              <w:spacing w:line="240" w:lineRule="auto"/>
              <w:rPr>
                <w:rFonts w:cs="Arial"/>
              </w:rPr>
            </w:pPr>
            <w:r w:rsidRPr="00FB089E">
              <w:rPr>
                <w:rFonts w:cs="Arial"/>
                <w:b/>
              </w:rPr>
              <w:t>Ime in priimek</w:t>
            </w:r>
          </w:p>
        </w:tc>
        <w:tc>
          <w:tcPr>
            <w:tcW w:w="2267" w:type="dxa"/>
            <w:tcBorders>
              <w:top w:val="dotted" w:sz="4" w:space="0" w:color="000000"/>
              <w:left w:val="dotted" w:sz="4" w:space="0" w:color="000000"/>
              <w:bottom w:val="dotted" w:sz="4" w:space="0" w:color="000000"/>
              <w:right w:val="nil"/>
            </w:tcBorders>
            <w:hideMark/>
          </w:tcPr>
          <w:p w14:paraId="2127DA1A" w14:textId="77777777" w:rsidR="008D45E5" w:rsidRPr="00FB089E" w:rsidRDefault="008D45E5" w:rsidP="0067673B">
            <w:pPr>
              <w:spacing w:line="240" w:lineRule="auto"/>
              <w:rPr>
                <w:rFonts w:cs="Arial"/>
              </w:rPr>
            </w:pPr>
            <w:r w:rsidRPr="00FB089E">
              <w:rPr>
                <w:rFonts w:cs="Arial"/>
                <w:b/>
              </w:rPr>
              <w:t>Funkcija</w:t>
            </w:r>
          </w:p>
        </w:tc>
        <w:tc>
          <w:tcPr>
            <w:tcW w:w="2284" w:type="dxa"/>
            <w:tcBorders>
              <w:top w:val="dotted" w:sz="4" w:space="0" w:color="000000"/>
              <w:left w:val="dotted" w:sz="4" w:space="0" w:color="000000"/>
              <w:bottom w:val="dotted" w:sz="4" w:space="0" w:color="000000"/>
              <w:right w:val="dotted" w:sz="4" w:space="0" w:color="000000"/>
            </w:tcBorders>
            <w:hideMark/>
          </w:tcPr>
          <w:p w14:paraId="10E6E7EC" w14:textId="77777777" w:rsidR="008D45E5" w:rsidRPr="00FB089E" w:rsidRDefault="008D45E5" w:rsidP="0067673B">
            <w:pPr>
              <w:spacing w:line="240" w:lineRule="auto"/>
              <w:rPr>
                <w:rFonts w:cs="Arial"/>
              </w:rPr>
            </w:pPr>
            <w:r w:rsidRPr="00FB089E">
              <w:rPr>
                <w:rFonts w:cs="Arial"/>
                <w:b/>
              </w:rPr>
              <w:t>Vrsta podpisnika</w:t>
            </w:r>
          </w:p>
        </w:tc>
      </w:tr>
      <w:tr w:rsidR="008D45E5" w:rsidRPr="00FB089E" w14:paraId="64371511" w14:textId="77777777" w:rsidTr="001668FD">
        <w:trPr>
          <w:cantSplit/>
        </w:trPr>
        <w:tc>
          <w:tcPr>
            <w:tcW w:w="950" w:type="dxa"/>
            <w:tcBorders>
              <w:top w:val="dotted" w:sz="4" w:space="0" w:color="000000"/>
              <w:left w:val="dotted" w:sz="4" w:space="0" w:color="000000"/>
              <w:bottom w:val="dotted" w:sz="4" w:space="0" w:color="000000"/>
              <w:right w:val="nil"/>
            </w:tcBorders>
            <w:hideMark/>
          </w:tcPr>
          <w:p w14:paraId="35602FDC" w14:textId="77777777" w:rsidR="008D45E5" w:rsidRPr="00FB089E" w:rsidRDefault="008D45E5" w:rsidP="0067673B">
            <w:pPr>
              <w:spacing w:line="240" w:lineRule="auto"/>
              <w:jc w:val="center"/>
              <w:rPr>
                <w:rFonts w:cs="Arial"/>
              </w:rPr>
            </w:pPr>
            <w:r w:rsidRPr="00FB089E">
              <w:rPr>
                <w:rFonts w:cs="Arial"/>
              </w:rPr>
              <w:t>1.</w:t>
            </w:r>
          </w:p>
        </w:tc>
        <w:tc>
          <w:tcPr>
            <w:tcW w:w="3569" w:type="dxa"/>
            <w:tcBorders>
              <w:top w:val="dotted" w:sz="4" w:space="0" w:color="000000"/>
              <w:left w:val="dotted" w:sz="4" w:space="0" w:color="000000"/>
              <w:bottom w:val="dotted" w:sz="4" w:space="0" w:color="000000"/>
              <w:right w:val="nil"/>
            </w:tcBorders>
          </w:tcPr>
          <w:p w14:paraId="4618D0AE" w14:textId="77777777" w:rsidR="008D45E5" w:rsidRPr="00FB089E" w:rsidRDefault="008D45E5" w:rsidP="0067673B">
            <w:pPr>
              <w:snapToGrid w:val="0"/>
              <w:spacing w:line="240" w:lineRule="auto"/>
              <w:rPr>
                <w:rFonts w:cs="Arial"/>
              </w:rPr>
            </w:pPr>
          </w:p>
        </w:tc>
        <w:tc>
          <w:tcPr>
            <w:tcW w:w="2267" w:type="dxa"/>
            <w:tcBorders>
              <w:top w:val="dotted" w:sz="4" w:space="0" w:color="000000"/>
              <w:left w:val="dotted" w:sz="4" w:space="0" w:color="000000"/>
              <w:bottom w:val="dotted" w:sz="4" w:space="0" w:color="000000"/>
              <w:right w:val="nil"/>
            </w:tcBorders>
          </w:tcPr>
          <w:p w14:paraId="410A812C" w14:textId="77777777" w:rsidR="008D45E5" w:rsidRPr="00FB089E" w:rsidRDefault="008D45E5" w:rsidP="0067673B">
            <w:pPr>
              <w:snapToGrid w:val="0"/>
              <w:spacing w:line="240" w:lineRule="auto"/>
              <w:rPr>
                <w:rFonts w:cs="Arial"/>
              </w:rPr>
            </w:pPr>
          </w:p>
        </w:tc>
        <w:tc>
          <w:tcPr>
            <w:tcW w:w="2284" w:type="dxa"/>
            <w:tcBorders>
              <w:top w:val="dotted" w:sz="4" w:space="0" w:color="000000"/>
              <w:left w:val="dotted" w:sz="4" w:space="0" w:color="000000"/>
              <w:bottom w:val="dotted" w:sz="4" w:space="0" w:color="000000"/>
              <w:right w:val="dotted" w:sz="4" w:space="0" w:color="000000"/>
            </w:tcBorders>
          </w:tcPr>
          <w:p w14:paraId="4B0A4648" w14:textId="77777777" w:rsidR="008D45E5" w:rsidRPr="00FB089E" w:rsidRDefault="008D45E5" w:rsidP="0067673B">
            <w:pPr>
              <w:snapToGrid w:val="0"/>
              <w:spacing w:line="240" w:lineRule="auto"/>
              <w:rPr>
                <w:rFonts w:cs="Arial"/>
              </w:rPr>
            </w:pPr>
          </w:p>
        </w:tc>
      </w:tr>
      <w:tr w:rsidR="008D45E5" w:rsidRPr="00FB089E" w14:paraId="2841993F" w14:textId="77777777" w:rsidTr="001668FD">
        <w:trPr>
          <w:cantSplit/>
        </w:trPr>
        <w:tc>
          <w:tcPr>
            <w:tcW w:w="950" w:type="dxa"/>
            <w:tcBorders>
              <w:top w:val="dotted" w:sz="4" w:space="0" w:color="000000"/>
              <w:left w:val="dotted" w:sz="4" w:space="0" w:color="000000"/>
              <w:bottom w:val="dotted" w:sz="4" w:space="0" w:color="000000"/>
              <w:right w:val="nil"/>
            </w:tcBorders>
            <w:hideMark/>
          </w:tcPr>
          <w:p w14:paraId="30301002" w14:textId="77777777" w:rsidR="008D45E5" w:rsidRPr="00FB089E" w:rsidRDefault="008D45E5" w:rsidP="0067673B">
            <w:pPr>
              <w:spacing w:line="240" w:lineRule="auto"/>
              <w:jc w:val="center"/>
              <w:rPr>
                <w:rFonts w:cs="Arial"/>
              </w:rPr>
            </w:pPr>
            <w:r w:rsidRPr="00FB089E">
              <w:rPr>
                <w:rFonts w:cs="Arial"/>
              </w:rPr>
              <w:t>2.</w:t>
            </w:r>
          </w:p>
        </w:tc>
        <w:tc>
          <w:tcPr>
            <w:tcW w:w="3569" w:type="dxa"/>
            <w:tcBorders>
              <w:top w:val="dotted" w:sz="4" w:space="0" w:color="000000"/>
              <w:left w:val="dotted" w:sz="4" w:space="0" w:color="000000"/>
              <w:bottom w:val="dotted" w:sz="4" w:space="0" w:color="000000"/>
              <w:right w:val="nil"/>
            </w:tcBorders>
          </w:tcPr>
          <w:p w14:paraId="3EE2E69B" w14:textId="77777777" w:rsidR="008D45E5" w:rsidRPr="00FB089E" w:rsidRDefault="008D45E5" w:rsidP="0067673B">
            <w:pPr>
              <w:snapToGrid w:val="0"/>
              <w:spacing w:line="240" w:lineRule="auto"/>
              <w:rPr>
                <w:rFonts w:cs="Arial"/>
              </w:rPr>
            </w:pPr>
          </w:p>
        </w:tc>
        <w:tc>
          <w:tcPr>
            <w:tcW w:w="2267" w:type="dxa"/>
            <w:tcBorders>
              <w:top w:val="dotted" w:sz="4" w:space="0" w:color="000000"/>
              <w:left w:val="dotted" w:sz="4" w:space="0" w:color="000000"/>
              <w:bottom w:val="dotted" w:sz="4" w:space="0" w:color="000000"/>
              <w:right w:val="nil"/>
            </w:tcBorders>
          </w:tcPr>
          <w:p w14:paraId="21B5A5E5" w14:textId="77777777" w:rsidR="008D45E5" w:rsidRPr="00FB089E" w:rsidRDefault="008D45E5" w:rsidP="0067673B">
            <w:pPr>
              <w:snapToGrid w:val="0"/>
              <w:spacing w:line="240" w:lineRule="auto"/>
              <w:rPr>
                <w:rFonts w:cs="Arial"/>
              </w:rPr>
            </w:pPr>
          </w:p>
        </w:tc>
        <w:tc>
          <w:tcPr>
            <w:tcW w:w="2284" w:type="dxa"/>
            <w:tcBorders>
              <w:top w:val="dotted" w:sz="4" w:space="0" w:color="000000"/>
              <w:left w:val="dotted" w:sz="4" w:space="0" w:color="000000"/>
              <w:bottom w:val="dotted" w:sz="4" w:space="0" w:color="000000"/>
              <w:right w:val="dotted" w:sz="4" w:space="0" w:color="000000"/>
            </w:tcBorders>
          </w:tcPr>
          <w:p w14:paraId="50AA1702" w14:textId="77777777" w:rsidR="008D45E5" w:rsidRPr="00FB089E" w:rsidRDefault="008D45E5" w:rsidP="0067673B">
            <w:pPr>
              <w:snapToGrid w:val="0"/>
              <w:spacing w:line="240" w:lineRule="auto"/>
              <w:rPr>
                <w:rFonts w:cs="Arial"/>
              </w:rPr>
            </w:pPr>
          </w:p>
        </w:tc>
      </w:tr>
      <w:tr w:rsidR="008D45E5" w:rsidRPr="00FB089E" w14:paraId="6B394483" w14:textId="77777777" w:rsidTr="001668FD">
        <w:trPr>
          <w:cantSplit/>
        </w:trPr>
        <w:tc>
          <w:tcPr>
            <w:tcW w:w="950" w:type="dxa"/>
            <w:tcBorders>
              <w:top w:val="dotted" w:sz="4" w:space="0" w:color="000000"/>
              <w:left w:val="dotted" w:sz="4" w:space="0" w:color="000000"/>
              <w:bottom w:val="dotted" w:sz="4" w:space="0" w:color="000000"/>
              <w:right w:val="nil"/>
            </w:tcBorders>
            <w:hideMark/>
          </w:tcPr>
          <w:p w14:paraId="77A0C07A" w14:textId="77777777" w:rsidR="008D45E5" w:rsidRPr="00FB089E" w:rsidRDefault="008D45E5" w:rsidP="0067673B">
            <w:pPr>
              <w:spacing w:line="240" w:lineRule="auto"/>
              <w:jc w:val="center"/>
              <w:rPr>
                <w:rFonts w:cs="Arial"/>
              </w:rPr>
            </w:pPr>
            <w:r w:rsidRPr="00FB089E">
              <w:rPr>
                <w:rFonts w:cs="Arial"/>
              </w:rPr>
              <w:t>3.</w:t>
            </w:r>
          </w:p>
        </w:tc>
        <w:tc>
          <w:tcPr>
            <w:tcW w:w="3569" w:type="dxa"/>
            <w:tcBorders>
              <w:top w:val="dotted" w:sz="4" w:space="0" w:color="000000"/>
              <w:left w:val="dotted" w:sz="4" w:space="0" w:color="000000"/>
              <w:bottom w:val="dotted" w:sz="4" w:space="0" w:color="000000"/>
              <w:right w:val="nil"/>
            </w:tcBorders>
          </w:tcPr>
          <w:p w14:paraId="6D050A2B" w14:textId="77777777" w:rsidR="008D45E5" w:rsidRPr="00FB089E" w:rsidRDefault="008D45E5" w:rsidP="0067673B">
            <w:pPr>
              <w:snapToGrid w:val="0"/>
              <w:spacing w:line="240" w:lineRule="auto"/>
              <w:rPr>
                <w:rFonts w:cs="Arial"/>
              </w:rPr>
            </w:pPr>
          </w:p>
        </w:tc>
        <w:tc>
          <w:tcPr>
            <w:tcW w:w="2267" w:type="dxa"/>
            <w:tcBorders>
              <w:top w:val="dotted" w:sz="4" w:space="0" w:color="000000"/>
              <w:left w:val="dotted" w:sz="4" w:space="0" w:color="000000"/>
              <w:bottom w:val="dotted" w:sz="4" w:space="0" w:color="000000"/>
              <w:right w:val="nil"/>
            </w:tcBorders>
          </w:tcPr>
          <w:p w14:paraId="75640B94" w14:textId="77777777" w:rsidR="008D45E5" w:rsidRPr="00FB089E" w:rsidRDefault="008D45E5" w:rsidP="0067673B">
            <w:pPr>
              <w:snapToGrid w:val="0"/>
              <w:spacing w:line="240" w:lineRule="auto"/>
              <w:rPr>
                <w:rFonts w:cs="Arial"/>
              </w:rPr>
            </w:pPr>
          </w:p>
        </w:tc>
        <w:tc>
          <w:tcPr>
            <w:tcW w:w="2284" w:type="dxa"/>
            <w:tcBorders>
              <w:top w:val="dotted" w:sz="4" w:space="0" w:color="000000"/>
              <w:left w:val="dotted" w:sz="4" w:space="0" w:color="000000"/>
              <w:bottom w:val="dotted" w:sz="4" w:space="0" w:color="000000"/>
              <w:right w:val="dotted" w:sz="4" w:space="0" w:color="000000"/>
            </w:tcBorders>
          </w:tcPr>
          <w:p w14:paraId="1A1D25A1" w14:textId="77777777" w:rsidR="008D45E5" w:rsidRPr="00FB089E" w:rsidRDefault="008D45E5" w:rsidP="0067673B">
            <w:pPr>
              <w:snapToGrid w:val="0"/>
              <w:spacing w:line="240" w:lineRule="auto"/>
              <w:rPr>
                <w:rFonts w:cs="Arial"/>
              </w:rPr>
            </w:pPr>
          </w:p>
        </w:tc>
      </w:tr>
    </w:tbl>
    <w:p w14:paraId="0F064A2E" w14:textId="77777777" w:rsidR="008D45E5" w:rsidRDefault="008D45E5" w:rsidP="0067673B">
      <w:pPr>
        <w:spacing w:line="240" w:lineRule="auto"/>
        <w:rPr>
          <w:rFonts w:cs="Arial"/>
          <w:iCs/>
          <w:color w:val="808080" w:themeColor="background1" w:themeShade="80"/>
          <w:sz w:val="16"/>
          <w:szCs w:val="16"/>
        </w:rPr>
      </w:pPr>
    </w:p>
    <w:p w14:paraId="545D2CF8" w14:textId="77777777" w:rsidR="0067673B" w:rsidRDefault="008D45E5" w:rsidP="0067673B">
      <w:pPr>
        <w:spacing w:line="240" w:lineRule="auto"/>
        <w:rPr>
          <w:rFonts w:cs="Arial"/>
          <w:i/>
          <w:color w:val="808080" w:themeColor="background1" w:themeShade="80"/>
          <w:sz w:val="16"/>
          <w:szCs w:val="16"/>
        </w:rPr>
      </w:pPr>
      <w:r w:rsidRPr="001C150A">
        <w:rPr>
          <w:rFonts w:cs="Arial"/>
          <w:i/>
          <w:color w:val="808080" w:themeColor="background1" w:themeShade="80"/>
          <w:sz w:val="16"/>
          <w:szCs w:val="16"/>
        </w:rPr>
        <w:t>NAVODILO: Izpolnijo vsi ponudniki v skupini ponudnikov, razen vodilnega ponudnika, ki izpolni točko 1. Gospodarski subjekt točko 2.1 izpolni v celoti tolikokrat, kolikor je partnerjev v skupni ponudbi.</w:t>
      </w:r>
    </w:p>
    <w:p w14:paraId="7F589276" w14:textId="772B54B2" w:rsidR="008D45E5" w:rsidRDefault="008D45E5" w:rsidP="0067673B">
      <w:pPr>
        <w:spacing w:line="240" w:lineRule="auto"/>
        <w:rPr>
          <w:rFonts w:cs="Arial"/>
          <w:i/>
          <w:color w:val="808080" w:themeColor="background1" w:themeShade="80"/>
          <w:sz w:val="16"/>
          <w:szCs w:val="16"/>
        </w:rPr>
      </w:pPr>
      <w:r w:rsidRPr="001C150A">
        <w:rPr>
          <w:rFonts w:cs="Arial"/>
          <w:i/>
          <w:color w:val="808080" w:themeColor="background1" w:themeShade="80"/>
          <w:sz w:val="16"/>
          <w:szCs w:val="16"/>
        </w:rPr>
        <w:tab/>
      </w:r>
    </w:p>
    <w:p w14:paraId="456B2EBC" w14:textId="77777777" w:rsidR="0067673B" w:rsidRDefault="0067673B" w:rsidP="0067673B">
      <w:pPr>
        <w:spacing w:line="240" w:lineRule="auto"/>
        <w:rPr>
          <w:rFonts w:cs="Arial"/>
          <w:i/>
          <w:color w:val="808080" w:themeColor="background1" w:themeShade="80"/>
          <w:sz w:val="16"/>
          <w:szCs w:val="16"/>
        </w:rPr>
      </w:pPr>
    </w:p>
    <w:p w14:paraId="2FB933EF" w14:textId="77777777" w:rsidR="001256F0" w:rsidRDefault="001256F0" w:rsidP="0067673B">
      <w:pPr>
        <w:spacing w:line="240" w:lineRule="auto"/>
        <w:rPr>
          <w:rFonts w:cs="Arial"/>
          <w:i/>
          <w:color w:val="808080" w:themeColor="background1" w:themeShade="80"/>
          <w:sz w:val="16"/>
          <w:szCs w:val="16"/>
        </w:rPr>
      </w:pPr>
    </w:p>
    <w:p w14:paraId="75651553" w14:textId="77777777" w:rsidR="001256F0" w:rsidRDefault="001256F0" w:rsidP="0067673B">
      <w:pPr>
        <w:spacing w:line="240" w:lineRule="auto"/>
        <w:rPr>
          <w:rFonts w:cs="Arial"/>
          <w:i/>
          <w:color w:val="808080" w:themeColor="background1" w:themeShade="80"/>
          <w:sz w:val="16"/>
          <w:szCs w:val="16"/>
        </w:rPr>
      </w:pPr>
    </w:p>
    <w:p w14:paraId="2E78489B" w14:textId="77777777" w:rsidR="001256F0" w:rsidRDefault="001256F0" w:rsidP="0067673B">
      <w:pPr>
        <w:spacing w:line="240" w:lineRule="auto"/>
        <w:rPr>
          <w:rFonts w:cs="Arial"/>
          <w:i/>
          <w:color w:val="808080" w:themeColor="background1" w:themeShade="80"/>
          <w:sz w:val="16"/>
          <w:szCs w:val="16"/>
        </w:rPr>
      </w:pPr>
    </w:p>
    <w:p w14:paraId="50461770" w14:textId="77777777" w:rsidR="001256F0" w:rsidRDefault="001256F0" w:rsidP="0067673B">
      <w:pPr>
        <w:spacing w:line="240" w:lineRule="auto"/>
        <w:rPr>
          <w:rFonts w:cs="Arial"/>
          <w:i/>
          <w:color w:val="808080" w:themeColor="background1" w:themeShade="80"/>
          <w:sz w:val="16"/>
          <w:szCs w:val="16"/>
        </w:rPr>
      </w:pPr>
    </w:p>
    <w:p w14:paraId="03971D4A" w14:textId="77777777" w:rsidR="001256F0" w:rsidRDefault="001256F0" w:rsidP="0067673B">
      <w:pPr>
        <w:spacing w:line="240" w:lineRule="auto"/>
        <w:rPr>
          <w:rFonts w:cs="Arial"/>
          <w:i/>
          <w:color w:val="808080" w:themeColor="background1" w:themeShade="80"/>
          <w:sz w:val="16"/>
          <w:szCs w:val="16"/>
        </w:rPr>
      </w:pPr>
    </w:p>
    <w:p w14:paraId="03F7AB36" w14:textId="77777777" w:rsidR="008D45E5" w:rsidRPr="00FB089E" w:rsidRDefault="008D45E5" w:rsidP="0067673B">
      <w:pPr>
        <w:pStyle w:val="Naslov1"/>
        <w:numPr>
          <w:ilvl w:val="0"/>
          <w:numId w:val="26"/>
        </w:numPr>
        <w:tabs>
          <w:tab w:val="clear" w:pos="0"/>
        </w:tabs>
        <w:suppressAutoHyphens/>
        <w:spacing w:before="0" w:beforeAutospacing="0" w:after="0" w:afterAutospacing="0" w:line="240" w:lineRule="auto"/>
        <w:ind w:left="720" w:hanging="360"/>
        <w:rPr>
          <w:rFonts w:cs="Arial"/>
          <w:lang w:eastAsia="x-none"/>
        </w:rPr>
      </w:pPr>
      <w:r w:rsidRPr="00FB089E">
        <w:rPr>
          <w:rFonts w:cs="Arial"/>
        </w:rPr>
        <w:t>UDELEŽBA PODIZVAJALCEV</w:t>
      </w:r>
    </w:p>
    <w:p w14:paraId="4F6FF149" w14:textId="77777777" w:rsidR="008D45E5" w:rsidRPr="001C150A" w:rsidRDefault="008D45E5" w:rsidP="0067673B">
      <w:pPr>
        <w:spacing w:line="240" w:lineRule="auto"/>
        <w:rPr>
          <w:rFonts w:cs="Arial"/>
          <w:i/>
          <w:iCs/>
          <w:color w:val="808080" w:themeColor="background1" w:themeShade="80"/>
          <w:sz w:val="16"/>
          <w:szCs w:val="16"/>
        </w:rPr>
      </w:pPr>
      <w:r w:rsidRPr="001C150A">
        <w:rPr>
          <w:rFonts w:cs="Arial"/>
          <w:i/>
          <w:iCs/>
          <w:color w:val="808080" w:themeColor="background1" w:themeShade="80"/>
          <w:sz w:val="16"/>
          <w:szCs w:val="16"/>
        </w:rPr>
        <w:t>NAVODILO: Gospodarski subjekti točko 3 izpolnijo v primeru, da bodo pri izvedbi javnega naročila sodelovali s podizvajalci.</w:t>
      </w:r>
    </w:p>
    <w:p w14:paraId="14885FFA" w14:textId="77777777" w:rsidR="008D45E5" w:rsidRPr="00FB089E" w:rsidRDefault="008D45E5" w:rsidP="0067673B">
      <w:pPr>
        <w:spacing w:line="240" w:lineRule="auto"/>
        <w:rPr>
          <w:rFonts w:cs="Arial"/>
        </w:rPr>
      </w:pPr>
    </w:p>
    <w:p w14:paraId="4ED6C738" w14:textId="27C50D43" w:rsidR="008D45E5" w:rsidRPr="00FB089E" w:rsidRDefault="008D45E5" w:rsidP="0067673B">
      <w:pPr>
        <w:spacing w:line="240" w:lineRule="auto"/>
        <w:rPr>
          <w:rFonts w:cs="Arial"/>
        </w:rPr>
      </w:pPr>
      <w:r w:rsidRPr="00FB089E">
        <w:rPr>
          <w:rFonts w:cs="Arial"/>
        </w:rPr>
        <w:t xml:space="preserve">Pri javnem naročilu </w:t>
      </w:r>
      <w:r w:rsidR="007E0D5A" w:rsidRPr="007E0D5A">
        <w:rPr>
          <w:rFonts w:cs="Arial"/>
        </w:rPr>
        <w:t xml:space="preserve">PRAZNJENJE GREZNIC, PREVOZ BLATA ČISTILNIH NAPRAV IN OSTALA DELA NA KANALIZACIJI </w:t>
      </w:r>
      <w:r w:rsidRPr="00FB089E">
        <w:rPr>
          <w:rFonts w:cs="Arial"/>
        </w:rPr>
        <w:t>bomo sodelovali z naslednjimi podizvajalci:</w:t>
      </w:r>
    </w:p>
    <w:p w14:paraId="20A5A189" w14:textId="77777777" w:rsidR="008D45E5" w:rsidRPr="00FB089E" w:rsidRDefault="008D45E5" w:rsidP="0067673B">
      <w:pPr>
        <w:spacing w:line="240" w:lineRule="auto"/>
        <w:rPr>
          <w:rFonts w:cs="Arial"/>
        </w:rPr>
      </w:pPr>
    </w:p>
    <w:tbl>
      <w:tblPr>
        <w:tblW w:w="0" w:type="auto"/>
        <w:tblInd w:w="108" w:type="dxa"/>
        <w:tblLayout w:type="fixed"/>
        <w:tblCellMar>
          <w:top w:w="108" w:type="dxa"/>
          <w:bottom w:w="108" w:type="dxa"/>
        </w:tblCellMar>
        <w:tblLook w:val="04A0" w:firstRow="1" w:lastRow="0" w:firstColumn="1" w:lastColumn="0" w:noHBand="0" w:noVBand="1"/>
      </w:tblPr>
      <w:tblGrid>
        <w:gridCol w:w="3431"/>
        <w:gridCol w:w="5387"/>
      </w:tblGrid>
      <w:tr w:rsidR="008D45E5" w:rsidRPr="00FB089E" w14:paraId="4234736B" w14:textId="77777777" w:rsidTr="001668FD">
        <w:tc>
          <w:tcPr>
            <w:tcW w:w="3431" w:type="dxa"/>
            <w:tcBorders>
              <w:top w:val="dotted" w:sz="4" w:space="0" w:color="000000"/>
              <w:left w:val="dotted" w:sz="4" w:space="0" w:color="000000"/>
              <w:bottom w:val="dotted" w:sz="4" w:space="0" w:color="000000"/>
              <w:right w:val="nil"/>
            </w:tcBorders>
            <w:hideMark/>
          </w:tcPr>
          <w:p w14:paraId="0D32D7B8" w14:textId="77777777" w:rsidR="008D45E5" w:rsidRPr="00FB089E" w:rsidRDefault="008D45E5" w:rsidP="0067673B">
            <w:pPr>
              <w:keepNext/>
              <w:spacing w:line="240" w:lineRule="auto"/>
              <w:rPr>
                <w:rFonts w:cs="Arial"/>
              </w:rPr>
            </w:pPr>
            <w:r>
              <w:rPr>
                <w:rFonts w:cs="Arial"/>
              </w:rPr>
              <w:t>Sklop</w:t>
            </w:r>
          </w:p>
        </w:tc>
        <w:tc>
          <w:tcPr>
            <w:tcW w:w="5387" w:type="dxa"/>
            <w:tcBorders>
              <w:top w:val="dotted" w:sz="4" w:space="0" w:color="000000"/>
              <w:left w:val="dotted" w:sz="4" w:space="0" w:color="000000"/>
              <w:bottom w:val="dotted" w:sz="4" w:space="0" w:color="000000"/>
              <w:right w:val="dotted" w:sz="4" w:space="0" w:color="000000"/>
            </w:tcBorders>
          </w:tcPr>
          <w:p w14:paraId="728A643D" w14:textId="77777777" w:rsidR="008D45E5" w:rsidRPr="00FB089E" w:rsidRDefault="008D45E5" w:rsidP="0067673B">
            <w:pPr>
              <w:keepNext/>
              <w:spacing w:line="240" w:lineRule="auto"/>
              <w:jc w:val="center"/>
              <w:rPr>
                <w:rFonts w:cs="Arial"/>
              </w:rPr>
            </w:pPr>
            <w:r w:rsidRPr="00FB089E">
              <w:rPr>
                <w:rFonts w:cs="Arial"/>
              </w:rPr>
              <w:t>Naziv podizvajalca</w:t>
            </w:r>
          </w:p>
        </w:tc>
      </w:tr>
      <w:tr w:rsidR="008D45E5" w:rsidRPr="00FB089E" w14:paraId="447CF9ED" w14:textId="77777777" w:rsidTr="001668FD">
        <w:tc>
          <w:tcPr>
            <w:tcW w:w="3431" w:type="dxa"/>
            <w:tcBorders>
              <w:top w:val="dotted" w:sz="4" w:space="0" w:color="000000"/>
              <w:left w:val="dotted" w:sz="4" w:space="0" w:color="000000"/>
              <w:bottom w:val="dotted" w:sz="4" w:space="0" w:color="000000"/>
              <w:right w:val="nil"/>
            </w:tcBorders>
          </w:tcPr>
          <w:p w14:paraId="713CA211" w14:textId="77777777" w:rsidR="008D45E5" w:rsidRPr="00FB089E" w:rsidRDefault="008D45E5" w:rsidP="0067673B">
            <w:pPr>
              <w:keepNext/>
              <w:spacing w:line="240" w:lineRule="auto"/>
              <w:rPr>
                <w:rFonts w:cs="Arial"/>
              </w:rPr>
            </w:pPr>
          </w:p>
        </w:tc>
        <w:tc>
          <w:tcPr>
            <w:tcW w:w="5387" w:type="dxa"/>
            <w:tcBorders>
              <w:top w:val="dotted" w:sz="4" w:space="0" w:color="000000"/>
              <w:left w:val="dotted" w:sz="4" w:space="0" w:color="000000"/>
              <w:bottom w:val="dotted" w:sz="4" w:space="0" w:color="000000"/>
              <w:right w:val="dotted" w:sz="4" w:space="0" w:color="000000"/>
            </w:tcBorders>
          </w:tcPr>
          <w:p w14:paraId="3E2249FB" w14:textId="77777777" w:rsidR="008D45E5" w:rsidRPr="00FB089E" w:rsidRDefault="008D45E5" w:rsidP="0067673B">
            <w:pPr>
              <w:keepNext/>
              <w:snapToGrid w:val="0"/>
              <w:spacing w:line="240" w:lineRule="auto"/>
              <w:rPr>
                <w:rFonts w:cs="Arial"/>
              </w:rPr>
            </w:pPr>
          </w:p>
        </w:tc>
      </w:tr>
      <w:tr w:rsidR="008D45E5" w:rsidRPr="00FB089E" w14:paraId="761C1209" w14:textId="77777777" w:rsidTr="001668FD">
        <w:tc>
          <w:tcPr>
            <w:tcW w:w="3431" w:type="dxa"/>
            <w:tcBorders>
              <w:top w:val="dotted" w:sz="4" w:space="0" w:color="000000"/>
              <w:left w:val="dotted" w:sz="4" w:space="0" w:color="000000"/>
              <w:bottom w:val="dotted" w:sz="4" w:space="0" w:color="000000"/>
              <w:right w:val="nil"/>
            </w:tcBorders>
          </w:tcPr>
          <w:p w14:paraId="098CC77A" w14:textId="77777777" w:rsidR="008D45E5" w:rsidRPr="00FB089E" w:rsidRDefault="008D45E5" w:rsidP="0067673B">
            <w:pPr>
              <w:keepNext/>
              <w:spacing w:line="240" w:lineRule="auto"/>
              <w:rPr>
                <w:rFonts w:cs="Arial"/>
              </w:rPr>
            </w:pPr>
          </w:p>
        </w:tc>
        <w:tc>
          <w:tcPr>
            <w:tcW w:w="5387" w:type="dxa"/>
            <w:tcBorders>
              <w:top w:val="dotted" w:sz="4" w:space="0" w:color="000000"/>
              <w:left w:val="dotted" w:sz="4" w:space="0" w:color="000000"/>
              <w:bottom w:val="dotted" w:sz="4" w:space="0" w:color="000000"/>
              <w:right w:val="dotted" w:sz="4" w:space="0" w:color="000000"/>
            </w:tcBorders>
          </w:tcPr>
          <w:p w14:paraId="78CD46A5" w14:textId="77777777" w:rsidR="008D45E5" w:rsidRPr="00FB089E" w:rsidRDefault="008D45E5" w:rsidP="0067673B">
            <w:pPr>
              <w:keepNext/>
              <w:snapToGrid w:val="0"/>
              <w:spacing w:line="240" w:lineRule="auto"/>
              <w:rPr>
                <w:rFonts w:cs="Arial"/>
              </w:rPr>
            </w:pPr>
          </w:p>
        </w:tc>
      </w:tr>
    </w:tbl>
    <w:p w14:paraId="339DB64F" w14:textId="77777777" w:rsidR="008D45E5" w:rsidRPr="00FB089E" w:rsidRDefault="008D45E5" w:rsidP="0067673B">
      <w:pPr>
        <w:spacing w:line="240" w:lineRule="auto"/>
        <w:rPr>
          <w:rFonts w:cs="Arial"/>
          <w:i/>
        </w:rPr>
      </w:pPr>
    </w:p>
    <w:p w14:paraId="4467C16D" w14:textId="77777777" w:rsidR="008D45E5" w:rsidRPr="00FB089E" w:rsidRDefault="008D45E5" w:rsidP="0067673B">
      <w:pPr>
        <w:pStyle w:val="Naslov2"/>
        <w:numPr>
          <w:ilvl w:val="0"/>
          <w:numId w:val="0"/>
        </w:numPr>
        <w:suppressAutoHyphens/>
        <w:spacing w:before="0" w:after="0" w:line="240" w:lineRule="auto"/>
        <w:ind w:left="499"/>
        <w:rPr>
          <w:rFonts w:cs="Arial"/>
          <w:i/>
        </w:rPr>
      </w:pPr>
      <w:r>
        <w:rPr>
          <w:rFonts w:cs="Arial"/>
        </w:rPr>
        <w:t xml:space="preserve">3.1 </w:t>
      </w:r>
      <w:r w:rsidRPr="00FB089E">
        <w:rPr>
          <w:rFonts w:cs="Arial"/>
        </w:rPr>
        <w:t>POSLOVNI PODATKI O PODIZVAJALCU</w:t>
      </w:r>
    </w:p>
    <w:p w14:paraId="5B744C6F" w14:textId="77777777" w:rsidR="008D45E5" w:rsidRPr="00F15CBA" w:rsidRDefault="008D45E5" w:rsidP="0067673B">
      <w:pPr>
        <w:pStyle w:val="Naslov3"/>
        <w:numPr>
          <w:ilvl w:val="2"/>
          <w:numId w:val="26"/>
        </w:numPr>
        <w:tabs>
          <w:tab w:val="clear" w:pos="0"/>
        </w:tabs>
        <w:suppressAutoHyphens/>
        <w:spacing w:before="0" w:after="0" w:line="240" w:lineRule="auto"/>
        <w:ind w:left="641" w:hanging="641"/>
        <w:rPr>
          <w:rFonts w:cs="Arial"/>
          <w:b w:val="0"/>
          <w:bCs w:val="0"/>
          <w:szCs w:val="20"/>
        </w:rPr>
      </w:pPr>
      <w:r w:rsidRPr="00F15CBA">
        <w:rPr>
          <w:rFonts w:cs="Arial"/>
          <w:szCs w:val="20"/>
        </w:rPr>
        <w:t>Osnovni podatki o podizvajalcu</w:t>
      </w:r>
    </w:p>
    <w:tbl>
      <w:tblPr>
        <w:tblW w:w="9112" w:type="dxa"/>
        <w:tblInd w:w="108" w:type="dxa"/>
        <w:tblLayout w:type="fixed"/>
        <w:tblCellMar>
          <w:top w:w="108" w:type="dxa"/>
          <w:bottom w:w="108" w:type="dxa"/>
        </w:tblCellMar>
        <w:tblLook w:val="04A0" w:firstRow="1" w:lastRow="0" w:firstColumn="1" w:lastColumn="0" w:noHBand="0" w:noVBand="1"/>
      </w:tblPr>
      <w:tblGrid>
        <w:gridCol w:w="4497"/>
        <w:gridCol w:w="4615"/>
      </w:tblGrid>
      <w:tr w:rsidR="008D45E5" w:rsidRPr="00FB089E" w14:paraId="3B7A39CA" w14:textId="77777777" w:rsidTr="008D45E5">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17A5365D" w14:textId="77777777" w:rsidR="008D45E5" w:rsidRPr="00FB089E" w:rsidRDefault="008D45E5" w:rsidP="0067673B">
            <w:pPr>
              <w:keepNext/>
              <w:spacing w:line="240" w:lineRule="auto"/>
              <w:rPr>
                <w:rFonts w:cs="Arial"/>
              </w:rPr>
            </w:pPr>
            <w:r w:rsidRPr="00FB089E">
              <w:rPr>
                <w:rFonts w:cs="Arial"/>
              </w:rPr>
              <w:t>Popoln naziv podizvajalca:</w:t>
            </w:r>
          </w:p>
        </w:tc>
        <w:tc>
          <w:tcPr>
            <w:tcW w:w="4615" w:type="dxa"/>
            <w:tcBorders>
              <w:top w:val="dotted" w:sz="4" w:space="0" w:color="000000"/>
              <w:left w:val="dotted" w:sz="4" w:space="0" w:color="000000"/>
              <w:bottom w:val="dotted" w:sz="4" w:space="0" w:color="000000"/>
              <w:right w:val="dotted" w:sz="4" w:space="0" w:color="000000"/>
            </w:tcBorders>
          </w:tcPr>
          <w:p w14:paraId="382340D0" w14:textId="77777777" w:rsidR="008D45E5" w:rsidRPr="00FB089E" w:rsidRDefault="008D45E5" w:rsidP="0067673B">
            <w:pPr>
              <w:keepNext/>
              <w:snapToGrid w:val="0"/>
              <w:spacing w:line="240" w:lineRule="auto"/>
              <w:rPr>
                <w:rFonts w:cs="Arial"/>
              </w:rPr>
            </w:pPr>
          </w:p>
        </w:tc>
      </w:tr>
      <w:tr w:rsidR="008D45E5" w:rsidRPr="00FB089E" w14:paraId="0E797F30" w14:textId="77777777" w:rsidTr="008D45E5">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5B07C622" w14:textId="77777777" w:rsidR="008D45E5" w:rsidRPr="00FB089E" w:rsidRDefault="008D45E5" w:rsidP="0067673B">
            <w:pPr>
              <w:keepNext/>
              <w:spacing w:line="240" w:lineRule="auto"/>
              <w:rPr>
                <w:rFonts w:cs="Arial"/>
              </w:rPr>
            </w:pPr>
            <w:r w:rsidRPr="00FB089E">
              <w:rPr>
                <w:rFonts w:cs="Arial"/>
              </w:rPr>
              <w:t>Naslov:</w:t>
            </w:r>
          </w:p>
        </w:tc>
        <w:tc>
          <w:tcPr>
            <w:tcW w:w="4615" w:type="dxa"/>
            <w:tcBorders>
              <w:top w:val="dotted" w:sz="4" w:space="0" w:color="000000"/>
              <w:left w:val="dotted" w:sz="4" w:space="0" w:color="000000"/>
              <w:bottom w:val="dotted" w:sz="4" w:space="0" w:color="000000"/>
              <w:right w:val="dotted" w:sz="4" w:space="0" w:color="000000"/>
            </w:tcBorders>
          </w:tcPr>
          <w:p w14:paraId="5448F8B1" w14:textId="77777777" w:rsidR="008D45E5" w:rsidRPr="00FB089E" w:rsidRDefault="008D45E5" w:rsidP="0067673B">
            <w:pPr>
              <w:keepNext/>
              <w:snapToGrid w:val="0"/>
              <w:spacing w:line="240" w:lineRule="auto"/>
              <w:rPr>
                <w:rFonts w:cs="Arial"/>
              </w:rPr>
            </w:pPr>
          </w:p>
        </w:tc>
      </w:tr>
      <w:tr w:rsidR="008D45E5" w:rsidRPr="00FB089E" w14:paraId="701A275C" w14:textId="77777777" w:rsidTr="008D45E5">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66110297" w14:textId="77777777" w:rsidR="008D45E5" w:rsidRPr="00FB089E" w:rsidRDefault="008D45E5" w:rsidP="0067673B">
            <w:pPr>
              <w:keepNext/>
              <w:spacing w:line="240" w:lineRule="auto"/>
              <w:rPr>
                <w:rFonts w:cs="Arial"/>
              </w:rPr>
            </w:pPr>
            <w:r w:rsidRPr="00FB089E">
              <w:rPr>
                <w:rFonts w:cs="Arial"/>
              </w:rPr>
              <w:t>Matična številka:</w:t>
            </w:r>
          </w:p>
        </w:tc>
        <w:tc>
          <w:tcPr>
            <w:tcW w:w="4615" w:type="dxa"/>
            <w:tcBorders>
              <w:top w:val="dotted" w:sz="4" w:space="0" w:color="000000"/>
              <w:left w:val="dotted" w:sz="4" w:space="0" w:color="000000"/>
              <w:bottom w:val="dotted" w:sz="4" w:space="0" w:color="000000"/>
              <w:right w:val="dotted" w:sz="4" w:space="0" w:color="000000"/>
            </w:tcBorders>
          </w:tcPr>
          <w:p w14:paraId="359D56DD" w14:textId="77777777" w:rsidR="008D45E5" w:rsidRPr="00FB089E" w:rsidRDefault="008D45E5" w:rsidP="0067673B">
            <w:pPr>
              <w:keepNext/>
              <w:snapToGrid w:val="0"/>
              <w:spacing w:line="240" w:lineRule="auto"/>
              <w:rPr>
                <w:rFonts w:cs="Arial"/>
              </w:rPr>
            </w:pPr>
          </w:p>
        </w:tc>
      </w:tr>
      <w:tr w:rsidR="008D45E5" w:rsidRPr="00FB089E" w14:paraId="13A27227" w14:textId="77777777" w:rsidTr="008D45E5">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3664F4C6" w14:textId="77777777" w:rsidR="008D45E5" w:rsidRPr="00FB089E" w:rsidRDefault="008D45E5" w:rsidP="0067673B">
            <w:pPr>
              <w:keepNext/>
              <w:spacing w:line="240" w:lineRule="auto"/>
              <w:rPr>
                <w:rFonts w:cs="Arial"/>
              </w:rPr>
            </w:pPr>
            <w:r w:rsidRPr="00FB089E">
              <w:rPr>
                <w:rFonts w:cs="Arial"/>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tcPr>
          <w:p w14:paraId="5A0F2F9D" w14:textId="77777777" w:rsidR="008D45E5" w:rsidRPr="00FB089E" w:rsidRDefault="008D45E5" w:rsidP="0067673B">
            <w:pPr>
              <w:keepNext/>
              <w:snapToGrid w:val="0"/>
              <w:spacing w:line="240" w:lineRule="auto"/>
              <w:rPr>
                <w:rFonts w:cs="Arial"/>
              </w:rPr>
            </w:pPr>
          </w:p>
        </w:tc>
      </w:tr>
      <w:tr w:rsidR="008D45E5" w:rsidRPr="00FB089E" w14:paraId="58A54A4F" w14:textId="77777777" w:rsidTr="008D45E5">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5A020D05" w14:textId="77777777" w:rsidR="008D45E5" w:rsidRPr="00FB089E" w:rsidRDefault="008D45E5" w:rsidP="0067673B">
            <w:pPr>
              <w:keepNext/>
              <w:spacing w:line="240" w:lineRule="auto"/>
              <w:rPr>
                <w:rFonts w:cs="Arial"/>
              </w:rPr>
            </w:pPr>
            <w:r w:rsidRPr="00FB089E">
              <w:rPr>
                <w:rFonts w:cs="Arial"/>
              </w:rPr>
              <w:t>Pristojen davčni urad:</w:t>
            </w:r>
          </w:p>
        </w:tc>
        <w:tc>
          <w:tcPr>
            <w:tcW w:w="4615" w:type="dxa"/>
            <w:tcBorders>
              <w:top w:val="dotted" w:sz="4" w:space="0" w:color="000000"/>
              <w:left w:val="dotted" w:sz="4" w:space="0" w:color="000000"/>
              <w:bottom w:val="dotted" w:sz="4" w:space="0" w:color="000000"/>
              <w:right w:val="dotted" w:sz="4" w:space="0" w:color="000000"/>
            </w:tcBorders>
          </w:tcPr>
          <w:p w14:paraId="1BBA6444" w14:textId="77777777" w:rsidR="008D45E5" w:rsidRPr="00FB089E" w:rsidRDefault="008D45E5" w:rsidP="0067673B">
            <w:pPr>
              <w:keepNext/>
              <w:snapToGrid w:val="0"/>
              <w:spacing w:line="240" w:lineRule="auto"/>
              <w:rPr>
                <w:rFonts w:cs="Arial"/>
              </w:rPr>
            </w:pPr>
          </w:p>
        </w:tc>
      </w:tr>
      <w:tr w:rsidR="008D45E5" w:rsidRPr="00FB089E" w14:paraId="39591592" w14:textId="77777777" w:rsidTr="008D45E5">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5820AF16" w14:textId="77777777" w:rsidR="008D45E5" w:rsidRPr="00FB089E" w:rsidRDefault="008D45E5" w:rsidP="0067673B">
            <w:pPr>
              <w:keepNext/>
              <w:spacing w:line="240" w:lineRule="auto"/>
              <w:rPr>
                <w:rFonts w:cs="Arial"/>
              </w:rPr>
            </w:pPr>
            <w:r w:rsidRPr="00FB089E">
              <w:rPr>
                <w:rFonts w:cs="Arial"/>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tcPr>
          <w:p w14:paraId="78E9B887" w14:textId="77777777" w:rsidR="008D45E5" w:rsidRPr="00FB089E" w:rsidRDefault="008D45E5" w:rsidP="0067673B">
            <w:pPr>
              <w:keepNext/>
              <w:snapToGrid w:val="0"/>
              <w:spacing w:line="240" w:lineRule="auto"/>
              <w:rPr>
                <w:rFonts w:cs="Arial"/>
              </w:rPr>
            </w:pPr>
          </w:p>
        </w:tc>
      </w:tr>
      <w:tr w:rsidR="008D45E5" w:rsidRPr="00FB089E" w14:paraId="1FAB5DE6" w14:textId="77777777" w:rsidTr="008D45E5">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299D45B3" w14:textId="77777777" w:rsidR="008D45E5" w:rsidRPr="00FB089E" w:rsidRDefault="008D45E5" w:rsidP="0067673B">
            <w:pPr>
              <w:keepNext/>
              <w:spacing w:line="240" w:lineRule="auto"/>
              <w:rPr>
                <w:rFonts w:cs="Arial"/>
              </w:rPr>
            </w:pPr>
            <w:r w:rsidRPr="00FB089E">
              <w:rPr>
                <w:rFonts w:cs="Arial"/>
              </w:rPr>
              <w:t>Telefonska številka:</w:t>
            </w:r>
          </w:p>
        </w:tc>
        <w:tc>
          <w:tcPr>
            <w:tcW w:w="4615" w:type="dxa"/>
            <w:tcBorders>
              <w:top w:val="dotted" w:sz="4" w:space="0" w:color="000000"/>
              <w:left w:val="dotted" w:sz="4" w:space="0" w:color="000000"/>
              <w:bottom w:val="dotted" w:sz="4" w:space="0" w:color="000000"/>
              <w:right w:val="dotted" w:sz="4" w:space="0" w:color="000000"/>
            </w:tcBorders>
          </w:tcPr>
          <w:p w14:paraId="1187BEB2" w14:textId="77777777" w:rsidR="008D45E5" w:rsidRPr="00FB089E" w:rsidRDefault="008D45E5" w:rsidP="0067673B">
            <w:pPr>
              <w:keepNext/>
              <w:snapToGrid w:val="0"/>
              <w:spacing w:line="240" w:lineRule="auto"/>
              <w:rPr>
                <w:rFonts w:cs="Arial"/>
              </w:rPr>
            </w:pPr>
          </w:p>
        </w:tc>
      </w:tr>
      <w:tr w:rsidR="008D45E5" w:rsidRPr="00FB089E" w14:paraId="6456B0C5" w14:textId="77777777" w:rsidTr="008D45E5">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4EBEA380" w14:textId="77777777" w:rsidR="008D45E5" w:rsidRPr="00FB089E" w:rsidRDefault="008D45E5" w:rsidP="0067673B">
            <w:pPr>
              <w:keepNext/>
              <w:spacing w:line="240" w:lineRule="auto"/>
              <w:rPr>
                <w:rFonts w:cs="Arial"/>
              </w:rPr>
            </w:pPr>
            <w:r w:rsidRPr="00FB089E">
              <w:rPr>
                <w:rFonts w:cs="Arial"/>
              </w:rPr>
              <w:t>E-pošta:</w:t>
            </w:r>
          </w:p>
        </w:tc>
        <w:tc>
          <w:tcPr>
            <w:tcW w:w="4615" w:type="dxa"/>
            <w:tcBorders>
              <w:top w:val="dotted" w:sz="4" w:space="0" w:color="000000"/>
              <w:left w:val="dotted" w:sz="4" w:space="0" w:color="000000"/>
              <w:bottom w:val="dotted" w:sz="4" w:space="0" w:color="000000"/>
              <w:right w:val="dotted" w:sz="4" w:space="0" w:color="000000"/>
            </w:tcBorders>
          </w:tcPr>
          <w:p w14:paraId="029334A1" w14:textId="77777777" w:rsidR="008D45E5" w:rsidRPr="00FB089E" w:rsidRDefault="008D45E5" w:rsidP="0067673B">
            <w:pPr>
              <w:keepNext/>
              <w:snapToGrid w:val="0"/>
              <w:spacing w:line="240" w:lineRule="auto"/>
              <w:rPr>
                <w:rFonts w:cs="Arial"/>
              </w:rPr>
            </w:pPr>
          </w:p>
        </w:tc>
      </w:tr>
      <w:tr w:rsidR="008D45E5" w:rsidRPr="00FB089E" w14:paraId="07013042" w14:textId="77777777" w:rsidTr="008D45E5">
        <w:trPr>
          <w:trHeight w:val="170"/>
        </w:trPr>
        <w:tc>
          <w:tcPr>
            <w:tcW w:w="4497" w:type="dxa"/>
            <w:tcBorders>
              <w:top w:val="dotted" w:sz="4" w:space="0" w:color="000000"/>
              <w:left w:val="dotted" w:sz="4" w:space="0" w:color="000000"/>
              <w:bottom w:val="dotted" w:sz="4" w:space="0" w:color="000000"/>
              <w:right w:val="nil"/>
            </w:tcBorders>
            <w:shd w:val="clear" w:color="auto" w:fill="B8CCE4"/>
            <w:hideMark/>
          </w:tcPr>
          <w:p w14:paraId="6CC85CD1" w14:textId="77777777" w:rsidR="008D45E5" w:rsidRPr="00FB089E" w:rsidRDefault="008D45E5" w:rsidP="0067673B">
            <w:pPr>
              <w:keepNext/>
              <w:spacing w:line="240" w:lineRule="auto"/>
              <w:rPr>
                <w:rFonts w:cs="Arial"/>
              </w:rPr>
            </w:pPr>
            <w:r w:rsidRPr="00FB089E">
              <w:rPr>
                <w:rFonts w:cs="Arial"/>
              </w:rPr>
              <w:t>Kontaktna oseba:</w:t>
            </w:r>
          </w:p>
        </w:tc>
        <w:tc>
          <w:tcPr>
            <w:tcW w:w="4615" w:type="dxa"/>
            <w:tcBorders>
              <w:top w:val="dotted" w:sz="4" w:space="0" w:color="000000"/>
              <w:left w:val="dotted" w:sz="4" w:space="0" w:color="000000"/>
              <w:bottom w:val="dotted" w:sz="4" w:space="0" w:color="000000"/>
              <w:right w:val="dotted" w:sz="4" w:space="0" w:color="000000"/>
            </w:tcBorders>
          </w:tcPr>
          <w:p w14:paraId="5D9DBA4E" w14:textId="77777777" w:rsidR="008D45E5" w:rsidRPr="00FB089E" w:rsidRDefault="008D45E5" w:rsidP="0067673B">
            <w:pPr>
              <w:keepNext/>
              <w:snapToGrid w:val="0"/>
              <w:spacing w:line="240" w:lineRule="auto"/>
              <w:rPr>
                <w:rFonts w:cs="Arial"/>
              </w:rPr>
            </w:pPr>
          </w:p>
        </w:tc>
      </w:tr>
    </w:tbl>
    <w:p w14:paraId="3B9AF2F6" w14:textId="77777777" w:rsidR="0067673B" w:rsidRPr="0067673B" w:rsidRDefault="0067673B" w:rsidP="0067673B">
      <w:pPr>
        <w:pStyle w:val="Naslov3"/>
        <w:numPr>
          <w:ilvl w:val="0"/>
          <w:numId w:val="0"/>
        </w:numPr>
        <w:suppressAutoHyphens/>
        <w:spacing w:before="0" w:after="0" w:line="240" w:lineRule="auto"/>
        <w:ind w:left="641"/>
        <w:rPr>
          <w:rFonts w:cs="Arial"/>
          <w:b w:val="0"/>
          <w:bCs w:val="0"/>
          <w:szCs w:val="20"/>
          <w:lang w:eastAsia="x-none"/>
        </w:rPr>
      </w:pPr>
    </w:p>
    <w:p w14:paraId="53A5195C" w14:textId="1943081D" w:rsidR="008D45E5" w:rsidRPr="00F15CBA" w:rsidRDefault="008D45E5" w:rsidP="0067673B">
      <w:pPr>
        <w:pStyle w:val="Naslov3"/>
        <w:numPr>
          <w:ilvl w:val="2"/>
          <w:numId w:val="26"/>
        </w:numPr>
        <w:tabs>
          <w:tab w:val="clear" w:pos="0"/>
        </w:tabs>
        <w:suppressAutoHyphens/>
        <w:spacing w:before="0" w:after="0" w:line="240" w:lineRule="auto"/>
        <w:ind w:left="641" w:hanging="641"/>
        <w:rPr>
          <w:rFonts w:cs="Arial"/>
          <w:b w:val="0"/>
          <w:bCs w:val="0"/>
          <w:szCs w:val="20"/>
          <w:lang w:eastAsia="x-none"/>
        </w:rPr>
      </w:pPr>
      <w:r w:rsidRPr="00F15CBA">
        <w:rPr>
          <w:rFonts w:cs="Arial"/>
          <w:szCs w:val="20"/>
        </w:rPr>
        <w:t>Osebe, ki so članice upravnega, vodstvenega ali nadzornega organa gospodarskega subjekta ali ki imajo pooblastila za njegovo zastopanje ali odločanje ali nadzor v njem</w:t>
      </w:r>
    </w:p>
    <w:tbl>
      <w:tblPr>
        <w:tblW w:w="0" w:type="auto"/>
        <w:tblInd w:w="108" w:type="dxa"/>
        <w:tblLayout w:type="fixed"/>
        <w:tblLook w:val="04A0" w:firstRow="1" w:lastRow="0" w:firstColumn="1" w:lastColumn="0" w:noHBand="0" w:noVBand="1"/>
      </w:tblPr>
      <w:tblGrid>
        <w:gridCol w:w="988"/>
        <w:gridCol w:w="2690"/>
        <w:gridCol w:w="3552"/>
        <w:gridCol w:w="1852"/>
      </w:tblGrid>
      <w:tr w:rsidR="008D45E5" w:rsidRPr="00FB089E" w14:paraId="1AED820A" w14:textId="77777777" w:rsidTr="001668FD">
        <w:tc>
          <w:tcPr>
            <w:tcW w:w="988" w:type="dxa"/>
            <w:tcBorders>
              <w:top w:val="dotted" w:sz="4" w:space="0" w:color="000000"/>
              <w:left w:val="dotted" w:sz="4" w:space="0" w:color="000000"/>
              <w:bottom w:val="dotted" w:sz="4" w:space="0" w:color="000000"/>
              <w:right w:val="nil"/>
            </w:tcBorders>
            <w:vAlign w:val="center"/>
            <w:hideMark/>
          </w:tcPr>
          <w:p w14:paraId="7FCABFE6" w14:textId="77777777" w:rsidR="008D45E5" w:rsidRPr="00FB089E" w:rsidRDefault="008D45E5" w:rsidP="0067673B">
            <w:pPr>
              <w:widowControl w:val="0"/>
              <w:autoSpaceDE w:val="0"/>
              <w:spacing w:line="240" w:lineRule="auto"/>
              <w:jc w:val="center"/>
              <w:rPr>
                <w:rFonts w:cs="Arial"/>
              </w:rPr>
            </w:pPr>
            <w:r w:rsidRPr="00FB089E">
              <w:rPr>
                <w:rFonts w:cs="Arial"/>
                <w:b/>
              </w:rPr>
              <w:t>Zap. št.</w:t>
            </w:r>
          </w:p>
        </w:tc>
        <w:tc>
          <w:tcPr>
            <w:tcW w:w="2690" w:type="dxa"/>
            <w:tcBorders>
              <w:top w:val="dotted" w:sz="4" w:space="0" w:color="000000"/>
              <w:left w:val="dotted" w:sz="4" w:space="0" w:color="000000"/>
              <w:bottom w:val="dotted" w:sz="4" w:space="0" w:color="000000"/>
              <w:right w:val="nil"/>
            </w:tcBorders>
            <w:vAlign w:val="center"/>
            <w:hideMark/>
          </w:tcPr>
          <w:p w14:paraId="2030E6D3" w14:textId="77777777" w:rsidR="008D45E5" w:rsidRPr="00FB089E" w:rsidRDefault="008D45E5" w:rsidP="0067673B">
            <w:pPr>
              <w:widowControl w:val="0"/>
              <w:autoSpaceDE w:val="0"/>
              <w:spacing w:line="240" w:lineRule="auto"/>
              <w:rPr>
                <w:rFonts w:cs="Arial"/>
              </w:rPr>
            </w:pPr>
            <w:r w:rsidRPr="00FB089E">
              <w:rPr>
                <w:rFonts w:cs="Arial"/>
                <w:b/>
              </w:rPr>
              <w:t>Ime in priimek</w:t>
            </w:r>
          </w:p>
        </w:tc>
        <w:tc>
          <w:tcPr>
            <w:tcW w:w="3552" w:type="dxa"/>
            <w:tcBorders>
              <w:top w:val="dotted" w:sz="4" w:space="0" w:color="000000"/>
              <w:left w:val="dotted" w:sz="4" w:space="0" w:color="000000"/>
              <w:bottom w:val="dotted" w:sz="4" w:space="0" w:color="000000"/>
              <w:right w:val="nil"/>
            </w:tcBorders>
            <w:vAlign w:val="center"/>
            <w:hideMark/>
          </w:tcPr>
          <w:p w14:paraId="0F13E155" w14:textId="77777777" w:rsidR="008D45E5" w:rsidRPr="00FB089E" w:rsidRDefault="008D45E5" w:rsidP="0067673B">
            <w:pPr>
              <w:widowControl w:val="0"/>
              <w:autoSpaceDE w:val="0"/>
              <w:spacing w:line="240" w:lineRule="auto"/>
              <w:rPr>
                <w:rFonts w:cs="Arial"/>
              </w:rPr>
            </w:pPr>
            <w:r w:rsidRPr="00FB089E">
              <w:rPr>
                <w:rFonts w:cs="Arial"/>
                <w:b/>
              </w:rPr>
              <w:t>Naslov</w:t>
            </w:r>
          </w:p>
        </w:tc>
        <w:tc>
          <w:tcPr>
            <w:tcW w:w="1852" w:type="dxa"/>
            <w:tcBorders>
              <w:top w:val="dotted" w:sz="4" w:space="0" w:color="000000"/>
              <w:left w:val="dotted" w:sz="4" w:space="0" w:color="000000"/>
              <w:bottom w:val="dotted" w:sz="4" w:space="0" w:color="000000"/>
              <w:right w:val="dotted" w:sz="4" w:space="0" w:color="000000"/>
            </w:tcBorders>
            <w:vAlign w:val="center"/>
            <w:hideMark/>
          </w:tcPr>
          <w:p w14:paraId="08B82198" w14:textId="77777777" w:rsidR="008D45E5" w:rsidRPr="00FB089E" w:rsidRDefault="008D45E5" w:rsidP="0067673B">
            <w:pPr>
              <w:widowControl w:val="0"/>
              <w:autoSpaceDE w:val="0"/>
              <w:spacing w:line="240" w:lineRule="auto"/>
              <w:rPr>
                <w:rFonts w:cs="Arial"/>
              </w:rPr>
            </w:pPr>
            <w:r w:rsidRPr="00FB089E">
              <w:rPr>
                <w:rFonts w:cs="Arial"/>
                <w:b/>
              </w:rPr>
              <w:t>Funkcija</w:t>
            </w:r>
          </w:p>
        </w:tc>
      </w:tr>
      <w:tr w:rsidR="008D45E5" w:rsidRPr="00FB089E" w14:paraId="43368DE2" w14:textId="77777777" w:rsidTr="001668FD">
        <w:tc>
          <w:tcPr>
            <w:tcW w:w="988" w:type="dxa"/>
            <w:tcBorders>
              <w:top w:val="dotted" w:sz="4" w:space="0" w:color="000000"/>
              <w:left w:val="dotted" w:sz="4" w:space="0" w:color="000000"/>
              <w:bottom w:val="dotted" w:sz="4" w:space="0" w:color="000000"/>
              <w:right w:val="nil"/>
            </w:tcBorders>
            <w:vAlign w:val="center"/>
            <w:hideMark/>
          </w:tcPr>
          <w:p w14:paraId="24A2677E" w14:textId="77777777" w:rsidR="008D45E5" w:rsidRPr="00FB089E" w:rsidRDefault="008D45E5" w:rsidP="0067673B">
            <w:pPr>
              <w:widowControl w:val="0"/>
              <w:autoSpaceDE w:val="0"/>
              <w:spacing w:line="240" w:lineRule="auto"/>
              <w:jc w:val="center"/>
              <w:rPr>
                <w:rFonts w:cs="Arial"/>
              </w:rPr>
            </w:pPr>
            <w:r w:rsidRPr="00FB089E">
              <w:rPr>
                <w:rFonts w:cs="Arial"/>
              </w:rPr>
              <w:t>1.</w:t>
            </w:r>
          </w:p>
        </w:tc>
        <w:tc>
          <w:tcPr>
            <w:tcW w:w="2690" w:type="dxa"/>
            <w:tcBorders>
              <w:top w:val="dotted" w:sz="4" w:space="0" w:color="000000"/>
              <w:left w:val="dotted" w:sz="4" w:space="0" w:color="000000"/>
              <w:bottom w:val="dotted" w:sz="4" w:space="0" w:color="000000"/>
              <w:right w:val="nil"/>
            </w:tcBorders>
            <w:vAlign w:val="center"/>
          </w:tcPr>
          <w:p w14:paraId="0569068C" w14:textId="77777777" w:rsidR="008D45E5" w:rsidRPr="00FB089E" w:rsidRDefault="008D45E5" w:rsidP="0067673B">
            <w:pPr>
              <w:widowControl w:val="0"/>
              <w:autoSpaceDE w:val="0"/>
              <w:snapToGrid w:val="0"/>
              <w:spacing w:line="240" w:lineRule="auto"/>
              <w:rPr>
                <w:rFonts w:cs="Arial"/>
              </w:rPr>
            </w:pPr>
          </w:p>
        </w:tc>
        <w:tc>
          <w:tcPr>
            <w:tcW w:w="3552" w:type="dxa"/>
            <w:tcBorders>
              <w:top w:val="dotted" w:sz="4" w:space="0" w:color="000000"/>
              <w:left w:val="dotted" w:sz="4" w:space="0" w:color="000000"/>
              <w:bottom w:val="dotted" w:sz="4" w:space="0" w:color="000000"/>
              <w:right w:val="nil"/>
            </w:tcBorders>
            <w:vAlign w:val="center"/>
          </w:tcPr>
          <w:p w14:paraId="292CDE0F" w14:textId="77777777" w:rsidR="008D45E5" w:rsidRPr="00FB089E" w:rsidRDefault="008D45E5" w:rsidP="0067673B">
            <w:pPr>
              <w:widowControl w:val="0"/>
              <w:autoSpaceDE w:val="0"/>
              <w:snapToGrid w:val="0"/>
              <w:spacing w:line="240" w:lineRule="auto"/>
              <w:rPr>
                <w:rFonts w:cs="Arial"/>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394FBDF1" w14:textId="77777777" w:rsidR="008D45E5" w:rsidRPr="00FB089E" w:rsidRDefault="008D45E5" w:rsidP="0067673B">
            <w:pPr>
              <w:widowControl w:val="0"/>
              <w:autoSpaceDE w:val="0"/>
              <w:snapToGrid w:val="0"/>
              <w:spacing w:line="240" w:lineRule="auto"/>
              <w:rPr>
                <w:rFonts w:cs="Arial"/>
              </w:rPr>
            </w:pPr>
          </w:p>
        </w:tc>
      </w:tr>
      <w:tr w:rsidR="008D45E5" w:rsidRPr="00FB089E" w14:paraId="420553B1" w14:textId="77777777" w:rsidTr="001668FD">
        <w:tc>
          <w:tcPr>
            <w:tcW w:w="988" w:type="dxa"/>
            <w:tcBorders>
              <w:top w:val="dotted" w:sz="4" w:space="0" w:color="000000"/>
              <w:left w:val="dotted" w:sz="4" w:space="0" w:color="000000"/>
              <w:bottom w:val="dotted" w:sz="4" w:space="0" w:color="000000"/>
              <w:right w:val="nil"/>
            </w:tcBorders>
            <w:vAlign w:val="center"/>
            <w:hideMark/>
          </w:tcPr>
          <w:p w14:paraId="1EEDEDF2" w14:textId="77777777" w:rsidR="008D45E5" w:rsidRPr="00FB089E" w:rsidRDefault="008D45E5" w:rsidP="0067673B">
            <w:pPr>
              <w:widowControl w:val="0"/>
              <w:autoSpaceDE w:val="0"/>
              <w:spacing w:line="240" w:lineRule="auto"/>
              <w:jc w:val="center"/>
              <w:rPr>
                <w:rFonts w:cs="Arial"/>
              </w:rPr>
            </w:pPr>
            <w:r w:rsidRPr="00FB089E">
              <w:rPr>
                <w:rFonts w:cs="Arial"/>
              </w:rPr>
              <w:t>2.</w:t>
            </w:r>
          </w:p>
        </w:tc>
        <w:tc>
          <w:tcPr>
            <w:tcW w:w="2690" w:type="dxa"/>
            <w:tcBorders>
              <w:top w:val="dotted" w:sz="4" w:space="0" w:color="000000"/>
              <w:left w:val="dotted" w:sz="4" w:space="0" w:color="000000"/>
              <w:bottom w:val="dotted" w:sz="4" w:space="0" w:color="000000"/>
              <w:right w:val="nil"/>
            </w:tcBorders>
            <w:vAlign w:val="center"/>
          </w:tcPr>
          <w:p w14:paraId="28CE2466" w14:textId="77777777" w:rsidR="008D45E5" w:rsidRPr="00FB089E" w:rsidRDefault="008D45E5" w:rsidP="0067673B">
            <w:pPr>
              <w:widowControl w:val="0"/>
              <w:autoSpaceDE w:val="0"/>
              <w:snapToGrid w:val="0"/>
              <w:spacing w:line="240" w:lineRule="auto"/>
              <w:rPr>
                <w:rFonts w:cs="Arial"/>
              </w:rPr>
            </w:pPr>
          </w:p>
        </w:tc>
        <w:tc>
          <w:tcPr>
            <w:tcW w:w="3552" w:type="dxa"/>
            <w:tcBorders>
              <w:top w:val="dotted" w:sz="4" w:space="0" w:color="000000"/>
              <w:left w:val="dotted" w:sz="4" w:space="0" w:color="000000"/>
              <w:bottom w:val="dotted" w:sz="4" w:space="0" w:color="000000"/>
              <w:right w:val="nil"/>
            </w:tcBorders>
            <w:vAlign w:val="center"/>
          </w:tcPr>
          <w:p w14:paraId="07571B79" w14:textId="77777777" w:rsidR="008D45E5" w:rsidRPr="00FB089E" w:rsidRDefault="008D45E5" w:rsidP="0067673B">
            <w:pPr>
              <w:widowControl w:val="0"/>
              <w:autoSpaceDE w:val="0"/>
              <w:snapToGrid w:val="0"/>
              <w:spacing w:line="240" w:lineRule="auto"/>
              <w:rPr>
                <w:rFonts w:cs="Arial"/>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33C5B033" w14:textId="77777777" w:rsidR="008D45E5" w:rsidRPr="00FB089E" w:rsidRDefault="008D45E5" w:rsidP="0067673B">
            <w:pPr>
              <w:widowControl w:val="0"/>
              <w:autoSpaceDE w:val="0"/>
              <w:snapToGrid w:val="0"/>
              <w:spacing w:line="240" w:lineRule="auto"/>
              <w:rPr>
                <w:rFonts w:cs="Arial"/>
              </w:rPr>
            </w:pPr>
          </w:p>
        </w:tc>
      </w:tr>
      <w:tr w:rsidR="008D45E5" w:rsidRPr="00FB089E" w14:paraId="2D1F3657" w14:textId="77777777" w:rsidTr="001668FD">
        <w:tc>
          <w:tcPr>
            <w:tcW w:w="988" w:type="dxa"/>
            <w:tcBorders>
              <w:top w:val="dotted" w:sz="4" w:space="0" w:color="000000"/>
              <w:left w:val="dotted" w:sz="4" w:space="0" w:color="000000"/>
              <w:bottom w:val="dotted" w:sz="4" w:space="0" w:color="000000"/>
              <w:right w:val="nil"/>
            </w:tcBorders>
            <w:vAlign w:val="center"/>
            <w:hideMark/>
          </w:tcPr>
          <w:p w14:paraId="61688BDC" w14:textId="77777777" w:rsidR="008D45E5" w:rsidRPr="00FB089E" w:rsidRDefault="008D45E5" w:rsidP="0067673B">
            <w:pPr>
              <w:widowControl w:val="0"/>
              <w:autoSpaceDE w:val="0"/>
              <w:spacing w:line="240" w:lineRule="auto"/>
              <w:jc w:val="center"/>
              <w:rPr>
                <w:rFonts w:cs="Arial"/>
              </w:rPr>
            </w:pPr>
            <w:r w:rsidRPr="00FB089E">
              <w:rPr>
                <w:rFonts w:cs="Arial"/>
              </w:rPr>
              <w:t>3.</w:t>
            </w:r>
          </w:p>
        </w:tc>
        <w:tc>
          <w:tcPr>
            <w:tcW w:w="2690" w:type="dxa"/>
            <w:tcBorders>
              <w:top w:val="dotted" w:sz="4" w:space="0" w:color="000000"/>
              <w:left w:val="dotted" w:sz="4" w:space="0" w:color="000000"/>
              <w:bottom w:val="dotted" w:sz="4" w:space="0" w:color="000000"/>
              <w:right w:val="nil"/>
            </w:tcBorders>
            <w:vAlign w:val="center"/>
          </w:tcPr>
          <w:p w14:paraId="02CA599B" w14:textId="77777777" w:rsidR="008D45E5" w:rsidRPr="00FB089E" w:rsidRDefault="008D45E5" w:rsidP="0067673B">
            <w:pPr>
              <w:widowControl w:val="0"/>
              <w:autoSpaceDE w:val="0"/>
              <w:snapToGrid w:val="0"/>
              <w:spacing w:line="240" w:lineRule="auto"/>
              <w:rPr>
                <w:rFonts w:cs="Arial"/>
              </w:rPr>
            </w:pPr>
          </w:p>
        </w:tc>
        <w:tc>
          <w:tcPr>
            <w:tcW w:w="3552" w:type="dxa"/>
            <w:tcBorders>
              <w:top w:val="dotted" w:sz="4" w:space="0" w:color="000000"/>
              <w:left w:val="dotted" w:sz="4" w:space="0" w:color="000000"/>
              <w:bottom w:val="dotted" w:sz="4" w:space="0" w:color="000000"/>
              <w:right w:val="nil"/>
            </w:tcBorders>
            <w:vAlign w:val="center"/>
          </w:tcPr>
          <w:p w14:paraId="27DC4B41" w14:textId="77777777" w:rsidR="008D45E5" w:rsidRPr="00FB089E" w:rsidRDefault="008D45E5" w:rsidP="0067673B">
            <w:pPr>
              <w:widowControl w:val="0"/>
              <w:autoSpaceDE w:val="0"/>
              <w:snapToGrid w:val="0"/>
              <w:spacing w:line="240" w:lineRule="auto"/>
              <w:rPr>
                <w:rFonts w:cs="Arial"/>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493FBC14" w14:textId="77777777" w:rsidR="008D45E5" w:rsidRPr="00FB089E" w:rsidRDefault="008D45E5" w:rsidP="0067673B">
            <w:pPr>
              <w:widowControl w:val="0"/>
              <w:autoSpaceDE w:val="0"/>
              <w:snapToGrid w:val="0"/>
              <w:spacing w:line="240" w:lineRule="auto"/>
              <w:rPr>
                <w:rFonts w:cs="Arial"/>
              </w:rPr>
            </w:pPr>
          </w:p>
        </w:tc>
      </w:tr>
      <w:tr w:rsidR="008D45E5" w:rsidRPr="00FB089E" w14:paraId="21AB3F7C" w14:textId="77777777" w:rsidTr="001668FD">
        <w:tc>
          <w:tcPr>
            <w:tcW w:w="988" w:type="dxa"/>
            <w:tcBorders>
              <w:top w:val="dotted" w:sz="4" w:space="0" w:color="000000"/>
              <w:left w:val="dotted" w:sz="4" w:space="0" w:color="000000"/>
              <w:bottom w:val="dotted" w:sz="4" w:space="0" w:color="000000"/>
              <w:right w:val="nil"/>
            </w:tcBorders>
            <w:vAlign w:val="center"/>
            <w:hideMark/>
          </w:tcPr>
          <w:p w14:paraId="217470BD" w14:textId="77777777" w:rsidR="008D45E5" w:rsidRPr="00FB089E" w:rsidRDefault="008D45E5" w:rsidP="0067673B">
            <w:pPr>
              <w:widowControl w:val="0"/>
              <w:autoSpaceDE w:val="0"/>
              <w:spacing w:line="240" w:lineRule="auto"/>
              <w:jc w:val="center"/>
              <w:rPr>
                <w:rFonts w:cs="Arial"/>
              </w:rPr>
            </w:pPr>
            <w:r w:rsidRPr="00FB089E">
              <w:rPr>
                <w:rFonts w:cs="Arial"/>
              </w:rPr>
              <w:t>4.</w:t>
            </w:r>
          </w:p>
        </w:tc>
        <w:tc>
          <w:tcPr>
            <w:tcW w:w="2690" w:type="dxa"/>
            <w:tcBorders>
              <w:top w:val="dotted" w:sz="4" w:space="0" w:color="000000"/>
              <w:left w:val="dotted" w:sz="4" w:space="0" w:color="000000"/>
              <w:bottom w:val="dotted" w:sz="4" w:space="0" w:color="000000"/>
              <w:right w:val="nil"/>
            </w:tcBorders>
            <w:vAlign w:val="center"/>
          </w:tcPr>
          <w:p w14:paraId="0B15C0EE" w14:textId="77777777" w:rsidR="008D45E5" w:rsidRPr="00FB089E" w:rsidRDefault="008D45E5" w:rsidP="0067673B">
            <w:pPr>
              <w:widowControl w:val="0"/>
              <w:autoSpaceDE w:val="0"/>
              <w:snapToGrid w:val="0"/>
              <w:spacing w:line="240" w:lineRule="auto"/>
              <w:rPr>
                <w:rFonts w:cs="Arial"/>
              </w:rPr>
            </w:pPr>
          </w:p>
        </w:tc>
        <w:tc>
          <w:tcPr>
            <w:tcW w:w="3552" w:type="dxa"/>
            <w:tcBorders>
              <w:top w:val="dotted" w:sz="4" w:space="0" w:color="000000"/>
              <w:left w:val="dotted" w:sz="4" w:space="0" w:color="000000"/>
              <w:bottom w:val="dotted" w:sz="4" w:space="0" w:color="000000"/>
              <w:right w:val="nil"/>
            </w:tcBorders>
            <w:vAlign w:val="center"/>
          </w:tcPr>
          <w:p w14:paraId="5C971BC3" w14:textId="77777777" w:rsidR="008D45E5" w:rsidRPr="00FB089E" w:rsidRDefault="008D45E5" w:rsidP="0067673B">
            <w:pPr>
              <w:widowControl w:val="0"/>
              <w:autoSpaceDE w:val="0"/>
              <w:snapToGrid w:val="0"/>
              <w:spacing w:line="240" w:lineRule="auto"/>
              <w:rPr>
                <w:rFonts w:cs="Arial"/>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2C10F59D" w14:textId="77777777" w:rsidR="008D45E5" w:rsidRPr="00FB089E" w:rsidRDefault="008D45E5" w:rsidP="0067673B">
            <w:pPr>
              <w:widowControl w:val="0"/>
              <w:autoSpaceDE w:val="0"/>
              <w:snapToGrid w:val="0"/>
              <w:spacing w:line="240" w:lineRule="auto"/>
              <w:rPr>
                <w:rFonts w:cs="Arial"/>
              </w:rPr>
            </w:pPr>
          </w:p>
        </w:tc>
      </w:tr>
      <w:tr w:rsidR="008D45E5" w:rsidRPr="00FB089E" w14:paraId="7BCEFB31" w14:textId="77777777" w:rsidTr="001668FD">
        <w:tc>
          <w:tcPr>
            <w:tcW w:w="988" w:type="dxa"/>
            <w:tcBorders>
              <w:top w:val="dotted" w:sz="4" w:space="0" w:color="000000"/>
              <w:left w:val="dotted" w:sz="4" w:space="0" w:color="000000"/>
              <w:bottom w:val="dotted" w:sz="4" w:space="0" w:color="000000"/>
              <w:right w:val="nil"/>
            </w:tcBorders>
            <w:vAlign w:val="center"/>
            <w:hideMark/>
          </w:tcPr>
          <w:p w14:paraId="41AF3B68" w14:textId="77777777" w:rsidR="008D45E5" w:rsidRPr="00FB089E" w:rsidRDefault="008D45E5" w:rsidP="0067673B">
            <w:pPr>
              <w:widowControl w:val="0"/>
              <w:autoSpaceDE w:val="0"/>
              <w:spacing w:line="240" w:lineRule="auto"/>
              <w:jc w:val="center"/>
              <w:rPr>
                <w:rFonts w:cs="Arial"/>
              </w:rPr>
            </w:pPr>
            <w:r w:rsidRPr="00FB089E">
              <w:rPr>
                <w:rFonts w:cs="Arial"/>
              </w:rPr>
              <w:t>5.</w:t>
            </w:r>
          </w:p>
        </w:tc>
        <w:tc>
          <w:tcPr>
            <w:tcW w:w="2690" w:type="dxa"/>
            <w:tcBorders>
              <w:top w:val="dotted" w:sz="4" w:space="0" w:color="000000"/>
              <w:left w:val="dotted" w:sz="4" w:space="0" w:color="000000"/>
              <w:bottom w:val="dotted" w:sz="4" w:space="0" w:color="000000"/>
              <w:right w:val="nil"/>
            </w:tcBorders>
            <w:vAlign w:val="center"/>
          </w:tcPr>
          <w:p w14:paraId="7A86E9EE" w14:textId="77777777" w:rsidR="008D45E5" w:rsidRPr="00FB089E" w:rsidRDefault="008D45E5" w:rsidP="0067673B">
            <w:pPr>
              <w:widowControl w:val="0"/>
              <w:autoSpaceDE w:val="0"/>
              <w:snapToGrid w:val="0"/>
              <w:spacing w:line="240" w:lineRule="auto"/>
              <w:rPr>
                <w:rFonts w:cs="Arial"/>
              </w:rPr>
            </w:pPr>
          </w:p>
        </w:tc>
        <w:tc>
          <w:tcPr>
            <w:tcW w:w="3552" w:type="dxa"/>
            <w:tcBorders>
              <w:top w:val="dotted" w:sz="4" w:space="0" w:color="000000"/>
              <w:left w:val="dotted" w:sz="4" w:space="0" w:color="000000"/>
              <w:bottom w:val="dotted" w:sz="4" w:space="0" w:color="000000"/>
              <w:right w:val="nil"/>
            </w:tcBorders>
            <w:vAlign w:val="center"/>
          </w:tcPr>
          <w:p w14:paraId="24C957E8" w14:textId="77777777" w:rsidR="008D45E5" w:rsidRPr="00FB089E" w:rsidRDefault="008D45E5" w:rsidP="0067673B">
            <w:pPr>
              <w:widowControl w:val="0"/>
              <w:autoSpaceDE w:val="0"/>
              <w:snapToGrid w:val="0"/>
              <w:spacing w:line="240" w:lineRule="auto"/>
              <w:rPr>
                <w:rFonts w:cs="Arial"/>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5B3E3047" w14:textId="77777777" w:rsidR="008D45E5" w:rsidRPr="00FB089E" w:rsidRDefault="008D45E5" w:rsidP="0067673B">
            <w:pPr>
              <w:widowControl w:val="0"/>
              <w:autoSpaceDE w:val="0"/>
              <w:snapToGrid w:val="0"/>
              <w:spacing w:line="240" w:lineRule="auto"/>
              <w:rPr>
                <w:rFonts w:cs="Arial"/>
              </w:rPr>
            </w:pPr>
          </w:p>
        </w:tc>
      </w:tr>
    </w:tbl>
    <w:p w14:paraId="1E078FC3" w14:textId="77777777" w:rsidR="0067673B" w:rsidRPr="0067673B" w:rsidRDefault="0067673B" w:rsidP="0067673B">
      <w:pPr>
        <w:pStyle w:val="Naslov3"/>
        <w:numPr>
          <w:ilvl w:val="0"/>
          <w:numId w:val="0"/>
        </w:numPr>
        <w:suppressAutoHyphens/>
        <w:spacing w:before="0" w:after="0" w:line="240" w:lineRule="auto"/>
        <w:ind w:left="1917"/>
        <w:rPr>
          <w:rFonts w:cs="Arial"/>
          <w:b w:val="0"/>
          <w:bCs w:val="0"/>
          <w:szCs w:val="20"/>
          <w:lang w:eastAsia="x-none"/>
        </w:rPr>
      </w:pPr>
    </w:p>
    <w:p w14:paraId="4E877A1D" w14:textId="4267AA93" w:rsidR="008D45E5" w:rsidRPr="00F15CBA" w:rsidRDefault="008D45E5" w:rsidP="001256F0">
      <w:pPr>
        <w:pStyle w:val="Naslov3"/>
        <w:numPr>
          <w:ilvl w:val="2"/>
          <w:numId w:val="26"/>
        </w:numPr>
        <w:tabs>
          <w:tab w:val="clear" w:pos="0"/>
        </w:tabs>
        <w:suppressAutoHyphens/>
        <w:spacing w:before="0" w:after="0" w:line="240" w:lineRule="auto"/>
        <w:ind w:left="1917"/>
        <w:jc w:val="left"/>
        <w:rPr>
          <w:rFonts w:cs="Arial"/>
          <w:b w:val="0"/>
          <w:bCs w:val="0"/>
          <w:szCs w:val="20"/>
          <w:lang w:eastAsia="x-none"/>
        </w:rPr>
      </w:pPr>
      <w:r w:rsidRPr="00F15CBA">
        <w:rPr>
          <w:rFonts w:cs="Arial"/>
          <w:szCs w:val="20"/>
        </w:rPr>
        <w:t>Podatki o delih podizvajalca</w:t>
      </w:r>
    </w:p>
    <w:p w14:paraId="3E64995B" w14:textId="77777777" w:rsidR="008D45E5" w:rsidRPr="00FB089E" w:rsidRDefault="008D45E5" w:rsidP="0067673B">
      <w:pPr>
        <w:spacing w:line="240" w:lineRule="auto"/>
        <w:rPr>
          <w:rFonts w:cs="Arial"/>
        </w:rPr>
      </w:pPr>
      <w:r w:rsidRPr="00FB089E">
        <w:rPr>
          <w:rFonts w:cs="Arial"/>
        </w:rPr>
        <w:t>Podatki iz drugega odstavka 94. člena ZJN-3, ki jih gospodarski subjekt za podizvajalca navede v nadaljevanju te točke, so obvezna sestavina pogodbe o izvedbi predmetnega javnega naročila.</w:t>
      </w:r>
    </w:p>
    <w:p w14:paraId="345C0456" w14:textId="77777777" w:rsidR="008D45E5" w:rsidRPr="00FB089E" w:rsidRDefault="008D45E5" w:rsidP="0067673B">
      <w:pPr>
        <w:spacing w:line="240" w:lineRule="auto"/>
        <w:rPr>
          <w:rFonts w:cs="Arial"/>
        </w:rPr>
      </w:pPr>
    </w:p>
    <w:p w14:paraId="4C268A40" w14:textId="77777777" w:rsidR="008D45E5" w:rsidRPr="00FB089E" w:rsidRDefault="008D45E5" w:rsidP="0067673B">
      <w:pPr>
        <w:spacing w:line="240" w:lineRule="auto"/>
        <w:rPr>
          <w:rFonts w:cs="Arial"/>
          <w:b/>
        </w:rPr>
      </w:pPr>
      <w:r w:rsidRPr="00FB089E">
        <w:rPr>
          <w:rFonts w:cs="Arial"/>
          <w:b/>
        </w:rPr>
        <w:t>VSAKA VRSTA IZVEDBE DEL PODIZVAJALCA, KI JIH BO OPRAVLJAL:</w:t>
      </w:r>
    </w:p>
    <w:p w14:paraId="7D929063" w14:textId="77777777" w:rsidR="008D45E5" w:rsidRPr="00FB089E" w:rsidRDefault="008D45E5" w:rsidP="0067673B">
      <w:pPr>
        <w:spacing w:line="240" w:lineRule="auto"/>
        <w:rPr>
          <w:rFonts w:cs="Arial"/>
        </w:rPr>
      </w:pPr>
    </w:p>
    <w:p w14:paraId="7ABA2FAE" w14:textId="46A232A7" w:rsidR="008D45E5" w:rsidRPr="00FB089E" w:rsidRDefault="008D45E5" w:rsidP="0067673B">
      <w:pPr>
        <w:numPr>
          <w:ilvl w:val="0"/>
          <w:numId w:val="25"/>
        </w:numPr>
        <w:suppressAutoHyphens/>
        <w:spacing w:line="240" w:lineRule="auto"/>
        <w:jc w:val="left"/>
        <w:rPr>
          <w:rFonts w:cs="Arial"/>
        </w:rPr>
      </w:pPr>
      <w:r w:rsidRPr="00FB089E">
        <w:rPr>
          <w:rFonts w:cs="Arial"/>
        </w:rPr>
        <w:t>PREDMET:________________________________________________;  DELEŽ  V %_______;,  KRAJ OZ. OBMOČJE IZVEDBE TEH DEL: _______________________;</w:t>
      </w:r>
    </w:p>
    <w:p w14:paraId="53C42104" w14:textId="77777777" w:rsidR="008D45E5" w:rsidRPr="00FB089E" w:rsidRDefault="008D45E5" w:rsidP="0067673B">
      <w:pPr>
        <w:spacing w:line="240" w:lineRule="auto"/>
        <w:rPr>
          <w:rFonts w:cs="Arial"/>
        </w:rPr>
      </w:pPr>
    </w:p>
    <w:p w14:paraId="26338B91" w14:textId="36D47B24" w:rsidR="008D45E5" w:rsidRDefault="008D45E5" w:rsidP="0067673B">
      <w:pPr>
        <w:numPr>
          <w:ilvl w:val="0"/>
          <w:numId w:val="25"/>
        </w:numPr>
        <w:suppressAutoHyphens/>
        <w:spacing w:line="240" w:lineRule="auto"/>
        <w:jc w:val="left"/>
        <w:rPr>
          <w:rFonts w:cs="Arial"/>
        </w:rPr>
      </w:pPr>
      <w:r w:rsidRPr="00FB089E">
        <w:rPr>
          <w:rFonts w:cs="Arial"/>
        </w:rPr>
        <w:t>PREDMET:________________________________________________;  DELEŽ  V %_______;   KRAJ OZ. OBMOČJE IZVEDBE TEH DEL: _______________________;</w:t>
      </w:r>
    </w:p>
    <w:p w14:paraId="227E0FD8" w14:textId="77777777" w:rsidR="008D45E5" w:rsidRDefault="008D45E5" w:rsidP="0067673B">
      <w:pPr>
        <w:pStyle w:val="Odstavekseznama"/>
        <w:spacing w:line="240" w:lineRule="auto"/>
        <w:rPr>
          <w:rFonts w:cs="Arial"/>
        </w:rPr>
      </w:pPr>
    </w:p>
    <w:p w14:paraId="50D32062" w14:textId="77777777" w:rsidR="008D45E5" w:rsidRPr="00FB089E" w:rsidRDefault="008D45E5" w:rsidP="0067673B">
      <w:pPr>
        <w:tabs>
          <w:tab w:val="left" w:pos="1224"/>
        </w:tabs>
        <w:spacing w:line="240" w:lineRule="auto"/>
        <w:rPr>
          <w:rFonts w:cs="Arial"/>
        </w:rPr>
      </w:pPr>
      <w:r w:rsidRPr="00FB089E">
        <w:rPr>
          <w:rFonts w:cs="Arial"/>
        </w:rPr>
        <w:t xml:space="preserve">Kraj in datum: </w:t>
      </w:r>
      <w:r w:rsidRPr="00FB089E">
        <w:rPr>
          <w:rFonts w:cs="Arial"/>
        </w:rPr>
        <w:tab/>
      </w:r>
      <w:r w:rsidRPr="00FB089E">
        <w:rPr>
          <w:rFonts w:cs="Arial"/>
        </w:rPr>
        <w:tab/>
      </w:r>
      <w:r w:rsidRPr="00FB089E">
        <w:rPr>
          <w:rFonts w:cs="Arial"/>
        </w:rPr>
        <w:tab/>
      </w:r>
      <w:r w:rsidRPr="00FB089E">
        <w:rPr>
          <w:rFonts w:cs="Arial"/>
        </w:rPr>
        <w:tab/>
      </w:r>
      <w:r w:rsidRPr="00FB089E">
        <w:rPr>
          <w:rFonts w:cs="Arial"/>
        </w:rPr>
        <w:tab/>
        <w:t>žig:</w:t>
      </w:r>
      <w:r w:rsidRPr="00FB089E">
        <w:rPr>
          <w:rFonts w:cs="Arial"/>
        </w:rPr>
        <w:tab/>
      </w:r>
      <w:r w:rsidRPr="00FB089E">
        <w:rPr>
          <w:rFonts w:cs="Arial"/>
        </w:rPr>
        <w:tab/>
      </w:r>
      <w:r w:rsidRPr="00FB089E">
        <w:rPr>
          <w:rFonts w:cs="Arial"/>
        </w:rPr>
        <w:tab/>
        <w:t>Ime in priimek ter podpis:</w:t>
      </w:r>
    </w:p>
    <w:p w14:paraId="4E8E27CB" w14:textId="77777777" w:rsidR="008D45E5" w:rsidRPr="00FB089E" w:rsidRDefault="008D45E5" w:rsidP="0067673B">
      <w:pPr>
        <w:spacing w:line="240" w:lineRule="auto"/>
        <w:rPr>
          <w:rFonts w:cs="Arial"/>
        </w:rPr>
      </w:pPr>
      <w:r w:rsidRPr="00FB089E">
        <w:rPr>
          <w:rFonts w:cs="Arial"/>
        </w:rPr>
        <w:t>_______________________</w:t>
      </w:r>
      <w:r w:rsidRPr="00FB089E">
        <w:rPr>
          <w:rFonts w:cs="Arial"/>
        </w:rPr>
        <w:tab/>
      </w:r>
      <w:r w:rsidRPr="00FB089E">
        <w:rPr>
          <w:rFonts w:cs="Arial"/>
        </w:rPr>
        <w:tab/>
      </w:r>
      <w:r w:rsidRPr="00FB089E">
        <w:rPr>
          <w:rFonts w:cs="Arial"/>
        </w:rPr>
        <w:tab/>
      </w:r>
      <w:r w:rsidRPr="00FB089E">
        <w:rPr>
          <w:rFonts w:cs="Arial"/>
        </w:rPr>
        <w:tab/>
      </w:r>
      <w:r w:rsidRPr="00FB089E">
        <w:rPr>
          <w:rFonts w:cs="Arial"/>
        </w:rPr>
        <w:tab/>
        <w:t>______________________________</w:t>
      </w:r>
    </w:p>
    <w:p w14:paraId="3E996891" w14:textId="77777777" w:rsidR="008D45E5" w:rsidRPr="00FB089E" w:rsidRDefault="008D45E5" w:rsidP="0067673B">
      <w:pPr>
        <w:spacing w:line="240" w:lineRule="auto"/>
        <w:rPr>
          <w:rFonts w:cs="Arial"/>
        </w:rPr>
      </w:pPr>
    </w:p>
    <w:p w14:paraId="1E4D6A01" w14:textId="77777777" w:rsidR="008D45E5" w:rsidRPr="0034352E" w:rsidRDefault="008D45E5" w:rsidP="0067673B">
      <w:pPr>
        <w:spacing w:line="240" w:lineRule="auto"/>
        <w:jc w:val="right"/>
        <w:rPr>
          <w:rFonts w:cs="Arial"/>
          <w:b/>
        </w:rPr>
      </w:pPr>
    </w:p>
    <w:p w14:paraId="61DE18D5" w14:textId="77777777" w:rsidR="008D45E5" w:rsidRDefault="008D45E5" w:rsidP="0067673B">
      <w:pPr>
        <w:suppressAutoHyphens/>
        <w:spacing w:line="240" w:lineRule="auto"/>
        <w:rPr>
          <w:rFonts w:cs="Arial"/>
          <w:b/>
          <w:bCs/>
          <w:i/>
          <w:iCs/>
          <w:color w:val="7F7F7F"/>
        </w:rPr>
      </w:pPr>
    </w:p>
    <w:p w14:paraId="206B8EAE" w14:textId="77777777" w:rsidR="008D45E5" w:rsidRPr="006D1243" w:rsidRDefault="008D45E5" w:rsidP="0067673B">
      <w:pPr>
        <w:suppressAutoHyphens/>
        <w:spacing w:line="240" w:lineRule="auto"/>
        <w:rPr>
          <w:rFonts w:cs="Arial"/>
          <w:i/>
          <w:iCs/>
          <w:color w:val="808080" w:themeColor="background1" w:themeShade="80"/>
          <w:sz w:val="16"/>
          <w:szCs w:val="16"/>
        </w:rPr>
      </w:pPr>
      <w:r w:rsidRPr="006D1243">
        <w:rPr>
          <w:rFonts w:cs="Arial"/>
          <w:i/>
          <w:iCs/>
          <w:color w:val="808080" w:themeColor="background1" w:themeShade="80"/>
          <w:sz w:val="16"/>
          <w:szCs w:val="16"/>
        </w:rPr>
        <w:t>NAVODILO: Gospodarski subjekt točko 3.1 izpolni v celoti tolikokrat, kolikor je podizvajalcev, ki sodelujejo v ponudbi.</w:t>
      </w:r>
    </w:p>
    <w:p w14:paraId="0F16F2FC" w14:textId="77777777" w:rsidR="0067673B" w:rsidRDefault="0067673B" w:rsidP="0067673B">
      <w:pPr>
        <w:spacing w:line="240" w:lineRule="auto"/>
        <w:rPr>
          <w:rFonts w:cs="Arial"/>
          <w:b/>
          <w:bCs/>
          <w:shd w:val="clear" w:color="auto" w:fill="DEEAF6" w:themeFill="accent5" w:themeFillTint="33"/>
        </w:rPr>
      </w:pPr>
    </w:p>
    <w:p w14:paraId="52A3CA60" w14:textId="77777777" w:rsidR="0067673B" w:rsidRDefault="0067673B" w:rsidP="0067673B">
      <w:pPr>
        <w:spacing w:line="240" w:lineRule="auto"/>
        <w:rPr>
          <w:rFonts w:cs="Arial"/>
          <w:b/>
          <w:bCs/>
          <w:shd w:val="clear" w:color="auto" w:fill="DEEAF6" w:themeFill="accent5" w:themeFillTint="33"/>
        </w:rPr>
      </w:pPr>
    </w:p>
    <w:p w14:paraId="14DB663E" w14:textId="7E746717" w:rsidR="00663B72" w:rsidRDefault="00663B72" w:rsidP="0067673B">
      <w:pPr>
        <w:spacing w:line="240" w:lineRule="auto"/>
        <w:rPr>
          <w:rFonts w:cs="Arial"/>
          <w:b/>
          <w:bCs/>
          <w:shd w:val="clear" w:color="auto" w:fill="DEEAF6" w:themeFill="accent5" w:themeFillTint="33"/>
        </w:rPr>
      </w:pPr>
      <w:r>
        <w:rPr>
          <w:rFonts w:cs="Arial"/>
          <w:b/>
          <w:bCs/>
          <w:shd w:val="clear" w:color="auto" w:fill="DEEAF6" w:themeFill="accent5" w:themeFillTint="33"/>
        </w:rPr>
        <w:t>IZJAVA ZA GOSPODARSKI SUBJEKT – IZKLJUČITVENI RAZLOG</w:t>
      </w:r>
      <w:r w:rsidRPr="008D4DFD">
        <w:rPr>
          <w:rFonts w:cs="Arial"/>
          <w:b/>
          <w:bCs/>
          <w:shd w:val="clear" w:color="auto" w:fill="DEEAF6" w:themeFill="accent5" w:themeFillTint="33"/>
        </w:rPr>
        <w:tab/>
      </w:r>
      <w:r w:rsidRPr="008D4DFD">
        <w:rPr>
          <w:rFonts w:cs="Arial"/>
          <w:b/>
          <w:bCs/>
          <w:shd w:val="clear" w:color="auto" w:fill="DEEAF6" w:themeFill="accent5" w:themeFillTint="33"/>
        </w:rPr>
        <w:tab/>
      </w:r>
      <w:r w:rsidRPr="008D4DFD">
        <w:rPr>
          <w:rFonts w:cs="Arial"/>
          <w:b/>
          <w:bCs/>
          <w:shd w:val="clear" w:color="auto" w:fill="DEEAF6" w:themeFill="accent5" w:themeFillTint="33"/>
        </w:rPr>
        <w:tab/>
        <w:t xml:space="preserve">      Obrazec </w:t>
      </w:r>
      <w:r>
        <w:rPr>
          <w:rFonts w:cs="Arial"/>
          <w:b/>
          <w:bCs/>
          <w:shd w:val="clear" w:color="auto" w:fill="DEEAF6" w:themeFill="accent5" w:themeFillTint="33"/>
        </w:rPr>
        <w:t>4</w:t>
      </w:r>
    </w:p>
    <w:p w14:paraId="3FEE02DC" w14:textId="77777777" w:rsidR="00663B72" w:rsidRDefault="00663B72" w:rsidP="0067673B">
      <w:pPr>
        <w:spacing w:line="240" w:lineRule="auto"/>
        <w:rPr>
          <w:rFonts w:cs="Arial"/>
          <w:b/>
          <w:bCs/>
          <w:shd w:val="clear" w:color="auto" w:fill="DEEAF6" w:themeFill="accent5" w:themeFillTint="33"/>
        </w:rPr>
      </w:pPr>
    </w:p>
    <w:p w14:paraId="28F07D74" w14:textId="77777777" w:rsidR="00663B72" w:rsidRDefault="00663B72" w:rsidP="0067673B">
      <w:pPr>
        <w:spacing w:line="240" w:lineRule="auto"/>
        <w:rPr>
          <w:rFonts w:cs="Arial"/>
          <w:color w:val="7F7F7F" w:themeColor="text1" w:themeTint="80"/>
          <w:sz w:val="21"/>
          <w:szCs w:val="21"/>
        </w:rPr>
      </w:pPr>
    </w:p>
    <w:p w14:paraId="2D098237" w14:textId="77777777" w:rsidR="00663B72" w:rsidRDefault="00663B72" w:rsidP="0067673B">
      <w:pPr>
        <w:pStyle w:val="HTML-oblikovano"/>
        <w:jc w:val="center"/>
        <w:rPr>
          <w:rFonts w:ascii="Arial" w:hAnsi="Arial" w:cs="Arial"/>
          <w:color w:val="auto"/>
          <w:sz w:val="20"/>
          <w:szCs w:val="20"/>
        </w:rPr>
      </w:pPr>
      <w:r>
        <w:rPr>
          <w:rFonts w:ascii="Arial" w:hAnsi="Arial" w:cs="Arial"/>
          <w:b/>
          <w:color w:val="auto"/>
          <w:sz w:val="20"/>
          <w:szCs w:val="20"/>
          <w:u w:val="single"/>
        </w:rPr>
        <w:t>IZJAVA ZA GOSPODARSKI SUBJEKT – IZKLJUČITVENI RAZLOG</w:t>
      </w:r>
    </w:p>
    <w:p w14:paraId="60D53EDC" w14:textId="77777777" w:rsidR="00663B72" w:rsidRPr="00686197" w:rsidRDefault="00663B72" w:rsidP="0067673B">
      <w:pPr>
        <w:pStyle w:val="HTML-oblikovano"/>
        <w:jc w:val="center"/>
        <w:rPr>
          <w:rFonts w:ascii="Arial" w:hAnsi="Arial" w:cs="Arial"/>
          <w:b/>
          <w:color w:val="808080" w:themeColor="background1" w:themeShade="80"/>
          <w:sz w:val="20"/>
          <w:szCs w:val="20"/>
          <w:u w:val="single"/>
        </w:rPr>
      </w:pPr>
      <w:r w:rsidRPr="00686197">
        <w:rPr>
          <w:rFonts w:ascii="Arial" w:hAnsi="Arial" w:cs="Arial"/>
          <w:b/>
          <w:color w:val="808080" w:themeColor="background1" w:themeShade="80"/>
          <w:sz w:val="20"/>
          <w:szCs w:val="20"/>
          <w:u w:val="single"/>
        </w:rPr>
        <w:t>(samostojni ponudnik; ponudnik v skupni ponudbi; podizvajalec; subjekt, katerih zmogljivosti namerava uporabiti ponudnik)</w:t>
      </w:r>
    </w:p>
    <w:p w14:paraId="6FD977AE" w14:textId="77777777" w:rsidR="00663B72" w:rsidRDefault="00663B72" w:rsidP="0067673B">
      <w:pPr>
        <w:pStyle w:val="HTML-oblikovano"/>
        <w:jc w:val="center"/>
        <w:rPr>
          <w:rFonts w:ascii="Arial" w:hAnsi="Arial" w:cs="Arial"/>
          <w:b/>
          <w:color w:val="auto"/>
          <w:sz w:val="20"/>
          <w:szCs w:val="20"/>
          <w:u w:val="single"/>
        </w:rPr>
      </w:pPr>
    </w:p>
    <w:p w14:paraId="04D12E6C" w14:textId="77777777" w:rsidR="00663B72" w:rsidRDefault="00663B72" w:rsidP="0067673B">
      <w:pPr>
        <w:tabs>
          <w:tab w:val="left" w:pos="426"/>
        </w:tabs>
        <w:spacing w:line="240" w:lineRule="auto"/>
        <w:contextualSpacing/>
        <w:rPr>
          <w:rFonts w:cs="Arial"/>
        </w:rPr>
      </w:pPr>
    </w:p>
    <w:p w14:paraId="427E517E" w14:textId="4D9A7EC2" w:rsidR="005662BC" w:rsidRDefault="00663B72" w:rsidP="005662BC">
      <w:pPr>
        <w:tabs>
          <w:tab w:val="left" w:pos="426"/>
        </w:tabs>
        <w:spacing w:line="240" w:lineRule="auto"/>
        <w:contextualSpacing/>
        <w:rPr>
          <w:rFonts w:cs="Arial"/>
        </w:rPr>
      </w:pPr>
      <w:r w:rsidRPr="000D523E">
        <w:rPr>
          <w:rFonts w:cs="Arial"/>
        </w:rPr>
        <w:t>PONUDNIK:  __________________________</w:t>
      </w:r>
      <w:r>
        <w:rPr>
          <w:rFonts w:cs="Arial"/>
        </w:rPr>
        <w:t xml:space="preserve"> v zvezi z javnim naročilom </w:t>
      </w:r>
      <w:r w:rsidR="005662BC" w:rsidRPr="007E0D5A">
        <w:rPr>
          <w:rFonts w:cs="Arial"/>
          <w:caps/>
        </w:rPr>
        <w:t>Praznjenje greznic, prevoz blata čistilnih naprav in ostala dela na kanalizaciji</w:t>
      </w:r>
      <w:r w:rsidR="005662BC">
        <w:rPr>
          <w:rFonts w:cs="Arial"/>
          <w:caps/>
        </w:rPr>
        <w:t xml:space="preserve"> </w:t>
      </w:r>
    </w:p>
    <w:p w14:paraId="48B2C0C9" w14:textId="03093761" w:rsidR="00663B72" w:rsidRPr="000D523E" w:rsidRDefault="00663B72" w:rsidP="0067673B">
      <w:pPr>
        <w:tabs>
          <w:tab w:val="left" w:pos="426"/>
        </w:tabs>
        <w:spacing w:line="240" w:lineRule="auto"/>
        <w:contextualSpacing/>
        <w:rPr>
          <w:rFonts w:cs="Arial"/>
        </w:rPr>
      </w:pPr>
    </w:p>
    <w:p w14:paraId="0C9ACD18" w14:textId="77777777" w:rsidR="00663B72" w:rsidRDefault="00663B72" w:rsidP="0067673B">
      <w:pPr>
        <w:widowControl w:val="0"/>
        <w:autoSpaceDE w:val="0"/>
        <w:spacing w:line="240" w:lineRule="auto"/>
        <w:rPr>
          <w:rFonts w:cs="Arial"/>
        </w:rPr>
      </w:pPr>
      <w:r>
        <w:rPr>
          <w:rFonts w:cs="Arial"/>
        </w:rPr>
        <w:t>s</w:t>
      </w:r>
      <w:r w:rsidRPr="008336E3">
        <w:rPr>
          <w:rFonts w:cs="Arial"/>
        </w:rPr>
        <w:t xml:space="preserve"> podpisom te izjave pod kazensko in materialno odgovornostjo izjavljam, da:</w:t>
      </w:r>
    </w:p>
    <w:p w14:paraId="29BABEAD" w14:textId="77777777" w:rsidR="00663B72" w:rsidRPr="008336E3" w:rsidRDefault="00663B72" w:rsidP="0067673B">
      <w:pPr>
        <w:widowControl w:val="0"/>
        <w:autoSpaceDE w:val="0"/>
        <w:spacing w:line="240" w:lineRule="auto"/>
        <w:rPr>
          <w:rFonts w:cs="Arial"/>
        </w:rPr>
      </w:pPr>
    </w:p>
    <w:p w14:paraId="7C31CC15" w14:textId="77777777" w:rsidR="00663B72" w:rsidRPr="008336E3" w:rsidRDefault="00663B72" w:rsidP="0067673B">
      <w:pPr>
        <w:numPr>
          <w:ilvl w:val="0"/>
          <w:numId w:val="29"/>
        </w:numPr>
        <w:suppressAutoHyphens/>
        <w:spacing w:line="240" w:lineRule="auto"/>
        <w:jc w:val="left"/>
        <w:rPr>
          <w:rFonts w:cs="Arial"/>
        </w:rPr>
      </w:pPr>
      <w:r w:rsidRPr="008336E3">
        <w:rPr>
          <w:rFonts w:cs="Arial"/>
        </w:rPr>
        <w:t>navajam ukrepe, s katerimi lahko dokažem svojo zanesljivost kljub obstoju razloga za izključitev iz prvega odstavka 75. člena ZJN-3:</w:t>
      </w:r>
      <w:r>
        <w:rPr>
          <w:rFonts w:cs="Arial"/>
        </w:rPr>
        <w:t xml:space="preserve"> </w:t>
      </w:r>
      <w:r w:rsidRPr="008336E3">
        <w:rPr>
          <w:rFonts w:cs="Arial"/>
        </w:rPr>
        <w:t xml:space="preserve"> _______________________________________________</w:t>
      </w:r>
      <w:r>
        <w:rPr>
          <w:rFonts w:cs="Arial"/>
        </w:rPr>
        <w:t>___________________________</w:t>
      </w:r>
    </w:p>
    <w:p w14:paraId="1D6F4EA5" w14:textId="77777777" w:rsidR="00663B72" w:rsidRDefault="00663B72" w:rsidP="0067673B">
      <w:pPr>
        <w:suppressAutoHyphens/>
        <w:spacing w:line="240" w:lineRule="auto"/>
        <w:ind w:left="720"/>
        <w:rPr>
          <w:rFonts w:cs="Arial"/>
        </w:rPr>
      </w:pPr>
      <w:r w:rsidRPr="008336E3">
        <w:rPr>
          <w:rFonts w:cs="Arial"/>
        </w:rPr>
        <w:t xml:space="preserve">__________________________________________________________________________ </w:t>
      </w:r>
    </w:p>
    <w:p w14:paraId="5228E416" w14:textId="77777777" w:rsidR="00663B72" w:rsidRPr="008336E3" w:rsidRDefault="00663B72" w:rsidP="0067673B">
      <w:pPr>
        <w:suppressAutoHyphens/>
        <w:spacing w:line="240" w:lineRule="auto"/>
        <w:ind w:left="720"/>
        <w:rPr>
          <w:rFonts w:cs="Arial"/>
        </w:rPr>
      </w:pPr>
    </w:p>
    <w:p w14:paraId="05C2F929" w14:textId="77777777" w:rsidR="00663B72" w:rsidRPr="008336E3" w:rsidRDefault="00663B72" w:rsidP="0067673B">
      <w:pPr>
        <w:numPr>
          <w:ilvl w:val="0"/>
          <w:numId w:val="29"/>
        </w:numPr>
        <w:suppressAutoHyphens/>
        <w:spacing w:line="240" w:lineRule="auto"/>
        <w:jc w:val="left"/>
        <w:rPr>
          <w:rFonts w:cs="Arial"/>
        </w:rPr>
      </w:pPr>
      <w:r w:rsidRPr="008336E3">
        <w:rPr>
          <w:rFonts w:cs="Arial"/>
        </w:rPr>
        <w:t>navajam ukrepe, s katerimi lahko dokažem svojo zanesljivost kljub obstoju razloga za izključitev iz četrtega odstavka 75. člena ZJN-3: ______________________________________________</w:t>
      </w:r>
      <w:r>
        <w:rPr>
          <w:rFonts w:cs="Arial"/>
        </w:rPr>
        <w:t>____________________________</w:t>
      </w:r>
    </w:p>
    <w:p w14:paraId="23DD5337" w14:textId="77777777" w:rsidR="00663B72" w:rsidRPr="008336E3" w:rsidRDefault="00663B72" w:rsidP="0067673B">
      <w:pPr>
        <w:suppressAutoHyphens/>
        <w:spacing w:line="240" w:lineRule="auto"/>
        <w:ind w:left="720"/>
        <w:rPr>
          <w:rFonts w:cs="Arial"/>
        </w:rPr>
      </w:pPr>
      <w:r w:rsidRPr="008336E3">
        <w:rPr>
          <w:rFonts w:cs="Arial"/>
        </w:rPr>
        <w:t xml:space="preserve">__________________________________________________________________________ </w:t>
      </w:r>
    </w:p>
    <w:p w14:paraId="7CCE3D18" w14:textId="77777777" w:rsidR="00663B72" w:rsidRPr="008336E3" w:rsidRDefault="00663B72" w:rsidP="0067673B">
      <w:pPr>
        <w:pStyle w:val="Odstavekseznama"/>
        <w:spacing w:line="240" w:lineRule="auto"/>
        <w:rPr>
          <w:rFonts w:cs="Arial"/>
        </w:rPr>
      </w:pPr>
    </w:p>
    <w:p w14:paraId="0F0AB2F0" w14:textId="77777777" w:rsidR="00663B72" w:rsidRDefault="00663B72" w:rsidP="0067673B">
      <w:pPr>
        <w:spacing w:line="240" w:lineRule="auto"/>
        <w:rPr>
          <w:rFonts w:cs="Arial"/>
        </w:rPr>
      </w:pPr>
    </w:p>
    <w:p w14:paraId="287F6659" w14:textId="77777777" w:rsidR="00663B72" w:rsidRPr="00FB089E" w:rsidRDefault="00663B72" w:rsidP="0067673B">
      <w:pPr>
        <w:spacing w:line="240" w:lineRule="auto"/>
        <w:rPr>
          <w:rFonts w:cs="Arial"/>
          <w:color w:val="000000"/>
        </w:rPr>
      </w:pPr>
    </w:p>
    <w:p w14:paraId="3A8630E9" w14:textId="77777777" w:rsidR="00663B72" w:rsidRPr="00FB089E" w:rsidRDefault="00663B72" w:rsidP="0067673B">
      <w:pPr>
        <w:tabs>
          <w:tab w:val="left" w:pos="1224"/>
        </w:tabs>
        <w:spacing w:line="240" w:lineRule="auto"/>
        <w:rPr>
          <w:rFonts w:cs="Arial"/>
        </w:rPr>
      </w:pPr>
      <w:r w:rsidRPr="00FB089E">
        <w:rPr>
          <w:rFonts w:cs="Arial"/>
        </w:rPr>
        <w:t xml:space="preserve">Kraj in datum: </w:t>
      </w:r>
      <w:r w:rsidRPr="00FB089E">
        <w:rPr>
          <w:rFonts w:cs="Arial"/>
        </w:rPr>
        <w:tab/>
      </w:r>
      <w:r w:rsidRPr="00FB089E">
        <w:rPr>
          <w:rFonts w:cs="Arial"/>
        </w:rPr>
        <w:tab/>
      </w:r>
      <w:r w:rsidRPr="00FB089E">
        <w:rPr>
          <w:rFonts w:cs="Arial"/>
        </w:rPr>
        <w:tab/>
      </w:r>
      <w:r w:rsidRPr="00FB089E">
        <w:rPr>
          <w:rFonts w:cs="Arial"/>
        </w:rPr>
        <w:tab/>
      </w:r>
      <w:r w:rsidRPr="00FB089E">
        <w:rPr>
          <w:rFonts w:cs="Arial"/>
        </w:rPr>
        <w:tab/>
        <w:t>žig:</w:t>
      </w:r>
      <w:r w:rsidRPr="00FB089E">
        <w:rPr>
          <w:rFonts w:cs="Arial"/>
        </w:rPr>
        <w:tab/>
      </w:r>
      <w:r w:rsidRPr="00FB089E">
        <w:rPr>
          <w:rFonts w:cs="Arial"/>
        </w:rPr>
        <w:tab/>
      </w:r>
      <w:r w:rsidRPr="00FB089E">
        <w:rPr>
          <w:rFonts w:cs="Arial"/>
        </w:rPr>
        <w:tab/>
        <w:t>Ime in priimek ter podpis:</w:t>
      </w:r>
    </w:p>
    <w:p w14:paraId="490F268C" w14:textId="77777777" w:rsidR="00663B72" w:rsidRDefault="00663B72" w:rsidP="0067673B">
      <w:pPr>
        <w:spacing w:line="240" w:lineRule="auto"/>
        <w:rPr>
          <w:rFonts w:cs="Arial"/>
        </w:rPr>
      </w:pPr>
    </w:p>
    <w:p w14:paraId="6546A2C5" w14:textId="77777777" w:rsidR="00663B72" w:rsidRDefault="00663B72" w:rsidP="0067673B">
      <w:pPr>
        <w:spacing w:line="240" w:lineRule="auto"/>
        <w:rPr>
          <w:rFonts w:cs="Arial"/>
        </w:rPr>
      </w:pPr>
    </w:p>
    <w:p w14:paraId="61DF5E91" w14:textId="77777777" w:rsidR="00663B72" w:rsidRDefault="00663B72" w:rsidP="0067673B">
      <w:pPr>
        <w:spacing w:line="240" w:lineRule="auto"/>
        <w:rPr>
          <w:rFonts w:cs="Arial"/>
        </w:rPr>
      </w:pPr>
    </w:p>
    <w:p w14:paraId="513BDC4F" w14:textId="77777777" w:rsidR="00663B72" w:rsidRDefault="00663B72" w:rsidP="0067673B">
      <w:pPr>
        <w:spacing w:line="240" w:lineRule="auto"/>
        <w:rPr>
          <w:rFonts w:cs="Arial"/>
        </w:rPr>
      </w:pPr>
      <w:r w:rsidRPr="006D1243">
        <w:rPr>
          <w:rFonts w:cs="Arial"/>
          <w:i/>
          <w:iCs/>
          <w:color w:val="808080" w:themeColor="background1" w:themeShade="80"/>
          <w:sz w:val="16"/>
          <w:szCs w:val="16"/>
        </w:rPr>
        <w:t xml:space="preserve">NAVODILO: Gospodarski subjekt </w:t>
      </w:r>
      <w:r>
        <w:rPr>
          <w:rFonts w:cs="Arial"/>
          <w:i/>
          <w:iCs/>
          <w:color w:val="808080" w:themeColor="background1" w:themeShade="80"/>
          <w:sz w:val="16"/>
          <w:szCs w:val="16"/>
        </w:rPr>
        <w:t xml:space="preserve">obrazec izpolni, če je obstajajo razlogi za izključitev iz 1. in 4. odstavka 75. člena ZJN-3. </w:t>
      </w:r>
    </w:p>
    <w:p w14:paraId="007F914E" w14:textId="77777777" w:rsidR="00663B72" w:rsidRDefault="00663B72" w:rsidP="0067673B">
      <w:pPr>
        <w:spacing w:line="240" w:lineRule="auto"/>
        <w:rPr>
          <w:rFonts w:cs="Arial"/>
        </w:rPr>
      </w:pPr>
    </w:p>
    <w:p w14:paraId="38F5FF34" w14:textId="77777777" w:rsidR="00663B72" w:rsidRDefault="00663B72" w:rsidP="0067673B">
      <w:pPr>
        <w:spacing w:line="240" w:lineRule="auto"/>
        <w:rPr>
          <w:rFonts w:cs="Arial"/>
        </w:rPr>
      </w:pPr>
    </w:p>
    <w:p w14:paraId="504C4BA0" w14:textId="77777777" w:rsidR="00663B72" w:rsidRDefault="00663B72" w:rsidP="0067673B">
      <w:pPr>
        <w:spacing w:line="240" w:lineRule="auto"/>
        <w:rPr>
          <w:rFonts w:cs="Arial"/>
        </w:rPr>
      </w:pPr>
    </w:p>
    <w:p w14:paraId="19FE2759" w14:textId="77777777" w:rsidR="00663B72" w:rsidRDefault="00663B72" w:rsidP="0067673B">
      <w:pPr>
        <w:spacing w:line="240" w:lineRule="auto"/>
        <w:rPr>
          <w:rFonts w:cs="Arial"/>
        </w:rPr>
      </w:pPr>
    </w:p>
    <w:p w14:paraId="46383C3A" w14:textId="77777777" w:rsidR="00663B72" w:rsidRDefault="00663B72" w:rsidP="0067673B">
      <w:pPr>
        <w:spacing w:line="240" w:lineRule="auto"/>
        <w:rPr>
          <w:rFonts w:cs="Arial"/>
        </w:rPr>
      </w:pPr>
    </w:p>
    <w:p w14:paraId="766B4E11" w14:textId="77777777" w:rsidR="00663B72" w:rsidRDefault="00663B72" w:rsidP="0067673B">
      <w:pPr>
        <w:spacing w:line="240" w:lineRule="auto"/>
        <w:rPr>
          <w:rFonts w:cs="Arial"/>
        </w:rPr>
      </w:pPr>
    </w:p>
    <w:p w14:paraId="0D9EC995" w14:textId="77777777" w:rsidR="00663B72" w:rsidRDefault="00663B72" w:rsidP="0067673B">
      <w:pPr>
        <w:spacing w:line="240" w:lineRule="auto"/>
        <w:rPr>
          <w:rFonts w:cs="Arial"/>
        </w:rPr>
      </w:pPr>
    </w:p>
    <w:p w14:paraId="1FA7FFB8" w14:textId="77777777" w:rsidR="00663B72" w:rsidRDefault="00663B72" w:rsidP="0067673B">
      <w:pPr>
        <w:spacing w:line="240" w:lineRule="auto"/>
        <w:rPr>
          <w:rFonts w:cs="Arial"/>
        </w:rPr>
      </w:pPr>
    </w:p>
    <w:p w14:paraId="0B09FE3A" w14:textId="77777777" w:rsidR="00663B72" w:rsidRDefault="00663B72" w:rsidP="0067673B">
      <w:pPr>
        <w:spacing w:line="240" w:lineRule="auto"/>
        <w:rPr>
          <w:rFonts w:cs="Arial"/>
        </w:rPr>
      </w:pPr>
    </w:p>
    <w:p w14:paraId="196ABC62" w14:textId="77777777" w:rsidR="00663B72" w:rsidRDefault="00663B72" w:rsidP="0067673B">
      <w:pPr>
        <w:spacing w:line="240" w:lineRule="auto"/>
        <w:rPr>
          <w:rFonts w:cs="Arial"/>
        </w:rPr>
      </w:pPr>
    </w:p>
    <w:p w14:paraId="2EC9AFC1" w14:textId="77777777" w:rsidR="00663B72" w:rsidRDefault="00663B72" w:rsidP="0067673B">
      <w:pPr>
        <w:spacing w:line="240" w:lineRule="auto"/>
        <w:rPr>
          <w:rFonts w:cs="Arial"/>
        </w:rPr>
      </w:pPr>
    </w:p>
    <w:p w14:paraId="0A6842C7" w14:textId="77777777" w:rsidR="00663B72" w:rsidRDefault="00663B72" w:rsidP="0067673B">
      <w:pPr>
        <w:spacing w:line="240" w:lineRule="auto"/>
        <w:rPr>
          <w:rFonts w:cs="Arial"/>
        </w:rPr>
      </w:pPr>
    </w:p>
    <w:p w14:paraId="5CD68097" w14:textId="77777777" w:rsidR="00663B72" w:rsidRDefault="00663B72" w:rsidP="0067673B">
      <w:pPr>
        <w:spacing w:line="240" w:lineRule="auto"/>
        <w:rPr>
          <w:rFonts w:cs="Arial"/>
        </w:rPr>
      </w:pPr>
    </w:p>
    <w:p w14:paraId="2C1018D1" w14:textId="77777777" w:rsidR="00663B72" w:rsidRDefault="00663B72" w:rsidP="0067673B">
      <w:pPr>
        <w:spacing w:line="240" w:lineRule="auto"/>
        <w:rPr>
          <w:rFonts w:cs="Arial"/>
        </w:rPr>
      </w:pPr>
    </w:p>
    <w:p w14:paraId="0094DC5A" w14:textId="77777777" w:rsidR="00663B72" w:rsidRDefault="00663B72" w:rsidP="0067673B">
      <w:pPr>
        <w:spacing w:line="240" w:lineRule="auto"/>
        <w:rPr>
          <w:rFonts w:cs="Arial"/>
        </w:rPr>
      </w:pPr>
    </w:p>
    <w:p w14:paraId="69D614AD" w14:textId="77777777" w:rsidR="00663B72" w:rsidRDefault="00663B72" w:rsidP="0067673B">
      <w:pPr>
        <w:spacing w:line="240" w:lineRule="auto"/>
        <w:rPr>
          <w:rFonts w:cs="Arial"/>
        </w:rPr>
      </w:pPr>
    </w:p>
    <w:p w14:paraId="54E42297" w14:textId="77777777" w:rsidR="00663B72" w:rsidRDefault="00663B72" w:rsidP="0067673B">
      <w:pPr>
        <w:spacing w:line="240" w:lineRule="auto"/>
        <w:rPr>
          <w:rFonts w:cs="Arial"/>
        </w:rPr>
      </w:pPr>
    </w:p>
    <w:p w14:paraId="4F0FD5D1" w14:textId="77777777" w:rsidR="00663B72" w:rsidRDefault="00663B72" w:rsidP="0067673B">
      <w:pPr>
        <w:spacing w:line="240" w:lineRule="auto"/>
        <w:rPr>
          <w:rFonts w:cs="Arial"/>
        </w:rPr>
      </w:pPr>
    </w:p>
    <w:p w14:paraId="2D8AA066" w14:textId="77777777" w:rsidR="00663B72" w:rsidRDefault="00663B72" w:rsidP="0067673B">
      <w:pPr>
        <w:spacing w:line="240" w:lineRule="auto"/>
        <w:rPr>
          <w:rFonts w:cs="Arial"/>
        </w:rPr>
      </w:pPr>
    </w:p>
    <w:p w14:paraId="3A382AFE" w14:textId="77777777" w:rsidR="00663B72" w:rsidRDefault="00663B72" w:rsidP="0067673B">
      <w:pPr>
        <w:spacing w:line="240" w:lineRule="auto"/>
        <w:rPr>
          <w:rFonts w:cs="Arial"/>
        </w:rPr>
      </w:pPr>
    </w:p>
    <w:p w14:paraId="17D6261F" w14:textId="77777777" w:rsidR="00663B72" w:rsidRDefault="00663B72" w:rsidP="0067673B">
      <w:pPr>
        <w:spacing w:line="240" w:lineRule="auto"/>
        <w:rPr>
          <w:rFonts w:cs="Arial"/>
        </w:rPr>
      </w:pPr>
    </w:p>
    <w:p w14:paraId="0D81308E" w14:textId="77777777" w:rsidR="00663B72" w:rsidRDefault="00663B72" w:rsidP="0067673B">
      <w:pPr>
        <w:spacing w:line="240" w:lineRule="auto"/>
        <w:rPr>
          <w:rFonts w:cs="Arial"/>
        </w:rPr>
      </w:pPr>
    </w:p>
    <w:p w14:paraId="30308164" w14:textId="77777777" w:rsidR="00663B72" w:rsidRDefault="00663B72" w:rsidP="0067673B">
      <w:pPr>
        <w:spacing w:line="240" w:lineRule="auto"/>
        <w:rPr>
          <w:rFonts w:cs="Arial"/>
        </w:rPr>
      </w:pPr>
    </w:p>
    <w:p w14:paraId="055A1104" w14:textId="77777777" w:rsidR="0067673B" w:rsidRDefault="0067673B" w:rsidP="0067673B">
      <w:pPr>
        <w:spacing w:line="240" w:lineRule="auto"/>
        <w:rPr>
          <w:rFonts w:cs="Arial"/>
        </w:rPr>
      </w:pPr>
    </w:p>
    <w:p w14:paraId="4A1B6AED" w14:textId="77777777" w:rsidR="0067673B" w:rsidRDefault="0067673B" w:rsidP="0067673B">
      <w:pPr>
        <w:spacing w:line="240" w:lineRule="auto"/>
        <w:rPr>
          <w:rFonts w:cs="Arial"/>
        </w:rPr>
      </w:pPr>
    </w:p>
    <w:p w14:paraId="2B6756B9" w14:textId="77777777" w:rsidR="0067673B" w:rsidRDefault="0067673B" w:rsidP="0067673B">
      <w:pPr>
        <w:spacing w:line="240" w:lineRule="auto"/>
        <w:rPr>
          <w:rFonts w:cs="Arial"/>
        </w:rPr>
      </w:pPr>
    </w:p>
    <w:p w14:paraId="074FCA42" w14:textId="77777777" w:rsidR="0067673B" w:rsidRDefault="0067673B" w:rsidP="0067673B">
      <w:pPr>
        <w:spacing w:line="240" w:lineRule="auto"/>
        <w:rPr>
          <w:rFonts w:cs="Arial"/>
        </w:rPr>
      </w:pPr>
    </w:p>
    <w:p w14:paraId="2A7E920E" w14:textId="77777777" w:rsidR="0067673B" w:rsidRDefault="0067673B" w:rsidP="0067673B">
      <w:pPr>
        <w:spacing w:line="240" w:lineRule="auto"/>
        <w:rPr>
          <w:rFonts w:cs="Arial"/>
        </w:rPr>
      </w:pPr>
    </w:p>
    <w:p w14:paraId="5F6DDE8D" w14:textId="77777777" w:rsidR="0067673B" w:rsidRDefault="0067673B" w:rsidP="0067673B">
      <w:pPr>
        <w:spacing w:line="240" w:lineRule="auto"/>
        <w:rPr>
          <w:rFonts w:cs="Arial"/>
        </w:rPr>
      </w:pPr>
    </w:p>
    <w:p w14:paraId="4FE0AFF2" w14:textId="77777777" w:rsidR="00663B72" w:rsidRDefault="00663B72" w:rsidP="0067673B">
      <w:pPr>
        <w:spacing w:line="240" w:lineRule="auto"/>
        <w:rPr>
          <w:rFonts w:cs="Arial"/>
        </w:rPr>
      </w:pPr>
    </w:p>
    <w:p w14:paraId="79CAAFDA" w14:textId="77777777" w:rsidR="00663B72" w:rsidRDefault="00663B72" w:rsidP="0067673B">
      <w:pPr>
        <w:spacing w:line="240" w:lineRule="auto"/>
        <w:rPr>
          <w:rFonts w:cs="Arial"/>
        </w:rPr>
      </w:pPr>
    </w:p>
    <w:p w14:paraId="594D60E2" w14:textId="77777777" w:rsidR="008D45E5" w:rsidRPr="0034352E" w:rsidRDefault="008D45E5" w:rsidP="0067673B">
      <w:pPr>
        <w:spacing w:line="240" w:lineRule="auto"/>
        <w:rPr>
          <w:rFonts w:cs="Arial"/>
          <w:b/>
          <w:bCs/>
          <w:i/>
          <w:iCs/>
          <w:color w:val="7F7F7F"/>
        </w:rPr>
      </w:pPr>
    </w:p>
    <w:p w14:paraId="1E86ABF5" w14:textId="673AC72D" w:rsidR="00663B72" w:rsidRDefault="00663B72" w:rsidP="0067673B">
      <w:pPr>
        <w:tabs>
          <w:tab w:val="left" w:pos="1224"/>
        </w:tabs>
        <w:spacing w:line="240" w:lineRule="auto"/>
        <w:rPr>
          <w:rFonts w:cs="Arial"/>
          <w:b/>
        </w:rPr>
      </w:pPr>
      <w:r>
        <w:rPr>
          <w:rFonts w:cs="Arial"/>
          <w:b/>
          <w:bCs/>
          <w:shd w:val="clear" w:color="auto" w:fill="DEEAF6" w:themeFill="accent5" w:themeFillTint="33"/>
        </w:rPr>
        <w:t xml:space="preserve">IZJAVA O PREDLOŽITVI BIANCO MENICE Z MENIČNO IZJAVO ZA DOBRO IZVEDBO POGODBENIH OBVEZNOSTI                                                                               </w:t>
      </w:r>
      <w:r w:rsidRPr="008D4DFD">
        <w:rPr>
          <w:rFonts w:cs="Arial"/>
          <w:b/>
          <w:bCs/>
          <w:shd w:val="clear" w:color="auto" w:fill="DEEAF6" w:themeFill="accent5" w:themeFillTint="33"/>
        </w:rPr>
        <w:tab/>
        <w:t xml:space="preserve">  </w:t>
      </w:r>
      <w:r>
        <w:rPr>
          <w:rFonts w:cs="Arial"/>
          <w:b/>
          <w:bCs/>
          <w:shd w:val="clear" w:color="auto" w:fill="DEEAF6" w:themeFill="accent5" w:themeFillTint="33"/>
        </w:rPr>
        <w:t xml:space="preserve">  </w:t>
      </w:r>
      <w:r w:rsidRPr="008D4DFD">
        <w:rPr>
          <w:rFonts w:cs="Arial"/>
          <w:b/>
          <w:bCs/>
          <w:shd w:val="clear" w:color="auto" w:fill="DEEAF6" w:themeFill="accent5" w:themeFillTint="33"/>
        </w:rPr>
        <w:t xml:space="preserve">  Obrazec </w:t>
      </w:r>
      <w:r>
        <w:rPr>
          <w:rFonts w:cs="Arial"/>
          <w:b/>
          <w:bCs/>
          <w:shd w:val="clear" w:color="auto" w:fill="DEEAF6" w:themeFill="accent5" w:themeFillTint="33"/>
        </w:rPr>
        <w:t>5</w:t>
      </w:r>
    </w:p>
    <w:p w14:paraId="2F7F8DE7" w14:textId="77777777" w:rsidR="00663B72" w:rsidRDefault="00663B72" w:rsidP="0067673B">
      <w:pPr>
        <w:spacing w:line="240" w:lineRule="auto"/>
        <w:jc w:val="center"/>
        <w:rPr>
          <w:rFonts w:cs="Arial"/>
          <w:b/>
        </w:rPr>
      </w:pPr>
    </w:p>
    <w:p w14:paraId="4B739DBA" w14:textId="77777777" w:rsidR="00663B72" w:rsidRDefault="00663B72" w:rsidP="0067673B">
      <w:pPr>
        <w:spacing w:line="240" w:lineRule="auto"/>
        <w:jc w:val="center"/>
        <w:rPr>
          <w:rFonts w:cs="Arial"/>
          <w:b/>
        </w:rPr>
      </w:pPr>
    </w:p>
    <w:p w14:paraId="2D76B500" w14:textId="77777777" w:rsidR="00663B72" w:rsidRDefault="00663B72" w:rsidP="0067673B">
      <w:pPr>
        <w:spacing w:line="240" w:lineRule="auto"/>
        <w:jc w:val="center"/>
        <w:rPr>
          <w:rFonts w:cs="Arial"/>
          <w:b/>
        </w:rPr>
      </w:pPr>
    </w:p>
    <w:p w14:paraId="3E0A7EF7" w14:textId="77777777" w:rsidR="00663B72" w:rsidRPr="009B0DB1" w:rsidRDefault="00663B72" w:rsidP="0067673B">
      <w:pPr>
        <w:tabs>
          <w:tab w:val="left" w:pos="6237"/>
        </w:tabs>
        <w:autoSpaceDE w:val="0"/>
        <w:autoSpaceDN w:val="0"/>
        <w:adjustRightInd w:val="0"/>
        <w:spacing w:line="240" w:lineRule="auto"/>
        <w:rPr>
          <w:rFonts w:cs="Arial"/>
        </w:rPr>
      </w:pPr>
      <w:r w:rsidRPr="009B0DB1">
        <w:rPr>
          <w:rFonts w:cs="Arial"/>
        </w:rPr>
        <w:t>Ponudnik ________________________________________________________________________</w:t>
      </w:r>
    </w:p>
    <w:p w14:paraId="231A1E52" w14:textId="3AFDB3E4" w:rsidR="00663B72" w:rsidRDefault="00663B72" w:rsidP="0067673B">
      <w:pPr>
        <w:tabs>
          <w:tab w:val="left" w:pos="426"/>
        </w:tabs>
        <w:spacing w:line="240" w:lineRule="auto"/>
        <w:contextualSpacing/>
        <w:rPr>
          <w:rFonts w:cs="Arial"/>
        </w:rPr>
      </w:pPr>
      <w:r w:rsidRPr="009B0DB1">
        <w:rPr>
          <w:rFonts w:cs="Arial"/>
        </w:rPr>
        <w:t xml:space="preserve">pod kazensko in materialno odgovornostjo izjavljam, da bom, če bom pozvan k podpisu okvirnega sporazuma, najkasneje v osmih (8) dneh po podpisu okvirnega sporazuma za </w:t>
      </w:r>
      <w:bookmarkStart w:id="267" w:name="_Hlk173912801"/>
      <w:r w:rsidR="007E0D5A" w:rsidRPr="007E0D5A">
        <w:rPr>
          <w:rFonts w:cs="Arial"/>
          <w:caps/>
        </w:rPr>
        <w:t>Praznjenje greznic, prevoz blata čistilnih naprav in ostala dela na kanalizaciji</w:t>
      </w:r>
      <w:r w:rsidR="005662BC">
        <w:rPr>
          <w:rFonts w:cs="Arial"/>
          <w:caps/>
        </w:rPr>
        <w:t xml:space="preserve"> </w:t>
      </w:r>
    </w:p>
    <w:bookmarkEnd w:id="267"/>
    <w:p w14:paraId="33B5ABE3" w14:textId="5C5A0430" w:rsidR="00663B72" w:rsidRPr="009B0DB1" w:rsidRDefault="00663B72" w:rsidP="0067673B">
      <w:pPr>
        <w:tabs>
          <w:tab w:val="left" w:pos="6237"/>
        </w:tabs>
        <w:autoSpaceDE w:val="0"/>
        <w:autoSpaceDN w:val="0"/>
        <w:adjustRightInd w:val="0"/>
        <w:spacing w:line="240" w:lineRule="auto"/>
        <w:rPr>
          <w:rFonts w:cs="Arial"/>
        </w:rPr>
      </w:pPr>
      <w:r w:rsidRPr="009B0DB1">
        <w:rPr>
          <w:rFonts w:cs="Arial"/>
        </w:rPr>
        <w:t>, predložil eno (1) bianco menic</w:t>
      </w:r>
      <w:r w:rsidR="002E00E0">
        <w:rPr>
          <w:rFonts w:cs="Arial"/>
        </w:rPr>
        <w:t>o</w:t>
      </w:r>
      <w:r w:rsidRPr="009B0DB1">
        <w:rPr>
          <w:rFonts w:cs="Arial"/>
        </w:rPr>
        <w:t xml:space="preserve"> z menično izjavo za dobro izvedbo pogodbenih obveznosti iz podpisane pogodbe, plačljivo na prvi poziv, z oznako »brez protesta« v višini deset (10) % pogodbene cene (z DDV) in z veljavnostjo en (1) mesec po izteku veljavnosti okvirnega sporazuma. </w:t>
      </w:r>
    </w:p>
    <w:p w14:paraId="5B8FFB5B" w14:textId="77777777" w:rsidR="00663B72" w:rsidRDefault="00663B72" w:rsidP="0067673B">
      <w:pPr>
        <w:tabs>
          <w:tab w:val="left" w:pos="1224"/>
        </w:tabs>
        <w:spacing w:line="240" w:lineRule="auto"/>
        <w:rPr>
          <w:rFonts w:cs="Arial"/>
        </w:rPr>
      </w:pPr>
    </w:p>
    <w:p w14:paraId="3DAAAE5F" w14:textId="77777777" w:rsidR="00663B72" w:rsidRDefault="00663B72" w:rsidP="0067673B">
      <w:pPr>
        <w:tabs>
          <w:tab w:val="left" w:pos="1224"/>
        </w:tabs>
        <w:spacing w:line="240" w:lineRule="auto"/>
        <w:rPr>
          <w:rFonts w:cs="Arial"/>
        </w:rPr>
      </w:pPr>
    </w:p>
    <w:p w14:paraId="57F043F5" w14:textId="77777777" w:rsidR="00663B72" w:rsidRPr="008D4DFD" w:rsidRDefault="00663B72" w:rsidP="0067673B">
      <w:pPr>
        <w:tabs>
          <w:tab w:val="left" w:pos="1224"/>
        </w:tabs>
        <w:spacing w:line="240" w:lineRule="auto"/>
        <w:rPr>
          <w:rFonts w:cs="Arial"/>
        </w:rPr>
      </w:pPr>
      <w:r w:rsidRPr="008D4DFD">
        <w:rPr>
          <w:rFonts w:cs="Arial"/>
        </w:rPr>
        <w:t xml:space="preserve">Kraj in datum: </w:t>
      </w:r>
      <w:r w:rsidRPr="008D4DFD">
        <w:rPr>
          <w:rFonts w:cs="Arial"/>
        </w:rPr>
        <w:tab/>
      </w:r>
      <w:r w:rsidRPr="008D4DFD">
        <w:rPr>
          <w:rFonts w:cs="Arial"/>
        </w:rPr>
        <w:tab/>
      </w:r>
      <w:r w:rsidRPr="008D4DFD">
        <w:rPr>
          <w:rFonts w:cs="Arial"/>
        </w:rPr>
        <w:tab/>
      </w:r>
      <w:r w:rsidRPr="008D4DFD">
        <w:rPr>
          <w:rFonts w:cs="Arial"/>
        </w:rPr>
        <w:tab/>
      </w:r>
      <w:r w:rsidRPr="008D4DFD">
        <w:rPr>
          <w:rFonts w:cs="Arial"/>
        </w:rPr>
        <w:tab/>
      </w:r>
      <w:r w:rsidRPr="008D4DFD">
        <w:rPr>
          <w:rFonts w:cs="Arial"/>
        </w:rPr>
        <w:tab/>
        <w:t>žig:</w:t>
      </w:r>
      <w:r w:rsidRPr="008D4DFD">
        <w:rPr>
          <w:rFonts w:cs="Arial"/>
        </w:rPr>
        <w:tab/>
      </w:r>
      <w:r w:rsidRPr="008D4DFD">
        <w:rPr>
          <w:rFonts w:cs="Arial"/>
        </w:rPr>
        <w:tab/>
        <w:t>Ime in priimek ter podpis:</w:t>
      </w:r>
    </w:p>
    <w:p w14:paraId="376BF8DA" w14:textId="77777777" w:rsidR="00663B72" w:rsidRPr="008D4DFD" w:rsidRDefault="00663B72" w:rsidP="0067673B">
      <w:pPr>
        <w:spacing w:line="240" w:lineRule="auto"/>
        <w:rPr>
          <w:rFonts w:cs="Arial"/>
          <w:i/>
          <w:iCs/>
          <w:color w:val="000000"/>
        </w:rPr>
      </w:pPr>
      <w:r w:rsidRPr="008D4DFD">
        <w:rPr>
          <w:rFonts w:cs="Arial"/>
        </w:rPr>
        <w:t>_______________________</w:t>
      </w:r>
      <w:r w:rsidRPr="008D4DFD">
        <w:rPr>
          <w:rFonts w:cs="Arial"/>
        </w:rPr>
        <w:tab/>
      </w:r>
      <w:r w:rsidRPr="008D4DFD">
        <w:rPr>
          <w:rFonts w:cs="Arial"/>
        </w:rPr>
        <w:tab/>
      </w:r>
      <w:r w:rsidRPr="008D4DFD">
        <w:rPr>
          <w:rFonts w:cs="Arial"/>
        </w:rPr>
        <w:tab/>
      </w:r>
      <w:r w:rsidRPr="008D4DFD">
        <w:rPr>
          <w:rFonts w:cs="Arial"/>
        </w:rPr>
        <w:tab/>
      </w:r>
      <w:r w:rsidRPr="008D4DFD">
        <w:rPr>
          <w:rFonts w:cs="Arial"/>
        </w:rPr>
        <w:tab/>
        <w:t>______________________________</w:t>
      </w:r>
    </w:p>
    <w:p w14:paraId="44369DC9" w14:textId="77777777" w:rsidR="00663B72" w:rsidRPr="00B65160" w:rsidRDefault="00663B72" w:rsidP="0067673B">
      <w:pPr>
        <w:spacing w:line="240" w:lineRule="auto"/>
        <w:rPr>
          <w:rFonts w:cs="Arial"/>
        </w:rPr>
      </w:pPr>
    </w:p>
    <w:p w14:paraId="7E4FF2A5" w14:textId="77777777" w:rsidR="00663B72" w:rsidRPr="00B65160" w:rsidRDefault="00663B72" w:rsidP="0067673B">
      <w:pPr>
        <w:spacing w:line="240" w:lineRule="auto"/>
        <w:jc w:val="center"/>
        <w:rPr>
          <w:rFonts w:cs="Arial"/>
          <w:b/>
        </w:rPr>
      </w:pPr>
    </w:p>
    <w:p w14:paraId="5C1CA0D8" w14:textId="77777777" w:rsidR="00663B72" w:rsidRPr="00B65160" w:rsidRDefault="00663B72" w:rsidP="0067673B">
      <w:pPr>
        <w:spacing w:line="240" w:lineRule="auto"/>
        <w:jc w:val="center"/>
        <w:rPr>
          <w:rFonts w:cs="Arial"/>
          <w:b/>
        </w:rPr>
      </w:pPr>
    </w:p>
    <w:p w14:paraId="515376E1" w14:textId="77777777" w:rsidR="00663B72" w:rsidRDefault="00663B72" w:rsidP="0067673B">
      <w:pPr>
        <w:spacing w:line="240" w:lineRule="auto"/>
        <w:jc w:val="center"/>
        <w:rPr>
          <w:rFonts w:cs="Arial"/>
          <w:b/>
        </w:rPr>
      </w:pPr>
    </w:p>
    <w:p w14:paraId="0A046B9C" w14:textId="77777777" w:rsidR="00663B72" w:rsidRDefault="00663B72" w:rsidP="0067673B">
      <w:pPr>
        <w:spacing w:line="240" w:lineRule="auto"/>
        <w:jc w:val="center"/>
        <w:rPr>
          <w:rFonts w:cs="Arial"/>
          <w:b/>
        </w:rPr>
      </w:pPr>
    </w:p>
    <w:p w14:paraId="66A0F94A" w14:textId="77777777" w:rsidR="00663B72" w:rsidRDefault="00663B72" w:rsidP="0067673B">
      <w:pPr>
        <w:spacing w:line="240" w:lineRule="auto"/>
        <w:jc w:val="center"/>
        <w:rPr>
          <w:rFonts w:cs="Arial"/>
          <w:b/>
        </w:rPr>
      </w:pPr>
    </w:p>
    <w:p w14:paraId="48887FDF" w14:textId="77777777" w:rsidR="00663B72" w:rsidRDefault="00663B72" w:rsidP="0067673B">
      <w:pPr>
        <w:spacing w:line="240" w:lineRule="auto"/>
        <w:jc w:val="center"/>
        <w:rPr>
          <w:rFonts w:cs="Arial"/>
          <w:b/>
        </w:rPr>
      </w:pPr>
    </w:p>
    <w:p w14:paraId="379E6EBF" w14:textId="77777777" w:rsidR="00663B72" w:rsidRDefault="00663B72" w:rsidP="0067673B">
      <w:pPr>
        <w:spacing w:line="240" w:lineRule="auto"/>
        <w:jc w:val="center"/>
        <w:rPr>
          <w:rFonts w:cs="Arial"/>
          <w:b/>
        </w:rPr>
      </w:pPr>
    </w:p>
    <w:p w14:paraId="540B5BF8" w14:textId="77777777" w:rsidR="00663B72" w:rsidRDefault="00663B72" w:rsidP="0067673B">
      <w:pPr>
        <w:spacing w:line="240" w:lineRule="auto"/>
        <w:jc w:val="center"/>
        <w:rPr>
          <w:rFonts w:cs="Arial"/>
          <w:b/>
        </w:rPr>
      </w:pPr>
    </w:p>
    <w:p w14:paraId="52D416FA" w14:textId="77777777" w:rsidR="00663B72" w:rsidRDefault="00663B72" w:rsidP="0067673B">
      <w:pPr>
        <w:spacing w:line="240" w:lineRule="auto"/>
        <w:jc w:val="center"/>
        <w:rPr>
          <w:rFonts w:cs="Arial"/>
          <w:b/>
        </w:rPr>
      </w:pPr>
    </w:p>
    <w:p w14:paraId="2D826584" w14:textId="77777777" w:rsidR="00663B72" w:rsidRDefault="00663B72" w:rsidP="0067673B">
      <w:pPr>
        <w:spacing w:line="240" w:lineRule="auto"/>
        <w:jc w:val="center"/>
        <w:rPr>
          <w:rFonts w:cs="Arial"/>
          <w:b/>
        </w:rPr>
      </w:pPr>
    </w:p>
    <w:p w14:paraId="7E7D339E" w14:textId="77777777" w:rsidR="00663B72" w:rsidRDefault="00663B72" w:rsidP="0067673B">
      <w:pPr>
        <w:spacing w:line="240" w:lineRule="auto"/>
        <w:jc w:val="center"/>
        <w:rPr>
          <w:rFonts w:cs="Arial"/>
          <w:b/>
        </w:rPr>
      </w:pPr>
    </w:p>
    <w:p w14:paraId="24323D38" w14:textId="77777777" w:rsidR="00663B72" w:rsidRDefault="00663B72" w:rsidP="0067673B">
      <w:pPr>
        <w:spacing w:line="240" w:lineRule="auto"/>
        <w:jc w:val="center"/>
        <w:rPr>
          <w:rFonts w:cs="Arial"/>
          <w:b/>
        </w:rPr>
      </w:pPr>
    </w:p>
    <w:p w14:paraId="36635AE5" w14:textId="77777777" w:rsidR="00663B72" w:rsidRDefault="00663B72" w:rsidP="0067673B">
      <w:pPr>
        <w:spacing w:line="240" w:lineRule="auto"/>
        <w:jc w:val="center"/>
        <w:rPr>
          <w:rFonts w:cs="Arial"/>
          <w:b/>
        </w:rPr>
      </w:pPr>
    </w:p>
    <w:p w14:paraId="1CA2DCF5" w14:textId="77777777" w:rsidR="00663B72" w:rsidRDefault="00663B72" w:rsidP="0067673B">
      <w:pPr>
        <w:spacing w:line="240" w:lineRule="auto"/>
        <w:jc w:val="center"/>
        <w:rPr>
          <w:rFonts w:cs="Arial"/>
          <w:b/>
        </w:rPr>
      </w:pPr>
    </w:p>
    <w:p w14:paraId="2F036DB5" w14:textId="77777777" w:rsidR="00663B72" w:rsidRDefault="00663B72" w:rsidP="0067673B">
      <w:pPr>
        <w:spacing w:line="240" w:lineRule="auto"/>
        <w:jc w:val="center"/>
        <w:rPr>
          <w:rFonts w:cs="Arial"/>
          <w:b/>
        </w:rPr>
      </w:pPr>
    </w:p>
    <w:p w14:paraId="31949644" w14:textId="77777777" w:rsidR="00663B72" w:rsidRDefault="00663B72" w:rsidP="0067673B">
      <w:pPr>
        <w:spacing w:line="240" w:lineRule="auto"/>
        <w:jc w:val="center"/>
        <w:rPr>
          <w:rFonts w:cs="Arial"/>
          <w:b/>
        </w:rPr>
      </w:pPr>
    </w:p>
    <w:p w14:paraId="2C557C8E" w14:textId="77777777" w:rsidR="00663B72" w:rsidRDefault="00663B72" w:rsidP="0067673B">
      <w:pPr>
        <w:spacing w:line="240" w:lineRule="auto"/>
        <w:jc w:val="center"/>
        <w:rPr>
          <w:rFonts w:cs="Arial"/>
          <w:b/>
        </w:rPr>
      </w:pPr>
    </w:p>
    <w:p w14:paraId="669822DC" w14:textId="77777777" w:rsidR="00663B72" w:rsidRDefault="00663B72" w:rsidP="0067673B">
      <w:pPr>
        <w:spacing w:line="240" w:lineRule="auto"/>
        <w:jc w:val="center"/>
        <w:rPr>
          <w:rFonts w:cs="Arial"/>
          <w:b/>
        </w:rPr>
      </w:pPr>
    </w:p>
    <w:p w14:paraId="757E3280" w14:textId="77777777" w:rsidR="00663B72" w:rsidRDefault="00663B72" w:rsidP="0067673B">
      <w:pPr>
        <w:spacing w:line="240" w:lineRule="auto"/>
        <w:jc w:val="center"/>
        <w:rPr>
          <w:rFonts w:cs="Arial"/>
          <w:b/>
        </w:rPr>
      </w:pPr>
    </w:p>
    <w:p w14:paraId="05645DE0" w14:textId="77777777" w:rsidR="00663B72" w:rsidRDefault="00663B72" w:rsidP="0067673B">
      <w:pPr>
        <w:spacing w:line="240" w:lineRule="auto"/>
        <w:jc w:val="center"/>
        <w:rPr>
          <w:rFonts w:cs="Arial"/>
          <w:b/>
        </w:rPr>
      </w:pPr>
    </w:p>
    <w:p w14:paraId="76721A23" w14:textId="77777777" w:rsidR="00663B72" w:rsidRDefault="00663B72" w:rsidP="0067673B">
      <w:pPr>
        <w:spacing w:line="240" w:lineRule="auto"/>
        <w:jc w:val="center"/>
        <w:rPr>
          <w:rFonts w:cs="Arial"/>
          <w:b/>
        </w:rPr>
      </w:pPr>
    </w:p>
    <w:p w14:paraId="1261A0A9" w14:textId="77777777" w:rsidR="00663B72" w:rsidRDefault="00663B72" w:rsidP="0067673B">
      <w:pPr>
        <w:spacing w:line="240" w:lineRule="auto"/>
        <w:jc w:val="center"/>
        <w:rPr>
          <w:rFonts w:cs="Arial"/>
          <w:b/>
        </w:rPr>
      </w:pPr>
    </w:p>
    <w:p w14:paraId="465D3542" w14:textId="77777777" w:rsidR="00663B72" w:rsidRDefault="00663B72" w:rsidP="0067673B">
      <w:pPr>
        <w:spacing w:line="240" w:lineRule="auto"/>
        <w:jc w:val="center"/>
        <w:rPr>
          <w:rFonts w:cs="Arial"/>
          <w:b/>
        </w:rPr>
      </w:pPr>
    </w:p>
    <w:p w14:paraId="00D0F1DB" w14:textId="77777777" w:rsidR="00663B72" w:rsidRDefault="00663B72" w:rsidP="0067673B">
      <w:pPr>
        <w:spacing w:line="240" w:lineRule="auto"/>
        <w:jc w:val="center"/>
        <w:rPr>
          <w:rFonts w:cs="Arial"/>
          <w:b/>
        </w:rPr>
      </w:pPr>
    </w:p>
    <w:p w14:paraId="6ADB1FF8" w14:textId="77777777" w:rsidR="00663B72" w:rsidRDefault="00663B72" w:rsidP="0067673B">
      <w:pPr>
        <w:spacing w:line="240" w:lineRule="auto"/>
        <w:jc w:val="center"/>
        <w:rPr>
          <w:rFonts w:cs="Arial"/>
          <w:b/>
        </w:rPr>
      </w:pPr>
    </w:p>
    <w:p w14:paraId="73665CE3" w14:textId="77777777" w:rsidR="00663B72" w:rsidRDefault="00663B72" w:rsidP="0067673B">
      <w:pPr>
        <w:spacing w:line="240" w:lineRule="auto"/>
        <w:jc w:val="center"/>
        <w:rPr>
          <w:rFonts w:cs="Arial"/>
          <w:b/>
        </w:rPr>
      </w:pPr>
    </w:p>
    <w:p w14:paraId="39065625" w14:textId="77777777" w:rsidR="00663B72" w:rsidRDefault="00663B72" w:rsidP="0067673B">
      <w:pPr>
        <w:spacing w:line="240" w:lineRule="auto"/>
        <w:jc w:val="center"/>
        <w:rPr>
          <w:rFonts w:cs="Arial"/>
          <w:b/>
        </w:rPr>
      </w:pPr>
    </w:p>
    <w:p w14:paraId="43238FA6" w14:textId="77777777" w:rsidR="00663B72" w:rsidRDefault="00663B72" w:rsidP="0067673B">
      <w:pPr>
        <w:spacing w:line="240" w:lineRule="auto"/>
        <w:jc w:val="center"/>
        <w:rPr>
          <w:rFonts w:cs="Arial"/>
          <w:b/>
        </w:rPr>
      </w:pPr>
    </w:p>
    <w:p w14:paraId="464AB4B6" w14:textId="77777777" w:rsidR="00663B72" w:rsidRDefault="00663B72" w:rsidP="0067673B">
      <w:pPr>
        <w:spacing w:line="240" w:lineRule="auto"/>
        <w:jc w:val="center"/>
        <w:rPr>
          <w:rFonts w:cs="Arial"/>
          <w:b/>
        </w:rPr>
      </w:pPr>
    </w:p>
    <w:p w14:paraId="3B03890D" w14:textId="77777777" w:rsidR="00663B72" w:rsidRDefault="00663B72" w:rsidP="0067673B">
      <w:pPr>
        <w:spacing w:line="240" w:lineRule="auto"/>
        <w:jc w:val="center"/>
        <w:rPr>
          <w:rFonts w:cs="Arial"/>
          <w:b/>
        </w:rPr>
      </w:pPr>
    </w:p>
    <w:p w14:paraId="11AD96E2" w14:textId="77777777" w:rsidR="00663B72" w:rsidRDefault="00663B72" w:rsidP="0067673B">
      <w:pPr>
        <w:spacing w:line="240" w:lineRule="auto"/>
        <w:jc w:val="center"/>
        <w:rPr>
          <w:rFonts w:cs="Arial"/>
          <w:b/>
        </w:rPr>
      </w:pPr>
    </w:p>
    <w:p w14:paraId="4B8229CD" w14:textId="77777777" w:rsidR="00663B72" w:rsidRDefault="00663B72" w:rsidP="0067673B">
      <w:pPr>
        <w:spacing w:line="240" w:lineRule="auto"/>
        <w:jc w:val="center"/>
        <w:rPr>
          <w:rFonts w:cs="Arial"/>
          <w:b/>
        </w:rPr>
      </w:pPr>
    </w:p>
    <w:p w14:paraId="309014EE" w14:textId="77777777" w:rsidR="0067673B" w:rsidRDefault="0067673B" w:rsidP="0067673B">
      <w:pPr>
        <w:spacing w:line="240" w:lineRule="auto"/>
        <w:jc w:val="center"/>
        <w:rPr>
          <w:rFonts w:cs="Arial"/>
          <w:b/>
        </w:rPr>
      </w:pPr>
    </w:p>
    <w:p w14:paraId="19EC5264" w14:textId="77777777" w:rsidR="0067673B" w:rsidRDefault="0067673B" w:rsidP="0067673B">
      <w:pPr>
        <w:spacing w:line="240" w:lineRule="auto"/>
        <w:jc w:val="center"/>
        <w:rPr>
          <w:rFonts w:cs="Arial"/>
          <w:b/>
        </w:rPr>
      </w:pPr>
    </w:p>
    <w:p w14:paraId="12A395FE" w14:textId="77777777" w:rsidR="0067673B" w:rsidRDefault="0067673B" w:rsidP="0067673B">
      <w:pPr>
        <w:spacing w:line="240" w:lineRule="auto"/>
        <w:jc w:val="center"/>
        <w:rPr>
          <w:rFonts w:cs="Arial"/>
          <w:b/>
        </w:rPr>
      </w:pPr>
    </w:p>
    <w:p w14:paraId="188D24F5" w14:textId="77777777" w:rsidR="0067673B" w:rsidRDefault="0067673B" w:rsidP="0067673B">
      <w:pPr>
        <w:spacing w:line="240" w:lineRule="auto"/>
        <w:jc w:val="center"/>
        <w:rPr>
          <w:rFonts w:cs="Arial"/>
          <w:b/>
        </w:rPr>
      </w:pPr>
    </w:p>
    <w:p w14:paraId="2BC05D7D" w14:textId="77777777" w:rsidR="0067673B" w:rsidRDefault="0067673B" w:rsidP="0067673B">
      <w:pPr>
        <w:spacing w:line="240" w:lineRule="auto"/>
        <w:jc w:val="center"/>
        <w:rPr>
          <w:rFonts w:cs="Arial"/>
          <w:b/>
        </w:rPr>
      </w:pPr>
    </w:p>
    <w:p w14:paraId="67A48BD1" w14:textId="77777777" w:rsidR="0067673B" w:rsidRDefault="0067673B" w:rsidP="0067673B">
      <w:pPr>
        <w:spacing w:line="240" w:lineRule="auto"/>
        <w:jc w:val="center"/>
        <w:rPr>
          <w:rFonts w:cs="Arial"/>
          <w:b/>
        </w:rPr>
      </w:pPr>
    </w:p>
    <w:p w14:paraId="1AC397B8" w14:textId="77777777" w:rsidR="0067673B" w:rsidRDefault="0067673B" w:rsidP="0067673B">
      <w:pPr>
        <w:spacing w:line="240" w:lineRule="auto"/>
        <w:jc w:val="center"/>
        <w:rPr>
          <w:rFonts w:cs="Arial"/>
          <w:b/>
        </w:rPr>
      </w:pPr>
    </w:p>
    <w:p w14:paraId="08A37C03" w14:textId="77777777" w:rsidR="0067673B" w:rsidRDefault="0067673B" w:rsidP="0067673B">
      <w:pPr>
        <w:spacing w:line="240" w:lineRule="auto"/>
        <w:jc w:val="center"/>
        <w:rPr>
          <w:rFonts w:cs="Arial"/>
          <w:b/>
        </w:rPr>
      </w:pPr>
    </w:p>
    <w:p w14:paraId="6380DECF" w14:textId="77777777" w:rsidR="0067673B" w:rsidRDefault="0067673B" w:rsidP="0067673B">
      <w:pPr>
        <w:spacing w:line="240" w:lineRule="auto"/>
        <w:jc w:val="center"/>
        <w:rPr>
          <w:rFonts w:cs="Arial"/>
          <w:b/>
        </w:rPr>
      </w:pPr>
    </w:p>
    <w:p w14:paraId="65B09C56" w14:textId="77777777" w:rsidR="0067673B" w:rsidRDefault="0067673B" w:rsidP="0067673B">
      <w:pPr>
        <w:spacing w:line="240" w:lineRule="auto"/>
        <w:jc w:val="center"/>
        <w:rPr>
          <w:rFonts w:cs="Arial"/>
          <w:b/>
        </w:rPr>
      </w:pPr>
    </w:p>
    <w:p w14:paraId="6844CEA6" w14:textId="77777777" w:rsidR="0067673B" w:rsidRDefault="0067673B" w:rsidP="0067673B">
      <w:pPr>
        <w:spacing w:line="240" w:lineRule="auto"/>
        <w:jc w:val="center"/>
        <w:rPr>
          <w:rFonts w:cs="Arial"/>
          <w:b/>
        </w:rPr>
      </w:pPr>
    </w:p>
    <w:p w14:paraId="5B8A852C" w14:textId="77777777" w:rsidR="00663B72" w:rsidRDefault="00663B72" w:rsidP="0067673B">
      <w:pPr>
        <w:spacing w:line="240" w:lineRule="auto"/>
        <w:jc w:val="center"/>
        <w:rPr>
          <w:rFonts w:cs="Arial"/>
          <w:b/>
        </w:rPr>
      </w:pPr>
    </w:p>
    <w:p w14:paraId="6C23D1CF" w14:textId="77777777" w:rsidR="00663B72" w:rsidRDefault="00663B72" w:rsidP="0067673B">
      <w:pPr>
        <w:spacing w:line="240" w:lineRule="auto"/>
        <w:jc w:val="center"/>
        <w:rPr>
          <w:rFonts w:cs="Arial"/>
          <w:b/>
        </w:rPr>
      </w:pPr>
    </w:p>
    <w:p w14:paraId="19D04E0B" w14:textId="4E35CAA9" w:rsidR="00663B72" w:rsidRDefault="00663B72" w:rsidP="0067673B">
      <w:pPr>
        <w:tabs>
          <w:tab w:val="left" w:pos="1224"/>
        </w:tabs>
        <w:spacing w:line="240" w:lineRule="auto"/>
        <w:rPr>
          <w:rFonts w:cs="Arial"/>
          <w:b/>
        </w:rPr>
      </w:pPr>
      <w:r>
        <w:rPr>
          <w:rFonts w:cs="Arial"/>
          <w:b/>
          <w:bCs/>
          <w:shd w:val="clear" w:color="auto" w:fill="DEEAF6" w:themeFill="accent5" w:themeFillTint="33"/>
        </w:rPr>
        <w:t xml:space="preserve">VZOREC MENIČNE IZJAVE ZA DOBRO IZVEDBO POGODBENIH OBVEZNOSTI                                                                               </w:t>
      </w:r>
      <w:r w:rsidRPr="008D4DFD">
        <w:rPr>
          <w:rFonts w:cs="Arial"/>
          <w:b/>
          <w:bCs/>
          <w:shd w:val="clear" w:color="auto" w:fill="DEEAF6" w:themeFill="accent5" w:themeFillTint="33"/>
        </w:rPr>
        <w:tab/>
        <w:t xml:space="preserve">   </w:t>
      </w:r>
      <w:r>
        <w:rPr>
          <w:rFonts w:cs="Arial"/>
          <w:b/>
          <w:bCs/>
          <w:shd w:val="clear" w:color="auto" w:fill="DEEAF6" w:themeFill="accent5" w:themeFillTint="33"/>
        </w:rPr>
        <w:tab/>
      </w:r>
      <w:r>
        <w:rPr>
          <w:rFonts w:cs="Arial"/>
          <w:b/>
          <w:bCs/>
          <w:shd w:val="clear" w:color="auto" w:fill="DEEAF6" w:themeFill="accent5" w:themeFillTint="33"/>
        </w:rPr>
        <w:tab/>
      </w:r>
      <w:r>
        <w:rPr>
          <w:rFonts w:cs="Arial"/>
          <w:b/>
          <w:bCs/>
          <w:shd w:val="clear" w:color="auto" w:fill="DEEAF6" w:themeFill="accent5" w:themeFillTint="33"/>
        </w:rPr>
        <w:tab/>
      </w:r>
      <w:r>
        <w:rPr>
          <w:rFonts w:cs="Arial"/>
          <w:b/>
          <w:bCs/>
          <w:shd w:val="clear" w:color="auto" w:fill="DEEAF6" w:themeFill="accent5" w:themeFillTint="33"/>
        </w:rPr>
        <w:tab/>
      </w:r>
      <w:r>
        <w:rPr>
          <w:rFonts w:cs="Arial"/>
          <w:b/>
          <w:bCs/>
          <w:shd w:val="clear" w:color="auto" w:fill="DEEAF6" w:themeFill="accent5" w:themeFillTint="33"/>
        </w:rPr>
        <w:tab/>
      </w:r>
      <w:r>
        <w:rPr>
          <w:rFonts w:cs="Arial"/>
          <w:b/>
          <w:bCs/>
          <w:shd w:val="clear" w:color="auto" w:fill="DEEAF6" w:themeFill="accent5" w:themeFillTint="33"/>
        </w:rPr>
        <w:tab/>
      </w:r>
      <w:r>
        <w:rPr>
          <w:rFonts w:cs="Arial"/>
          <w:b/>
          <w:bCs/>
          <w:shd w:val="clear" w:color="auto" w:fill="DEEAF6" w:themeFill="accent5" w:themeFillTint="33"/>
        </w:rPr>
        <w:tab/>
      </w:r>
      <w:r>
        <w:rPr>
          <w:rFonts w:cs="Arial"/>
          <w:b/>
          <w:bCs/>
          <w:shd w:val="clear" w:color="auto" w:fill="DEEAF6" w:themeFill="accent5" w:themeFillTint="33"/>
        </w:rPr>
        <w:tab/>
      </w:r>
      <w:r>
        <w:rPr>
          <w:rFonts w:cs="Arial"/>
          <w:b/>
          <w:bCs/>
          <w:shd w:val="clear" w:color="auto" w:fill="DEEAF6" w:themeFill="accent5" w:themeFillTint="33"/>
        </w:rPr>
        <w:tab/>
      </w:r>
      <w:r>
        <w:rPr>
          <w:rFonts w:cs="Arial"/>
          <w:b/>
          <w:bCs/>
          <w:shd w:val="clear" w:color="auto" w:fill="DEEAF6" w:themeFill="accent5" w:themeFillTint="33"/>
        </w:rPr>
        <w:tab/>
        <w:t xml:space="preserve">   </w:t>
      </w:r>
      <w:r w:rsidRPr="008D4DFD">
        <w:rPr>
          <w:rFonts w:cs="Arial"/>
          <w:b/>
          <w:bCs/>
          <w:shd w:val="clear" w:color="auto" w:fill="DEEAF6" w:themeFill="accent5" w:themeFillTint="33"/>
        </w:rPr>
        <w:t xml:space="preserve"> Obrazec </w:t>
      </w:r>
      <w:r>
        <w:rPr>
          <w:rFonts w:cs="Arial"/>
          <w:b/>
          <w:bCs/>
          <w:shd w:val="clear" w:color="auto" w:fill="DEEAF6" w:themeFill="accent5" w:themeFillTint="33"/>
        </w:rPr>
        <w:t>6</w:t>
      </w:r>
    </w:p>
    <w:p w14:paraId="674EAB33" w14:textId="77777777" w:rsidR="00663B72" w:rsidRDefault="00663B72" w:rsidP="0067673B">
      <w:pPr>
        <w:spacing w:line="240" w:lineRule="auto"/>
        <w:jc w:val="center"/>
        <w:rPr>
          <w:rFonts w:cs="Arial"/>
          <w:b/>
        </w:rPr>
      </w:pPr>
    </w:p>
    <w:p w14:paraId="44C2141C" w14:textId="77777777" w:rsidR="00663B72" w:rsidRPr="008D4DFD" w:rsidRDefault="00663B72" w:rsidP="0067673B">
      <w:pPr>
        <w:spacing w:line="240" w:lineRule="auto"/>
        <w:jc w:val="center"/>
        <w:rPr>
          <w:rFonts w:cs="Arial"/>
          <w:b/>
        </w:rPr>
      </w:pPr>
      <w:r w:rsidRPr="008D4DFD">
        <w:rPr>
          <w:rFonts w:cs="Arial"/>
          <w:b/>
        </w:rPr>
        <w:t>MENIČNA IZJAVA</w:t>
      </w:r>
    </w:p>
    <w:p w14:paraId="648A5567" w14:textId="77777777" w:rsidR="00663B72" w:rsidRPr="008D4DFD" w:rsidRDefault="00663B72" w:rsidP="0067673B">
      <w:pPr>
        <w:spacing w:line="240" w:lineRule="auto"/>
        <w:jc w:val="center"/>
        <w:rPr>
          <w:rFonts w:cs="Arial"/>
          <w:b/>
        </w:rPr>
      </w:pPr>
      <w:r w:rsidRPr="008D4DFD">
        <w:rPr>
          <w:rFonts w:cs="Arial"/>
          <w:b/>
        </w:rPr>
        <w:t>za dobro izvedbo obveznosti iz pogodbe</w:t>
      </w:r>
    </w:p>
    <w:p w14:paraId="29FB4B74" w14:textId="77777777" w:rsidR="00663B72" w:rsidRPr="008D4DFD" w:rsidRDefault="00663B72" w:rsidP="0067673B">
      <w:pPr>
        <w:spacing w:line="240" w:lineRule="auto"/>
        <w:jc w:val="center"/>
        <w:rPr>
          <w:rFonts w:cs="Arial"/>
        </w:rPr>
      </w:pPr>
      <w:r w:rsidRPr="008D4DFD">
        <w:rPr>
          <w:rFonts w:cs="Arial"/>
        </w:rPr>
        <w:t>s pooblastilom za izpolnitev in unovčenje menice</w:t>
      </w:r>
    </w:p>
    <w:p w14:paraId="288A5E5C" w14:textId="77777777" w:rsidR="00663B72" w:rsidRPr="008D4DFD" w:rsidRDefault="00663B72" w:rsidP="0067673B">
      <w:pPr>
        <w:spacing w:line="240" w:lineRule="auto"/>
        <w:rPr>
          <w:rFonts w:cs="Arial"/>
        </w:rPr>
      </w:pPr>
    </w:p>
    <w:p w14:paraId="5F52B242" w14:textId="31EAFC62" w:rsidR="00663B72" w:rsidRPr="008D4DFD" w:rsidRDefault="00663B72" w:rsidP="0067673B">
      <w:pPr>
        <w:tabs>
          <w:tab w:val="left" w:pos="426"/>
        </w:tabs>
        <w:spacing w:line="240" w:lineRule="auto"/>
        <w:contextualSpacing/>
        <w:rPr>
          <w:rFonts w:cs="Arial"/>
        </w:rPr>
      </w:pPr>
      <w:r w:rsidRPr="008D4DFD">
        <w:rPr>
          <w:rFonts w:cs="Arial"/>
        </w:rPr>
        <w:t xml:space="preserve">Za zavarovanje dobre izvedbe obveznosti iz pogodbe, v postopku oddaje javnega naročila </w:t>
      </w:r>
      <w:r>
        <w:rPr>
          <w:rFonts w:cs="Arial"/>
        </w:rPr>
        <w:t>za</w:t>
      </w:r>
      <w:r w:rsidRPr="008D4DFD">
        <w:rPr>
          <w:rFonts w:cs="Arial"/>
        </w:rPr>
        <w:t xml:space="preserve"> </w:t>
      </w:r>
      <w:r w:rsidR="00F01519" w:rsidRPr="00F01519">
        <w:rPr>
          <w:rFonts w:cs="Arial"/>
        </w:rPr>
        <w:t>PRAZNJENJE GREZNIC, PREVOZ BLATA ČISTILNIH NAPRAV IN OSTALA DELA NA KANALIZACIJI</w:t>
      </w:r>
      <w:r w:rsidR="00F01519">
        <w:rPr>
          <w:rFonts w:cs="Arial"/>
        </w:rPr>
        <w:t xml:space="preserve"> </w:t>
      </w:r>
      <w:r w:rsidRPr="008D4DFD">
        <w:rPr>
          <w:rFonts w:cs="Arial"/>
        </w:rPr>
        <w:t xml:space="preserve">izročamo upravičencu </w:t>
      </w:r>
      <w:r w:rsidRPr="00432649">
        <w:rPr>
          <w:rFonts w:cs="Arial"/>
        </w:rPr>
        <w:t>Javnemu podjetju Komunala Idrija d.o.o., Carl Jakoba 4, 5280 Idrija</w:t>
      </w:r>
      <w:r w:rsidRPr="008D4DFD">
        <w:rPr>
          <w:rFonts w:cs="Arial"/>
        </w:rPr>
        <w:t xml:space="preserve"> (v nadaljevanju: upravičenec), v skladu s pogodbo št. ____________, 1 (eno) bianko menico in ga pooblaščamo da jo lahko izpolni. Menica je podpisana s strani zakonitega(ih) zastopnika(ov) gospodarskega subjekta:</w:t>
      </w:r>
    </w:p>
    <w:p w14:paraId="028D68B8" w14:textId="77777777" w:rsidR="00663B72" w:rsidRDefault="00663B72" w:rsidP="0067673B">
      <w:pPr>
        <w:spacing w:line="240" w:lineRule="auto"/>
        <w:rPr>
          <w:rFonts w:cs="Arial"/>
        </w:rPr>
      </w:pPr>
    </w:p>
    <w:p w14:paraId="05F70D0D" w14:textId="77777777" w:rsidR="00663B72" w:rsidRPr="008D4DFD" w:rsidRDefault="00663B72" w:rsidP="0067673B">
      <w:pPr>
        <w:spacing w:line="240" w:lineRule="auto"/>
        <w:rPr>
          <w:rFonts w:cs="Arial"/>
        </w:rPr>
      </w:pPr>
      <w:r w:rsidRPr="008D4DFD">
        <w:rPr>
          <w:rFonts w:cs="Arial"/>
        </w:rPr>
        <w:t xml:space="preserve">naziv gospodarskega subjekta: </w:t>
      </w:r>
    </w:p>
    <w:p w14:paraId="71BC53A9" w14:textId="77777777" w:rsidR="00663B72" w:rsidRPr="008D4DFD" w:rsidRDefault="00663B72" w:rsidP="0067673B">
      <w:pPr>
        <w:spacing w:line="240" w:lineRule="auto"/>
        <w:rPr>
          <w:rFonts w:cs="Arial"/>
        </w:rPr>
      </w:pPr>
    </w:p>
    <w:p w14:paraId="60E2641B" w14:textId="77777777" w:rsidR="00663B72" w:rsidRPr="008D4DFD" w:rsidRDefault="00663B72" w:rsidP="0067673B">
      <w:pPr>
        <w:spacing w:line="240" w:lineRule="auto"/>
        <w:rPr>
          <w:rFonts w:cs="Arial"/>
        </w:rPr>
      </w:pPr>
      <w:r w:rsidRPr="008D4DFD">
        <w:rPr>
          <w:rFonts w:cs="Arial"/>
        </w:rPr>
        <w:t>_________________________________________________________________________________</w:t>
      </w:r>
    </w:p>
    <w:p w14:paraId="68275C1D" w14:textId="77777777" w:rsidR="00663B72" w:rsidRPr="008D4DFD" w:rsidRDefault="00663B72" w:rsidP="0067673B">
      <w:pPr>
        <w:spacing w:line="240" w:lineRule="auto"/>
        <w:rPr>
          <w:rFonts w:cs="Arial"/>
        </w:rPr>
      </w:pPr>
    </w:p>
    <w:p w14:paraId="4905AB7D" w14:textId="77777777" w:rsidR="00663B72" w:rsidRPr="008D4DFD" w:rsidRDefault="00663B72" w:rsidP="0067673B">
      <w:pPr>
        <w:spacing w:line="240" w:lineRule="auto"/>
        <w:rPr>
          <w:rFonts w:cs="Arial"/>
        </w:rPr>
      </w:pPr>
      <w:r w:rsidRPr="008D4DFD">
        <w:rPr>
          <w:rFonts w:cs="Arial"/>
        </w:rPr>
        <w:t xml:space="preserve">naslov gospodarskega subjekta: </w:t>
      </w:r>
    </w:p>
    <w:p w14:paraId="7990A3E9" w14:textId="77777777" w:rsidR="00663B72" w:rsidRPr="008D4DFD" w:rsidRDefault="00663B72" w:rsidP="0067673B">
      <w:pPr>
        <w:spacing w:line="240" w:lineRule="auto"/>
        <w:rPr>
          <w:rFonts w:cs="Arial"/>
        </w:rPr>
      </w:pPr>
    </w:p>
    <w:p w14:paraId="3CED291E" w14:textId="77777777" w:rsidR="00663B72" w:rsidRPr="008D4DFD" w:rsidRDefault="00663B72" w:rsidP="0067673B">
      <w:pPr>
        <w:spacing w:line="240" w:lineRule="auto"/>
        <w:rPr>
          <w:rFonts w:cs="Arial"/>
        </w:rPr>
      </w:pPr>
      <w:r w:rsidRPr="008D4DFD">
        <w:rPr>
          <w:rFonts w:cs="Arial"/>
        </w:rPr>
        <w:t>________________________________________________________________________________</w:t>
      </w:r>
    </w:p>
    <w:p w14:paraId="714F26F5" w14:textId="77777777" w:rsidR="00663B72" w:rsidRPr="008D4DFD" w:rsidRDefault="00663B72" w:rsidP="0067673B">
      <w:pPr>
        <w:spacing w:line="240" w:lineRule="auto"/>
        <w:rPr>
          <w:rFonts w:cs="Arial"/>
        </w:rPr>
      </w:pPr>
    </w:p>
    <w:p w14:paraId="049674A7" w14:textId="77777777" w:rsidR="00663B72" w:rsidRPr="008D4DFD" w:rsidRDefault="00663B72" w:rsidP="0067673B">
      <w:pPr>
        <w:spacing w:line="240" w:lineRule="auto"/>
        <w:rPr>
          <w:rFonts w:cs="Arial"/>
        </w:rPr>
      </w:pPr>
      <w:r w:rsidRPr="008D4DFD">
        <w:rPr>
          <w:rFonts w:cs="Arial"/>
        </w:rPr>
        <w:t>priimek in ime ___________________kot _______________podpis__________________________</w:t>
      </w:r>
    </w:p>
    <w:p w14:paraId="1B05D0A9" w14:textId="77777777" w:rsidR="00663B72" w:rsidRPr="008D4DFD" w:rsidRDefault="00663B72" w:rsidP="0067673B">
      <w:pPr>
        <w:spacing w:line="240" w:lineRule="auto"/>
        <w:rPr>
          <w:rFonts w:cs="Arial"/>
        </w:rPr>
      </w:pPr>
    </w:p>
    <w:p w14:paraId="49229A64" w14:textId="77777777" w:rsidR="00663B72" w:rsidRPr="008D4DFD" w:rsidRDefault="00663B72" w:rsidP="0067673B">
      <w:pPr>
        <w:spacing w:line="240" w:lineRule="auto"/>
        <w:rPr>
          <w:rFonts w:cs="Arial"/>
        </w:rPr>
      </w:pPr>
      <w:r w:rsidRPr="008D4DFD">
        <w:rPr>
          <w:rFonts w:cs="Arial"/>
        </w:rPr>
        <w:t>priimek in ime _________________</w:t>
      </w:r>
      <w:r>
        <w:rPr>
          <w:rFonts w:cs="Arial"/>
        </w:rPr>
        <w:t>__</w:t>
      </w:r>
      <w:r w:rsidRPr="008D4DFD">
        <w:rPr>
          <w:rFonts w:cs="Arial"/>
        </w:rPr>
        <w:t>kot _________________podpis_________________________</w:t>
      </w:r>
    </w:p>
    <w:p w14:paraId="4F89D49B" w14:textId="77777777" w:rsidR="00663B72" w:rsidRPr="008D4DFD" w:rsidRDefault="00663B72" w:rsidP="0067673B">
      <w:pPr>
        <w:spacing w:line="240" w:lineRule="auto"/>
        <w:rPr>
          <w:rFonts w:cs="Arial"/>
        </w:rPr>
      </w:pPr>
    </w:p>
    <w:p w14:paraId="75AE15D2" w14:textId="77777777" w:rsidR="00663B72" w:rsidRPr="008D4DFD" w:rsidRDefault="00663B72" w:rsidP="0067673B">
      <w:pPr>
        <w:spacing w:line="240" w:lineRule="auto"/>
        <w:rPr>
          <w:rFonts w:cs="Arial"/>
        </w:rPr>
      </w:pPr>
      <w:r w:rsidRPr="008D4DFD">
        <w:rPr>
          <w:rFonts w:cs="Arial"/>
        </w:rPr>
        <w:t>Potrjujemo, da je/sta podpisnik/a pooblaščen/a za podpis menice.</w:t>
      </w:r>
    </w:p>
    <w:p w14:paraId="32881F7D" w14:textId="77777777" w:rsidR="00663B72" w:rsidRPr="008D4DFD" w:rsidRDefault="00663B72" w:rsidP="0067673B">
      <w:pPr>
        <w:spacing w:line="240" w:lineRule="auto"/>
        <w:rPr>
          <w:rFonts w:cs="Arial"/>
        </w:rPr>
      </w:pPr>
    </w:p>
    <w:p w14:paraId="2B2CBE2D" w14:textId="77777777" w:rsidR="00663B72" w:rsidRPr="008D4DFD" w:rsidRDefault="00663B72" w:rsidP="0067673B">
      <w:pPr>
        <w:spacing w:line="240" w:lineRule="auto"/>
        <w:rPr>
          <w:rFonts w:cs="Arial"/>
        </w:rPr>
      </w:pPr>
      <w:r w:rsidRPr="008D4DFD">
        <w:rPr>
          <w:rFonts w:cs="Arial"/>
        </w:rPr>
        <w:t>Upravičenca pooblaščamo, da v primeru, če mi kot zavezanec ne bomo izpolnili svojih obveznosti iz zgoraj navedene pogodbe, v dogovorjeni kvaliteti, količini ali rokih:</w:t>
      </w:r>
    </w:p>
    <w:p w14:paraId="6E888DED" w14:textId="77777777" w:rsidR="00663B72" w:rsidRPr="008D4DFD" w:rsidRDefault="00663B72" w:rsidP="0067673B">
      <w:pPr>
        <w:pStyle w:val="Odstavekseznama"/>
        <w:numPr>
          <w:ilvl w:val="0"/>
          <w:numId w:val="30"/>
        </w:numPr>
        <w:spacing w:line="240" w:lineRule="auto"/>
        <w:ind w:left="426" w:hanging="284"/>
        <w:rPr>
          <w:rFonts w:cs="Arial"/>
        </w:rPr>
      </w:pPr>
      <w:r w:rsidRPr="008D4DFD">
        <w:rPr>
          <w:rFonts w:cs="Arial"/>
        </w:rPr>
        <w:t>izpolni bianko menico v višini ____________ EUR (z besedo: ____________________________in __/100),</w:t>
      </w:r>
    </w:p>
    <w:p w14:paraId="07B9A52D" w14:textId="77777777" w:rsidR="00663B72" w:rsidRPr="008D4DFD" w:rsidRDefault="00663B72" w:rsidP="0067673B">
      <w:pPr>
        <w:pStyle w:val="Odstavekseznama"/>
        <w:numPr>
          <w:ilvl w:val="0"/>
          <w:numId w:val="30"/>
        </w:numPr>
        <w:spacing w:line="240" w:lineRule="auto"/>
        <w:ind w:left="426" w:hanging="284"/>
        <w:rPr>
          <w:rFonts w:cs="Arial"/>
        </w:rPr>
      </w:pPr>
      <w:r w:rsidRPr="008D4DFD">
        <w:rPr>
          <w:rFonts w:cs="Arial"/>
        </w:rPr>
        <w:t>izpolni vse druge sestavne dele menice, ki niso izpolnjeni,</w:t>
      </w:r>
    </w:p>
    <w:p w14:paraId="78026E5C" w14:textId="77777777" w:rsidR="00663B72" w:rsidRPr="008D4DFD" w:rsidRDefault="00663B72" w:rsidP="0067673B">
      <w:pPr>
        <w:pStyle w:val="Odstavekseznama"/>
        <w:numPr>
          <w:ilvl w:val="0"/>
          <w:numId w:val="30"/>
        </w:numPr>
        <w:spacing w:line="240" w:lineRule="auto"/>
        <w:ind w:left="426" w:hanging="284"/>
        <w:rPr>
          <w:rFonts w:cs="Arial"/>
        </w:rPr>
      </w:pPr>
      <w:r w:rsidRPr="008D4DFD">
        <w:rPr>
          <w:rFonts w:cs="Arial"/>
        </w:rPr>
        <w:t>zapiše na menici tudi klavzulo »brez protesta« ali katerokoli menično klavzulo, ki sicer ni bistvena menična sestavina.</w:t>
      </w:r>
    </w:p>
    <w:p w14:paraId="1050B669" w14:textId="77777777" w:rsidR="00663B72" w:rsidRPr="008D4DFD" w:rsidRDefault="00663B72" w:rsidP="0067673B">
      <w:pPr>
        <w:spacing w:line="240" w:lineRule="auto"/>
        <w:rPr>
          <w:rFonts w:cs="Arial"/>
        </w:rPr>
      </w:pPr>
    </w:p>
    <w:p w14:paraId="03729EB5" w14:textId="77777777" w:rsidR="00663B72" w:rsidRPr="008D4DFD" w:rsidRDefault="00663B72" w:rsidP="0067673B">
      <w:pPr>
        <w:spacing w:line="240" w:lineRule="auto"/>
        <w:rPr>
          <w:rFonts w:cs="Arial"/>
        </w:rPr>
      </w:pPr>
      <w:r w:rsidRPr="008D4DFD">
        <w:rPr>
          <w:rFonts w:cs="Arial"/>
        </w:rPr>
        <w:t>V primeru spremembe upnika predmetnih terjatev, veljajo določbe tega pooblastila tudi v korist novih upnikov.</w:t>
      </w:r>
    </w:p>
    <w:p w14:paraId="5F3F40F2" w14:textId="77777777" w:rsidR="00663B72" w:rsidRPr="008D4DFD" w:rsidRDefault="00663B72" w:rsidP="0067673B">
      <w:pPr>
        <w:spacing w:line="240" w:lineRule="auto"/>
        <w:rPr>
          <w:rFonts w:cs="Arial"/>
        </w:rPr>
      </w:pPr>
    </w:p>
    <w:p w14:paraId="18AB70CA" w14:textId="77777777" w:rsidR="00663B72" w:rsidRPr="008D4DFD" w:rsidRDefault="00663B72" w:rsidP="0067673B">
      <w:pPr>
        <w:spacing w:line="240" w:lineRule="auto"/>
        <w:rPr>
          <w:rFonts w:cs="Arial"/>
        </w:rPr>
      </w:pPr>
      <w:r w:rsidRPr="008D4DFD">
        <w:rPr>
          <w:rFonts w:cs="Arial"/>
        </w:rPr>
        <w:t>Pooblaščamo upravičenca, da menico po potrebi domicilira pri katerikoli banki, pri kateri imamo odprt račun.</w:t>
      </w:r>
    </w:p>
    <w:p w14:paraId="0412A5F1" w14:textId="77777777" w:rsidR="00663B72" w:rsidRPr="008D4DFD" w:rsidRDefault="00663B72" w:rsidP="0067673B">
      <w:pPr>
        <w:spacing w:line="240" w:lineRule="auto"/>
        <w:rPr>
          <w:rFonts w:cs="Arial"/>
        </w:rPr>
      </w:pPr>
    </w:p>
    <w:p w14:paraId="5A74B6A3" w14:textId="77777777" w:rsidR="00663B72" w:rsidRPr="008D4DFD" w:rsidRDefault="00663B72" w:rsidP="0067673B">
      <w:pPr>
        <w:spacing w:line="240" w:lineRule="auto"/>
        <w:rPr>
          <w:rFonts w:cs="Arial"/>
        </w:rPr>
      </w:pPr>
      <w:r w:rsidRPr="008D4DFD">
        <w:rPr>
          <w:rFonts w:cs="Arial"/>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pogodbe).  </w:t>
      </w:r>
    </w:p>
    <w:p w14:paraId="4A8F6BDF" w14:textId="77777777" w:rsidR="00663B72" w:rsidRPr="008D4DFD" w:rsidRDefault="00663B72" w:rsidP="0067673B">
      <w:pPr>
        <w:spacing w:line="240" w:lineRule="auto"/>
        <w:rPr>
          <w:rFonts w:cs="Arial"/>
        </w:rPr>
      </w:pPr>
    </w:p>
    <w:p w14:paraId="7B2A2FFC" w14:textId="77777777" w:rsidR="00663B72" w:rsidRPr="008D4DFD" w:rsidRDefault="00663B72" w:rsidP="0067673B">
      <w:pPr>
        <w:spacing w:line="240" w:lineRule="auto"/>
        <w:rPr>
          <w:rFonts w:cs="Arial"/>
        </w:rPr>
      </w:pPr>
      <w:r w:rsidRPr="008D4DFD">
        <w:rPr>
          <w:rFonts w:cs="Arial"/>
        </w:rPr>
        <w:t>Pooblaščamo tudi katerokoli banko, pri kateri bi imeli odprt račun, da v breme našega transakcijskega računa unovči predloženo menico.</w:t>
      </w:r>
    </w:p>
    <w:p w14:paraId="1C7FDEEB" w14:textId="77777777" w:rsidR="00663B72" w:rsidRPr="008D4DFD" w:rsidRDefault="00663B72" w:rsidP="0067673B">
      <w:pPr>
        <w:spacing w:line="240" w:lineRule="auto"/>
        <w:rPr>
          <w:rFonts w:cs="Arial"/>
        </w:rPr>
      </w:pPr>
      <w:r w:rsidRPr="008D4DFD">
        <w:rPr>
          <w:rFonts w:cs="Arial"/>
        </w:rPr>
        <w:t>S podpisom tega pooblastila soglašamo, da upravičenec opravi poizvedbe o številkah transakcijskih računov pri katerikoli banki, finančni organizaciji ali upravljavcu baz podatkov o računih.</w:t>
      </w:r>
    </w:p>
    <w:p w14:paraId="7097A753" w14:textId="77777777" w:rsidR="00663B72" w:rsidRPr="008D4DFD" w:rsidRDefault="00663B72" w:rsidP="0067673B">
      <w:pPr>
        <w:spacing w:line="240" w:lineRule="auto"/>
        <w:rPr>
          <w:rFonts w:cs="Arial"/>
        </w:rPr>
      </w:pPr>
    </w:p>
    <w:p w14:paraId="04FAFFB6" w14:textId="77777777" w:rsidR="00663B72" w:rsidRPr="008D4DFD" w:rsidRDefault="00663B72" w:rsidP="0067673B">
      <w:pPr>
        <w:spacing w:line="240" w:lineRule="auto"/>
        <w:rPr>
          <w:rFonts w:cs="Arial"/>
        </w:rPr>
      </w:pPr>
      <w:r w:rsidRPr="008D4DFD">
        <w:rPr>
          <w:rFonts w:cs="Arial"/>
        </w:rPr>
        <w:t>Zavezujemo se, da tega pooblastila ne bomo preklicali.</w:t>
      </w:r>
    </w:p>
    <w:p w14:paraId="2C30939A" w14:textId="77777777" w:rsidR="00663B72" w:rsidRPr="008D4DFD" w:rsidRDefault="00663B72" w:rsidP="0067673B">
      <w:pPr>
        <w:spacing w:line="240" w:lineRule="auto"/>
        <w:rPr>
          <w:rFonts w:cs="Arial"/>
          <w:i/>
          <w:iCs/>
          <w:color w:val="000000"/>
        </w:rPr>
      </w:pPr>
    </w:p>
    <w:p w14:paraId="5E9B5468" w14:textId="77777777" w:rsidR="00663B72" w:rsidRPr="008D4DFD" w:rsidRDefault="00663B72" w:rsidP="0067673B">
      <w:pPr>
        <w:tabs>
          <w:tab w:val="left" w:pos="1224"/>
        </w:tabs>
        <w:spacing w:line="240" w:lineRule="auto"/>
        <w:rPr>
          <w:rFonts w:cs="Arial"/>
        </w:rPr>
      </w:pPr>
      <w:r w:rsidRPr="008D4DFD">
        <w:rPr>
          <w:rFonts w:cs="Arial"/>
        </w:rPr>
        <w:t xml:space="preserve">Kraj in datum: </w:t>
      </w:r>
      <w:r w:rsidRPr="008D4DFD">
        <w:rPr>
          <w:rFonts w:cs="Arial"/>
        </w:rPr>
        <w:tab/>
      </w:r>
      <w:r w:rsidRPr="008D4DFD">
        <w:rPr>
          <w:rFonts w:cs="Arial"/>
        </w:rPr>
        <w:tab/>
      </w:r>
      <w:r w:rsidRPr="008D4DFD">
        <w:rPr>
          <w:rFonts w:cs="Arial"/>
        </w:rPr>
        <w:tab/>
      </w:r>
      <w:r w:rsidRPr="008D4DFD">
        <w:rPr>
          <w:rFonts w:cs="Arial"/>
        </w:rPr>
        <w:tab/>
      </w:r>
      <w:r w:rsidRPr="008D4DFD">
        <w:rPr>
          <w:rFonts w:cs="Arial"/>
        </w:rPr>
        <w:tab/>
      </w:r>
      <w:r w:rsidRPr="008D4DFD">
        <w:rPr>
          <w:rFonts w:cs="Arial"/>
        </w:rPr>
        <w:tab/>
        <w:t>žig:</w:t>
      </w:r>
      <w:r w:rsidRPr="008D4DFD">
        <w:rPr>
          <w:rFonts w:cs="Arial"/>
        </w:rPr>
        <w:tab/>
      </w:r>
      <w:r w:rsidRPr="008D4DFD">
        <w:rPr>
          <w:rFonts w:cs="Arial"/>
        </w:rPr>
        <w:tab/>
        <w:t>Ime in priimek ter podpis:</w:t>
      </w:r>
    </w:p>
    <w:p w14:paraId="08021557" w14:textId="77777777" w:rsidR="00663B72" w:rsidRPr="008D4DFD" w:rsidRDefault="00663B72" w:rsidP="0067673B">
      <w:pPr>
        <w:spacing w:line="240" w:lineRule="auto"/>
        <w:rPr>
          <w:rFonts w:cs="Arial"/>
          <w:i/>
          <w:iCs/>
          <w:color w:val="000000"/>
        </w:rPr>
      </w:pPr>
      <w:r w:rsidRPr="008D4DFD">
        <w:rPr>
          <w:rFonts w:cs="Arial"/>
        </w:rPr>
        <w:t>_______________________</w:t>
      </w:r>
      <w:r w:rsidRPr="008D4DFD">
        <w:rPr>
          <w:rFonts w:cs="Arial"/>
        </w:rPr>
        <w:tab/>
      </w:r>
      <w:r w:rsidRPr="008D4DFD">
        <w:rPr>
          <w:rFonts w:cs="Arial"/>
        </w:rPr>
        <w:tab/>
      </w:r>
      <w:r w:rsidRPr="008D4DFD">
        <w:rPr>
          <w:rFonts w:cs="Arial"/>
        </w:rPr>
        <w:tab/>
      </w:r>
      <w:r w:rsidRPr="008D4DFD">
        <w:rPr>
          <w:rFonts w:cs="Arial"/>
        </w:rPr>
        <w:tab/>
      </w:r>
      <w:r w:rsidRPr="008D4DFD">
        <w:rPr>
          <w:rFonts w:cs="Arial"/>
        </w:rPr>
        <w:tab/>
        <w:t>______________________________</w:t>
      </w:r>
    </w:p>
    <w:p w14:paraId="13BC0D9F" w14:textId="77777777" w:rsidR="002E00E0" w:rsidRDefault="002E00E0" w:rsidP="0067673B">
      <w:pPr>
        <w:spacing w:line="240" w:lineRule="auto"/>
        <w:rPr>
          <w:rFonts w:cs="Arial"/>
          <w:b/>
          <w:bCs/>
          <w:i/>
          <w:iCs/>
          <w:color w:val="7F7F7F" w:themeColor="text1" w:themeTint="80"/>
        </w:rPr>
      </w:pPr>
    </w:p>
    <w:p w14:paraId="46A05A83" w14:textId="25BB0BAF" w:rsidR="00663B72" w:rsidRDefault="00663B72" w:rsidP="0067673B">
      <w:pPr>
        <w:spacing w:line="240" w:lineRule="auto"/>
        <w:rPr>
          <w:rFonts w:cs="Arial"/>
          <w:i/>
          <w:iCs/>
          <w:color w:val="7F7F7F" w:themeColor="text1" w:themeTint="80"/>
        </w:rPr>
      </w:pPr>
      <w:r w:rsidRPr="008D4DFD">
        <w:rPr>
          <w:rFonts w:cs="Arial"/>
          <w:b/>
          <w:bCs/>
          <w:i/>
          <w:iCs/>
          <w:color w:val="7F7F7F" w:themeColor="text1" w:themeTint="80"/>
        </w:rPr>
        <w:t>NAVODILO</w:t>
      </w:r>
      <w:r w:rsidRPr="008D4DFD">
        <w:rPr>
          <w:rFonts w:cs="Arial"/>
          <w:i/>
          <w:iCs/>
          <w:color w:val="7F7F7F" w:themeColor="text1" w:themeTint="80"/>
        </w:rPr>
        <w:t xml:space="preserve">: Ponudnik ob oddaji ponudbe </w:t>
      </w:r>
      <w:r>
        <w:rPr>
          <w:rFonts w:cs="Arial"/>
          <w:i/>
          <w:iCs/>
          <w:color w:val="7F7F7F" w:themeColor="text1" w:themeTint="80"/>
        </w:rPr>
        <w:t>tega obrazca ne oddaja</w:t>
      </w:r>
      <w:r w:rsidRPr="008D4DFD">
        <w:rPr>
          <w:rFonts w:cs="Arial"/>
          <w:i/>
          <w:iCs/>
          <w:color w:val="7F7F7F" w:themeColor="text1" w:themeTint="80"/>
        </w:rPr>
        <w:t>.</w:t>
      </w:r>
    </w:p>
    <w:p w14:paraId="6DE34896" w14:textId="77777777" w:rsidR="0067673B" w:rsidRDefault="0067673B" w:rsidP="0067673B">
      <w:pPr>
        <w:spacing w:line="240" w:lineRule="auto"/>
        <w:rPr>
          <w:rFonts w:cs="Arial"/>
          <w:i/>
          <w:iCs/>
          <w:color w:val="7F7F7F" w:themeColor="text1" w:themeTint="80"/>
        </w:rPr>
      </w:pPr>
    </w:p>
    <w:p w14:paraId="0252EB6C" w14:textId="77777777" w:rsidR="0067673B" w:rsidRDefault="0067673B" w:rsidP="0067673B">
      <w:pPr>
        <w:spacing w:line="240" w:lineRule="auto"/>
        <w:rPr>
          <w:rFonts w:cs="Arial"/>
          <w:i/>
          <w:iCs/>
          <w:color w:val="7F7F7F" w:themeColor="text1" w:themeTint="80"/>
        </w:rPr>
      </w:pPr>
    </w:p>
    <w:p w14:paraId="2035B8FD" w14:textId="77777777" w:rsidR="0067673B" w:rsidRDefault="0067673B" w:rsidP="0067673B">
      <w:pPr>
        <w:spacing w:line="240" w:lineRule="auto"/>
        <w:rPr>
          <w:rFonts w:cs="Arial"/>
          <w:i/>
          <w:iCs/>
          <w:color w:val="7F7F7F" w:themeColor="text1" w:themeTint="80"/>
        </w:rPr>
      </w:pPr>
    </w:p>
    <w:p w14:paraId="3DA6880C" w14:textId="77777777" w:rsidR="0067673B" w:rsidRDefault="0067673B" w:rsidP="0067673B">
      <w:pPr>
        <w:spacing w:line="240" w:lineRule="auto"/>
        <w:rPr>
          <w:rFonts w:cs="Arial"/>
          <w:i/>
          <w:iCs/>
          <w:color w:val="7F7F7F" w:themeColor="text1" w:themeTint="80"/>
        </w:rPr>
      </w:pPr>
    </w:p>
    <w:p w14:paraId="6DBAD1A1" w14:textId="77777777" w:rsidR="0067673B" w:rsidRDefault="0067673B" w:rsidP="0067673B">
      <w:pPr>
        <w:spacing w:line="240" w:lineRule="auto"/>
        <w:rPr>
          <w:rFonts w:cs="Arial"/>
          <w:i/>
          <w:iCs/>
          <w:color w:val="7F7F7F" w:themeColor="text1" w:themeTint="80"/>
        </w:rPr>
      </w:pPr>
    </w:p>
    <w:p w14:paraId="450BC08E" w14:textId="02F353A8" w:rsidR="00663B72" w:rsidRPr="00276896" w:rsidRDefault="00663B72" w:rsidP="0067673B">
      <w:pPr>
        <w:tabs>
          <w:tab w:val="left" w:pos="1224"/>
        </w:tabs>
        <w:spacing w:line="240" w:lineRule="auto"/>
        <w:rPr>
          <w:rFonts w:cs="Arial"/>
          <w:b/>
          <w:bCs/>
          <w:shd w:val="clear" w:color="auto" w:fill="DEEAF6" w:themeFill="accent5" w:themeFillTint="33"/>
        </w:rPr>
      </w:pPr>
      <w:r>
        <w:rPr>
          <w:rFonts w:cs="Arial"/>
          <w:b/>
          <w:bCs/>
          <w:shd w:val="clear" w:color="auto" w:fill="DEEAF6" w:themeFill="accent5" w:themeFillTint="33"/>
        </w:rPr>
        <w:t>IZJAVA</w:t>
      </w:r>
      <w:r w:rsidRPr="00276896">
        <w:rPr>
          <w:rFonts w:cs="Arial"/>
          <w:b/>
          <w:bCs/>
          <w:shd w:val="clear" w:color="auto" w:fill="DEEAF6" w:themeFill="accent5" w:themeFillTint="33"/>
        </w:rPr>
        <w:t xml:space="preserve"> PODIZVAJALCA</w:t>
      </w:r>
      <w:r w:rsidRPr="00276896">
        <w:rPr>
          <w:rFonts w:cs="Arial"/>
          <w:b/>
          <w:bCs/>
          <w:shd w:val="clear" w:color="auto" w:fill="DEEAF6" w:themeFill="accent5" w:themeFillTint="33"/>
        </w:rPr>
        <w:tab/>
      </w:r>
      <w:r w:rsidRPr="00276896">
        <w:rPr>
          <w:rFonts w:cs="Arial"/>
          <w:b/>
          <w:bCs/>
          <w:shd w:val="clear" w:color="auto" w:fill="DEEAF6" w:themeFill="accent5" w:themeFillTint="33"/>
        </w:rPr>
        <w:tab/>
      </w:r>
      <w:r w:rsidRPr="00276896">
        <w:rPr>
          <w:rFonts w:cs="Arial"/>
          <w:b/>
          <w:bCs/>
          <w:shd w:val="clear" w:color="auto" w:fill="DEEAF6" w:themeFill="accent5" w:themeFillTint="33"/>
        </w:rPr>
        <w:tab/>
      </w:r>
      <w:r w:rsidRPr="00276896">
        <w:rPr>
          <w:rFonts w:cs="Arial"/>
          <w:b/>
          <w:bCs/>
          <w:shd w:val="clear" w:color="auto" w:fill="DEEAF6" w:themeFill="accent5" w:themeFillTint="33"/>
        </w:rPr>
        <w:tab/>
      </w:r>
      <w:r w:rsidRPr="00276896">
        <w:rPr>
          <w:rFonts w:cs="Arial"/>
          <w:b/>
          <w:bCs/>
          <w:shd w:val="clear" w:color="auto" w:fill="DEEAF6" w:themeFill="accent5" w:themeFillTint="33"/>
        </w:rPr>
        <w:tab/>
      </w:r>
      <w:r w:rsidRPr="00276896">
        <w:rPr>
          <w:rFonts w:cs="Arial"/>
          <w:b/>
          <w:bCs/>
          <w:shd w:val="clear" w:color="auto" w:fill="DEEAF6" w:themeFill="accent5" w:themeFillTint="33"/>
        </w:rPr>
        <w:tab/>
      </w:r>
      <w:r w:rsidRPr="00276896">
        <w:rPr>
          <w:rFonts w:cs="Arial"/>
          <w:b/>
          <w:bCs/>
          <w:shd w:val="clear" w:color="auto" w:fill="DEEAF6" w:themeFill="accent5" w:themeFillTint="33"/>
        </w:rPr>
        <w:tab/>
      </w:r>
      <w:r w:rsidRPr="00276896">
        <w:rPr>
          <w:rFonts w:cs="Arial"/>
          <w:b/>
          <w:bCs/>
          <w:shd w:val="clear" w:color="auto" w:fill="DEEAF6" w:themeFill="accent5" w:themeFillTint="33"/>
        </w:rPr>
        <w:tab/>
      </w:r>
      <w:r>
        <w:rPr>
          <w:rFonts w:cs="Arial"/>
          <w:b/>
          <w:bCs/>
          <w:shd w:val="clear" w:color="auto" w:fill="DEEAF6" w:themeFill="accent5" w:themeFillTint="33"/>
        </w:rPr>
        <w:t xml:space="preserve">  </w:t>
      </w:r>
      <w:r w:rsidRPr="00276896">
        <w:rPr>
          <w:rFonts w:cs="Arial"/>
          <w:b/>
          <w:bCs/>
          <w:shd w:val="clear" w:color="auto" w:fill="DEEAF6" w:themeFill="accent5" w:themeFillTint="33"/>
        </w:rPr>
        <w:t xml:space="preserve">  Obrazec </w:t>
      </w:r>
      <w:r>
        <w:rPr>
          <w:rFonts w:cs="Arial"/>
          <w:b/>
          <w:bCs/>
          <w:shd w:val="clear" w:color="auto" w:fill="DEEAF6" w:themeFill="accent5" w:themeFillTint="33"/>
        </w:rPr>
        <w:t>7</w:t>
      </w:r>
    </w:p>
    <w:p w14:paraId="6EE6DF1A" w14:textId="77777777" w:rsidR="00663B72" w:rsidRPr="00276896" w:rsidRDefault="00663B72" w:rsidP="0067673B">
      <w:pPr>
        <w:tabs>
          <w:tab w:val="left" w:pos="1224"/>
        </w:tabs>
        <w:spacing w:line="240" w:lineRule="auto"/>
        <w:rPr>
          <w:rFonts w:cs="Arial"/>
          <w:b/>
          <w:bCs/>
          <w:shd w:val="clear" w:color="auto" w:fill="DEEAF6" w:themeFill="accent5" w:themeFillTint="33"/>
        </w:rPr>
      </w:pPr>
    </w:p>
    <w:p w14:paraId="2A09C848" w14:textId="77777777" w:rsidR="00663B72" w:rsidRPr="00573932" w:rsidRDefault="00663B72" w:rsidP="0067673B">
      <w:pPr>
        <w:spacing w:line="240" w:lineRule="auto"/>
        <w:rPr>
          <w:rFonts w:cs="Arial"/>
        </w:rPr>
      </w:pPr>
      <w:r w:rsidRPr="00573932">
        <w:rPr>
          <w:rFonts w:cs="Arial"/>
        </w:rPr>
        <w:t>Naziv podizvajalca: __________________________________________________________</w:t>
      </w:r>
    </w:p>
    <w:p w14:paraId="545531EB" w14:textId="77777777" w:rsidR="00663B72" w:rsidRPr="00573932" w:rsidRDefault="00663B72" w:rsidP="0067673B">
      <w:pPr>
        <w:spacing w:line="240" w:lineRule="auto"/>
        <w:rPr>
          <w:rFonts w:cs="Arial"/>
        </w:rPr>
      </w:pPr>
      <w:r w:rsidRPr="00573932">
        <w:rPr>
          <w:rFonts w:cs="Arial"/>
        </w:rPr>
        <w:t>Sedež (naslov) podizvajalca: __________________________________________________</w:t>
      </w:r>
    </w:p>
    <w:p w14:paraId="6368F450" w14:textId="77777777" w:rsidR="00663B72" w:rsidRPr="00573932" w:rsidRDefault="00663B72" w:rsidP="0067673B">
      <w:pPr>
        <w:spacing w:line="240" w:lineRule="auto"/>
        <w:rPr>
          <w:rFonts w:cs="Arial"/>
        </w:rPr>
      </w:pPr>
      <w:r w:rsidRPr="00573932">
        <w:rPr>
          <w:rFonts w:cs="Arial"/>
        </w:rPr>
        <w:t>Davčna številka podizvajalca: __________________________________________________</w:t>
      </w:r>
    </w:p>
    <w:p w14:paraId="4C718923" w14:textId="77777777" w:rsidR="00663B72" w:rsidRPr="00573932" w:rsidRDefault="00663B72" w:rsidP="0067673B">
      <w:pPr>
        <w:spacing w:line="240" w:lineRule="auto"/>
        <w:rPr>
          <w:rFonts w:cs="Arial"/>
        </w:rPr>
      </w:pPr>
      <w:r w:rsidRPr="00573932">
        <w:rPr>
          <w:rFonts w:cs="Arial"/>
        </w:rPr>
        <w:t>Matična številka podizvajalca: ____________________________________________________</w:t>
      </w:r>
    </w:p>
    <w:p w14:paraId="3AA6E905" w14:textId="77777777" w:rsidR="00663B72" w:rsidRPr="00573932" w:rsidRDefault="00663B72" w:rsidP="0067673B">
      <w:pPr>
        <w:pStyle w:val="HTML-oblikovano"/>
        <w:jc w:val="both"/>
        <w:rPr>
          <w:rFonts w:ascii="Arial" w:eastAsia="Calibri" w:hAnsi="Arial" w:cs="Arial"/>
          <w:color w:val="auto"/>
          <w:sz w:val="20"/>
          <w:szCs w:val="20"/>
        </w:rPr>
      </w:pPr>
    </w:p>
    <w:p w14:paraId="30462E79" w14:textId="77777777" w:rsidR="00663B72" w:rsidRPr="00573932" w:rsidRDefault="00663B72" w:rsidP="0067673B">
      <w:pPr>
        <w:pStyle w:val="HTML-oblikovano"/>
        <w:jc w:val="both"/>
        <w:rPr>
          <w:rFonts w:ascii="Arial" w:hAnsi="Arial" w:cs="Arial"/>
          <w:color w:val="auto"/>
          <w:sz w:val="20"/>
          <w:szCs w:val="20"/>
        </w:rPr>
      </w:pPr>
      <w:r w:rsidRPr="00573932">
        <w:rPr>
          <w:rFonts w:ascii="Arial" w:eastAsia="Calibri" w:hAnsi="Arial" w:cs="Arial"/>
          <w:color w:val="auto"/>
          <w:sz w:val="20"/>
          <w:szCs w:val="20"/>
        </w:rPr>
        <w:t xml:space="preserve">Številka transakcijskega računa podizvajalca: IBAN SI56 </w:t>
      </w:r>
      <w:r w:rsidRPr="00573932">
        <w:rPr>
          <w:rFonts w:ascii="Arial" w:hAnsi="Arial" w:cs="Arial"/>
          <w:color w:val="auto"/>
          <w:sz w:val="20"/>
          <w:szCs w:val="20"/>
        </w:rPr>
        <w:t>________________________________,</w:t>
      </w:r>
    </w:p>
    <w:p w14:paraId="0F71A0A4" w14:textId="77777777" w:rsidR="00663B72" w:rsidRPr="00573932" w:rsidRDefault="00663B72" w:rsidP="0067673B">
      <w:pPr>
        <w:pStyle w:val="HTML-oblikovano"/>
        <w:jc w:val="both"/>
        <w:rPr>
          <w:rFonts w:ascii="Arial" w:hAnsi="Arial" w:cs="Arial"/>
          <w:color w:val="auto"/>
          <w:sz w:val="20"/>
          <w:szCs w:val="20"/>
        </w:rPr>
      </w:pPr>
      <w:r w:rsidRPr="00573932">
        <w:rPr>
          <w:rFonts w:ascii="Arial" w:hAnsi="Arial" w:cs="Arial"/>
          <w:color w:val="auto"/>
          <w:sz w:val="20"/>
          <w:szCs w:val="20"/>
        </w:rPr>
        <w:t>odprt pri _____________________________________________________________________</w:t>
      </w:r>
    </w:p>
    <w:p w14:paraId="152C6E66" w14:textId="77777777" w:rsidR="00663B72" w:rsidRPr="00573932" w:rsidRDefault="00663B72" w:rsidP="0067673B">
      <w:pPr>
        <w:widowControl w:val="0"/>
        <w:autoSpaceDE w:val="0"/>
        <w:spacing w:line="240" w:lineRule="auto"/>
        <w:rPr>
          <w:rFonts w:cs="Arial"/>
        </w:rPr>
      </w:pPr>
    </w:p>
    <w:p w14:paraId="64940915" w14:textId="77777777" w:rsidR="00663B72" w:rsidRPr="00573932" w:rsidRDefault="00663B72" w:rsidP="0067673B">
      <w:pPr>
        <w:spacing w:line="240" w:lineRule="auto"/>
        <w:rPr>
          <w:rFonts w:cs="Arial"/>
        </w:rPr>
      </w:pPr>
    </w:p>
    <w:p w14:paraId="1E2D5627" w14:textId="1EE10B2E" w:rsidR="00663B72" w:rsidRPr="00573932" w:rsidRDefault="00663B72" w:rsidP="0067673B">
      <w:pPr>
        <w:tabs>
          <w:tab w:val="left" w:pos="6237"/>
        </w:tabs>
        <w:spacing w:line="240" w:lineRule="auto"/>
        <w:jc w:val="left"/>
        <w:rPr>
          <w:rFonts w:cs="Arial"/>
        </w:rPr>
      </w:pPr>
      <w:r w:rsidRPr="00573932">
        <w:rPr>
          <w:rFonts w:cs="Arial"/>
          <w:shd w:val="clear" w:color="auto" w:fill="FFFFFF"/>
        </w:rPr>
        <w:t>Na podlagi četrte alinee drugega odstavka 94. člena ZJN-3 zahtevamo, da bo naročnik</w:t>
      </w:r>
      <w:r w:rsidRPr="00573932">
        <w:rPr>
          <w:rFonts w:cs="Arial"/>
        </w:rPr>
        <w:t xml:space="preserve"> Javno podjetje Komunala </w:t>
      </w:r>
      <w:r>
        <w:rPr>
          <w:rFonts w:cs="Arial"/>
        </w:rPr>
        <w:t>Idrija d.o.o.</w:t>
      </w:r>
      <w:r w:rsidRPr="00573932">
        <w:rPr>
          <w:rFonts w:cs="Arial"/>
          <w:shd w:val="clear" w:color="auto" w:fill="FFFFFF"/>
        </w:rPr>
        <w:t xml:space="preserve"> za javno naročilo, katerega predmet je</w:t>
      </w:r>
      <w:r w:rsidRPr="00573932">
        <w:rPr>
          <w:rFonts w:cs="Arial"/>
        </w:rPr>
        <w:t xml:space="preserve"> </w:t>
      </w:r>
      <w:r w:rsidR="007E0D5A" w:rsidRPr="007E0D5A">
        <w:rPr>
          <w:rFonts w:cs="Arial"/>
        </w:rPr>
        <w:t xml:space="preserve">PRAZNJENJE GREZNIC, PREVOZ BLATA ČISTILNIH NAPRAV IN OSTALA DELA NA KANALIZACIJI </w:t>
      </w:r>
      <w:r w:rsidRPr="00573932">
        <w:rPr>
          <w:rFonts w:cs="Arial"/>
        </w:rPr>
        <w:t>namesto ponudnika _________________________________________________________________</w:t>
      </w:r>
      <w:r>
        <w:rPr>
          <w:rFonts w:cs="Arial"/>
        </w:rPr>
        <w:t>________________</w:t>
      </w:r>
      <w:r w:rsidRPr="00573932">
        <w:rPr>
          <w:rFonts w:cs="Arial"/>
        </w:rPr>
        <w:t xml:space="preserve"> _________________________________________________________________________________ </w:t>
      </w:r>
      <w:r w:rsidRPr="00573932">
        <w:rPr>
          <w:rFonts w:cs="Arial"/>
          <w:i/>
        </w:rPr>
        <w:t>(vpisati naziv in naslov ponudnika)</w:t>
      </w:r>
      <w:r w:rsidRPr="00573932">
        <w:rPr>
          <w:rFonts w:cs="Arial"/>
        </w:rPr>
        <w:t xml:space="preserve">  poravnaval naše terjatve do ponudnika neposredno nam, kot podizvajalcu.</w:t>
      </w:r>
    </w:p>
    <w:p w14:paraId="4C4EE2BF" w14:textId="77777777" w:rsidR="00663B72" w:rsidRDefault="00663B72" w:rsidP="0067673B">
      <w:pPr>
        <w:spacing w:line="240" w:lineRule="auto"/>
        <w:rPr>
          <w:rFonts w:cs="Arial"/>
        </w:rPr>
      </w:pPr>
    </w:p>
    <w:p w14:paraId="095D854B" w14:textId="77777777" w:rsidR="00663B72" w:rsidRPr="008D4DFD" w:rsidRDefault="00663B72" w:rsidP="0067673B">
      <w:pPr>
        <w:tabs>
          <w:tab w:val="left" w:pos="1224"/>
        </w:tabs>
        <w:spacing w:line="240" w:lineRule="auto"/>
        <w:rPr>
          <w:rFonts w:cs="Arial"/>
        </w:rPr>
      </w:pPr>
      <w:r w:rsidRPr="008D4DFD">
        <w:rPr>
          <w:rFonts w:cs="Arial"/>
        </w:rPr>
        <w:t xml:space="preserve">Kraj in datum: </w:t>
      </w:r>
      <w:r w:rsidRPr="008D4DFD">
        <w:rPr>
          <w:rFonts w:cs="Arial"/>
        </w:rPr>
        <w:tab/>
      </w:r>
      <w:r w:rsidRPr="008D4DFD">
        <w:rPr>
          <w:rFonts w:cs="Arial"/>
        </w:rPr>
        <w:tab/>
      </w:r>
      <w:r w:rsidRPr="008D4DFD">
        <w:rPr>
          <w:rFonts w:cs="Arial"/>
        </w:rPr>
        <w:tab/>
      </w:r>
      <w:r w:rsidRPr="008D4DFD">
        <w:rPr>
          <w:rFonts w:cs="Arial"/>
        </w:rPr>
        <w:tab/>
      </w:r>
      <w:r w:rsidRPr="008D4DFD">
        <w:rPr>
          <w:rFonts w:cs="Arial"/>
        </w:rPr>
        <w:tab/>
      </w:r>
      <w:r w:rsidRPr="008D4DFD">
        <w:rPr>
          <w:rFonts w:cs="Arial"/>
        </w:rPr>
        <w:tab/>
        <w:t>žig:</w:t>
      </w:r>
      <w:r w:rsidRPr="008D4DFD">
        <w:rPr>
          <w:rFonts w:cs="Arial"/>
        </w:rPr>
        <w:tab/>
      </w:r>
      <w:r w:rsidRPr="008D4DFD">
        <w:rPr>
          <w:rFonts w:cs="Arial"/>
        </w:rPr>
        <w:tab/>
        <w:t>Ime in priimek ter podpis:</w:t>
      </w:r>
    </w:p>
    <w:p w14:paraId="63CF41CB" w14:textId="77777777" w:rsidR="00663B72" w:rsidRPr="008D4DFD" w:rsidRDefault="00663B72" w:rsidP="0067673B">
      <w:pPr>
        <w:spacing w:line="240" w:lineRule="auto"/>
        <w:rPr>
          <w:rFonts w:cs="Arial"/>
          <w:i/>
          <w:iCs/>
          <w:color w:val="000000"/>
        </w:rPr>
      </w:pPr>
      <w:r w:rsidRPr="008D4DFD">
        <w:rPr>
          <w:rFonts w:cs="Arial"/>
        </w:rPr>
        <w:t>_______________________</w:t>
      </w:r>
      <w:r w:rsidRPr="008D4DFD">
        <w:rPr>
          <w:rFonts w:cs="Arial"/>
        </w:rPr>
        <w:tab/>
      </w:r>
      <w:r w:rsidRPr="008D4DFD">
        <w:rPr>
          <w:rFonts w:cs="Arial"/>
        </w:rPr>
        <w:tab/>
      </w:r>
      <w:r w:rsidRPr="008D4DFD">
        <w:rPr>
          <w:rFonts w:cs="Arial"/>
        </w:rPr>
        <w:tab/>
      </w:r>
      <w:r w:rsidRPr="008D4DFD">
        <w:rPr>
          <w:rFonts w:cs="Arial"/>
        </w:rPr>
        <w:tab/>
      </w:r>
      <w:r w:rsidRPr="008D4DFD">
        <w:rPr>
          <w:rFonts w:cs="Arial"/>
        </w:rPr>
        <w:tab/>
        <w:t>______________________________</w:t>
      </w:r>
    </w:p>
    <w:p w14:paraId="211C07C0" w14:textId="77777777" w:rsidR="00663B72" w:rsidRPr="008D4DFD" w:rsidRDefault="00663B72" w:rsidP="0067673B">
      <w:pPr>
        <w:spacing w:line="240" w:lineRule="auto"/>
        <w:rPr>
          <w:rFonts w:cs="Arial"/>
          <w:b/>
          <w:bCs/>
          <w:i/>
          <w:iCs/>
          <w:color w:val="7F7F7F" w:themeColor="text1" w:themeTint="80"/>
        </w:rPr>
      </w:pPr>
    </w:p>
    <w:p w14:paraId="4B622605" w14:textId="77777777" w:rsidR="00663B72" w:rsidRPr="008D4DFD" w:rsidRDefault="00663B72" w:rsidP="0067673B">
      <w:pPr>
        <w:spacing w:line="240" w:lineRule="auto"/>
        <w:rPr>
          <w:rFonts w:cs="Arial"/>
          <w:i/>
          <w:iCs/>
          <w:color w:val="7F7F7F" w:themeColor="text1" w:themeTint="80"/>
        </w:rPr>
      </w:pPr>
      <w:r w:rsidRPr="008D4DFD">
        <w:rPr>
          <w:rFonts w:cs="Arial"/>
          <w:b/>
          <w:bCs/>
          <w:i/>
          <w:iCs/>
          <w:color w:val="7F7F7F" w:themeColor="text1" w:themeTint="80"/>
        </w:rPr>
        <w:t>NAVODILO</w:t>
      </w:r>
      <w:r w:rsidRPr="008D4DFD">
        <w:rPr>
          <w:rFonts w:cs="Arial"/>
          <w:i/>
          <w:iCs/>
          <w:color w:val="7F7F7F" w:themeColor="text1" w:themeTint="80"/>
        </w:rPr>
        <w:t xml:space="preserve">: </w:t>
      </w:r>
      <w:r>
        <w:rPr>
          <w:rFonts w:cs="Arial"/>
          <w:i/>
          <w:iCs/>
          <w:color w:val="7F7F7F" w:themeColor="text1" w:themeTint="80"/>
        </w:rPr>
        <w:t>Obrazec se oddaja, če ponudnik nastopa s podizvajalci in ti zahtevajo neposredno plačilo</w:t>
      </w:r>
      <w:r w:rsidRPr="008D4DFD">
        <w:rPr>
          <w:rFonts w:cs="Arial"/>
          <w:i/>
          <w:iCs/>
          <w:color w:val="7F7F7F" w:themeColor="text1" w:themeTint="80"/>
        </w:rPr>
        <w:t>.</w:t>
      </w:r>
    </w:p>
    <w:p w14:paraId="0F595C6B" w14:textId="77777777" w:rsidR="00663B72" w:rsidRPr="00B940F9" w:rsidRDefault="00663B72" w:rsidP="0067673B">
      <w:pPr>
        <w:spacing w:line="240" w:lineRule="auto"/>
        <w:rPr>
          <w:rFonts w:cs="Arial"/>
          <w:i/>
          <w:iCs/>
          <w:color w:val="7F7F7F" w:themeColor="text1" w:themeTint="80"/>
        </w:rPr>
      </w:pPr>
      <w:r w:rsidRPr="007509BB">
        <w:rPr>
          <w:rFonts w:cstheme="minorHAnsi"/>
          <w:color w:val="7F7F7F" w:themeColor="text1" w:themeTint="80"/>
          <w:sz w:val="21"/>
          <w:szCs w:val="21"/>
        </w:rPr>
        <w:br w:type="page"/>
      </w:r>
    </w:p>
    <w:p w14:paraId="79F783D9" w14:textId="73AE66CE" w:rsidR="00663B72" w:rsidRPr="00276896" w:rsidRDefault="00663B72" w:rsidP="0067673B">
      <w:pPr>
        <w:tabs>
          <w:tab w:val="left" w:pos="1224"/>
        </w:tabs>
        <w:spacing w:line="240" w:lineRule="auto"/>
        <w:rPr>
          <w:rFonts w:cs="Arial"/>
          <w:b/>
          <w:bCs/>
          <w:shd w:val="clear" w:color="auto" w:fill="DEEAF6" w:themeFill="accent5" w:themeFillTint="33"/>
        </w:rPr>
      </w:pPr>
      <w:r w:rsidRPr="00276896">
        <w:rPr>
          <w:rFonts w:cs="Arial"/>
          <w:b/>
          <w:bCs/>
          <w:shd w:val="clear" w:color="auto" w:fill="DEEAF6" w:themeFill="accent5" w:themeFillTint="33"/>
        </w:rPr>
        <w:lastRenderedPageBreak/>
        <w:t xml:space="preserve">VZOREC </w:t>
      </w:r>
      <w:r>
        <w:rPr>
          <w:rFonts w:cs="Arial"/>
          <w:b/>
          <w:bCs/>
          <w:shd w:val="clear" w:color="auto" w:fill="DEEAF6" w:themeFill="accent5" w:themeFillTint="33"/>
        </w:rPr>
        <w:t xml:space="preserve">OKVIRNEGA SPORAZUMA </w:t>
      </w:r>
      <w:r w:rsidRPr="00276896">
        <w:rPr>
          <w:rFonts w:cs="Arial"/>
          <w:b/>
          <w:bCs/>
          <w:shd w:val="clear" w:color="auto" w:fill="DEEAF6" w:themeFill="accent5" w:themeFillTint="33"/>
        </w:rPr>
        <w:tab/>
      </w:r>
      <w:r w:rsidRPr="00276896">
        <w:rPr>
          <w:rFonts w:cs="Arial"/>
          <w:b/>
          <w:bCs/>
          <w:shd w:val="clear" w:color="auto" w:fill="DEEAF6" w:themeFill="accent5" w:themeFillTint="33"/>
        </w:rPr>
        <w:tab/>
      </w:r>
      <w:r w:rsidRPr="00276896">
        <w:rPr>
          <w:rFonts w:cs="Arial"/>
          <w:b/>
          <w:bCs/>
          <w:shd w:val="clear" w:color="auto" w:fill="DEEAF6" w:themeFill="accent5" w:themeFillTint="33"/>
        </w:rPr>
        <w:tab/>
      </w:r>
      <w:r w:rsidRPr="00276896">
        <w:rPr>
          <w:rFonts w:cs="Arial"/>
          <w:b/>
          <w:bCs/>
          <w:shd w:val="clear" w:color="auto" w:fill="DEEAF6" w:themeFill="accent5" w:themeFillTint="33"/>
        </w:rPr>
        <w:tab/>
      </w:r>
      <w:r w:rsidRPr="00276896">
        <w:rPr>
          <w:rFonts w:cs="Arial"/>
          <w:b/>
          <w:bCs/>
          <w:shd w:val="clear" w:color="auto" w:fill="DEEAF6" w:themeFill="accent5" w:themeFillTint="33"/>
        </w:rPr>
        <w:tab/>
      </w:r>
      <w:r>
        <w:rPr>
          <w:rFonts w:cs="Arial"/>
          <w:b/>
          <w:bCs/>
          <w:shd w:val="clear" w:color="auto" w:fill="DEEAF6" w:themeFill="accent5" w:themeFillTint="33"/>
        </w:rPr>
        <w:t xml:space="preserve">                          </w:t>
      </w:r>
      <w:r w:rsidRPr="00276896">
        <w:rPr>
          <w:rFonts w:cs="Arial"/>
          <w:b/>
          <w:bCs/>
          <w:shd w:val="clear" w:color="auto" w:fill="DEEAF6" w:themeFill="accent5" w:themeFillTint="33"/>
        </w:rPr>
        <w:t xml:space="preserve">     Obrazec </w:t>
      </w:r>
      <w:r>
        <w:rPr>
          <w:rFonts w:cs="Arial"/>
          <w:b/>
          <w:bCs/>
          <w:shd w:val="clear" w:color="auto" w:fill="DEEAF6" w:themeFill="accent5" w:themeFillTint="33"/>
        </w:rPr>
        <w:t>8</w:t>
      </w:r>
    </w:p>
    <w:p w14:paraId="278A04E2" w14:textId="77777777" w:rsidR="00663B72" w:rsidRPr="00EA3825" w:rsidRDefault="00663B72" w:rsidP="0067673B">
      <w:pPr>
        <w:spacing w:line="240" w:lineRule="auto"/>
        <w:rPr>
          <w:rFonts w:cs="Arial"/>
        </w:rPr>
      </w:pPr>
    </w:p>
    <w:p w14:paraId="74EA1F0D" w14:textId="77777777" w:rsidR="00663B72" w:rsidRPr="00EA3825" w:rsidRDefault="00663B72" w:rsidP="0067673B">
      <w:pPr>
        <w:spacing w:line="240" w:lineRule="auto"/>
        <w:jc w:val="left"/>
        <w:rPr>
          <w:rFonts w:cs="Arial"/>
        </w:rPr>
      </w:pPr>
      <w:r w:rsidRPr="00EA3825">
        <w:rPr>
          <w:rFonts w:cs="Arial"/>
          <w:b/>
          <w:bCs/>
          <w:color w:val="000000"/>
        </w:rPr>
        <w:t xml:space="preserve">NAROČNIK: </w:t>
      </w:r>
      <w:r w:rsidRPr="00EA3825">
        <w:rPr>
          <w:rFonts w:cs="Arial"/>
          <w:b/>
          <w:color w:val="000000"/>
        </w:rPr>
        <w:t>Javno podjetje Komunala Idrija d.o.o., Carl Jakoba ulica 4, 5280 Idrija</w:t>
      </w:r>
      <w:r w:rsidRPr="00EA3825">
        <w:rPr>
          <w:rFonts w:cs="Arial"/>
          <w:color w:val="000000"/>
        </w:rPr>
        <w:br/>
        <w:t>zakoniti zastopnik: mag. Brigita Šen Kreže, direktorica</w:t>
      </w:r>
      <w:r w:rsidRPr="00EA3825">
        <w:rPr>
          <w:rFonts w:cs="Arial"/>
        </w:rPr>
        <w:br/>
      </w:r>
    </w:p>
    <w:tbl>
      <w:tblPr>
        <w:tblW w:w="3500" w:type="pct"/>
        <w:tblInd w:w="108" w:type="dxa"/>
        <w:tblLook w:val="04A0" w:firstRow="1" w:lastRow="0" w:firstColumn="1" w:lastColumn="0" w:noHBand="0" w:noVBand="1"/>
      </w:tblPr>
      <w:tblGrid>
        <w:gridCol w:w="3300"/>
        <w:gridCol w:w="3049"/>
      </w:tblGrid>
      <w:tr w:rsidR="00663B72" w:rsidRPr="00EA3825" w14:paraId="5D773C2C" w14:textId="77777777" w:rsidTr="001668FD">
        <w:tc>
          <w:tcPr>
            <w:tcW w:w="3300" w:type="dxa"/>
            <w:tcMar>
              <w:top w:w="0" w:type="auto"/>
              <w:bottom w:w="0" w:type="auto"/>
            </w:tcMar>
            <w:vAlign w:val="center"/>
          </w:tcPr>
          <w:p w14:paraId="54B62477" w14:textId="77777777" w:rsidR="00663B72" w:rsidRPr="00EA3825" w:rsidRDefault="00663B72" w:rsidP="0067673B">
            <w:pPr>
              <w:spacing w:line="240" w:lineRule="auto"/>
              <w:ind w:hanging="108"/>
              <w:rPr>
                <w:rFonts w:cs="Arial"/>
              </w:rPr>
            </w:pPr>
            <w:r w:rsidRPr="00EA3825">
              <w:rPr>
                <w:rFonts w:cs="Arial"/>
                <w:color w:val="000000"/>
                <w:position w:val="-2"/>
              </w:rPr>
              <w:t>Matična številka:</w:t>
            </w:r>
          </w:p>
        </w:tc>
        <w:tc>
          <w:tcPr>
            <w:tcW w:w="0" w:type="auto"/>
            <w:tcMar>
              <w:top w:w="0" w:type="auto"/>
              <w:bottom w:w="0" w:type="auto"/>
            </w:tcMar>
            <w:vAlign w:val="center"/>
          </w:tcPr>
          <w:p w14:paraId="6AA1D50D" w14:textId="77777777" w:rsidR="00663B72" w:rsidRPr="00EA3825" w:rsidRDefault="00663B72" w:rsidP="0067673B">
            <w:pPr>
              <w:spacing w:line="240" w:lineRule="auto"/>
              <w:ind w:hanging="108"/>
              <w:rPr>
                <w:rFonts w:cs="Arial"/>
              </w:rPr>
            </w:pPr>
            <w:r w:rsidRPr="00EA3825">
              <w:rPr>
                <w:rFonts w:cs="Arial"/>
              </w:rPr>
              <w:t>5144647000</w:t>
            </w:r>
          </w:p>
        </w:tc>
      </w:tr>
      <w:tr w:rsidR="00663B72" w:rsidRPr="00EA3825" w14:paraId="15EAB6F4" w14:textId="77777777" w:rsidTr="001668FD">
        <w:tc>
          <w:tcPr>
            <w:tcW w:w="3300" w:type="dxa"/>
            <w:tcMar>
              <w:top w:w="0" w:type="auto"/>
              <w:bottom w:w="0" w:type="auto"/>
            </w:tcMar>
            <w:vAlign w:val="center"/>
          </w:tcPr>
          <w:p w14:paraId="424C45C4" w14:textId="77777777" w:rsidR="00663B72" w:rsidRPr="00EA3825" w:rsidRDefault="00663B72" w:rsidP="0067673B">
            <w:pPr>
              <w:spacing w:line="240" w:lineRule="auto"/>
              <w:ind w:hanging="108"/>
              <w:rPr>
                <w:rFonts w:cs="Arial"/>
              </w:rPr>
            </w:pPr>
            <w:r w:rsidRPr="00EA3825">
              <w:rPr>
                <w:rFonts w:cs="Arial"/>
                <w:color w:val="000000"/>
                <w:position w:val="-2"/>
              </w:rPr>
              <w:t>Identifikacijska številka za DDV:</w:t>
            </w:r>
          </w:p>
        </w:tc>
        <w:tc>
          <w:tcPr>
            <w:tcW w:w="0" w:type="auto"/>
            <w:tcMar>
              <w:top w:w="0" w:type="auto"/>
              <w:bottom w:w="0" w:type="auto"/>
            </w:tcMar>
            <w:vAlign w:val="center"/>
          </w:tcPr>
          <w:p w14:paraId="031D4B9F" w14:textId="77777777" w:rsidR="00663B72" w:rsidRPr="00EA3825" w:rsidRDefault="00663B72" w:rsidP="0067673B">
            <w:pPr>
              <w:spacing w:line="240" w:lineRule="auto"/>
              <w:ind w:hanging="108"/>
              <w:rPr>
                <w:rFonts w:cs="Arial"/>
              </w:rPr>
            </w:pPr>
            <w:r w:rsidRPr="00EA3825">
              <w:rPr>
                <w:rFonts w:cs="Arial"/>
              </w:rPr>
              <w:t>SI 13286218</w:t>
            </w:r>
          </w:p>
        </w:tc>
      </w:tr>
      <w:tr w:rsidR="00663B72" w:rsidRPr="00EA3825" w14:paraId="518C51B9" w14:textId="77777777" w:rsidTr="001668FD">
        <w:tc>
          <w:tcPr>
            <w:tcW w:w="3300" w:type="dxa"/>
            <w:tcMar>
              <w:top w:w="0" w:type="auto"/>
              <w:bottom w:w="0" w:type="auto"/>
            </w:tcMar>
            <w:vAlign w:val="center"/>
          </w:tcPr>
          <w:p w14:paraId="68797E37" w14:textId="77777777" w:rsidR="00663B72" w:rsidRPr="00EA3825" w:rsidRDefault="00663B72" w:rsidP="0067673B">
            <w:pPr>
              <w:spacing w:line="240" w:lineRule="auto"/>
              <w:ind w:hanging="108"/>
              <w:rPr>
                <w:rFonts w:cs="Arial"/>
              </w:rPr>
            </w:pPr>
          </w:p>
        </w:tc>
        <w:tc>
          <w:tcPr>
            <w:tcW w:w="0" w:type="auto"/>
            <w:tcMar>
              <w:top w:w="0" w:type="auto"/>
              <w:bottom w:w="0" w:type="auto"/>
            </w:tcMar>
            <w:vAlign w:val="center"/>
          </w:tcPr>
          <w:p w14:paraId="17EBF114" w14:textId="77777777" w:rsidR="00663B72" w:rsidRPr="00EA3825" w:rsidRDefault="00663B72" w:rsidP="0067673B">
            <w:pPr>
              <w:spacing w:line="240" w:lineRule="auto"/>
              <w:ind w:hanging="108"/>
              <w:rPr>
                <w:rFonts w:cs="Arial"/>
              </w:rPr>
            </w:pPr>
          </w:p>
        </w:tc>
      </w:tr>
    </w:tbl>
    <w:p w14:paraId="0F280EA9" w14:textId="77777777" w:rsidR="00663B72" w:rsidRPr="00EA3825" w:rsidRDefault="00663B72" w:rsidP="0067673B">
      <w:pPr>
        <w:spacing w:line="240" w:lineRule="auto"/>
        <w:rPr>
          <w:rFonts w:cs="Arial"/>
        </w:rPr>
      </w:pPr>
    </w:p>
    <w:p w14:paraId="0EC724D1" w14:textId="77777777" w:rsidR="00663B72" w:rsidRPr="00EA3825" w:rsidRDefault="00663B72" w:rsidP="0067673B">
      <w:pPr>
        <w:spacing w:line="240" w:lineRule="auto"/>
        <w:rPr>
          <w:rFonts w:cs="Arial"/>
        </w:rPr>
      </w:pPr>
      <w:r w:rsidRPr="00EA3825">
        <w:rPr>
          <w:rFonts w:cs="Arial"/>
        </w:rPr>
        <w:t>in</w:t>
      </w:r>
    </w:p>
    <w:p w14:paraId="08DC1AFB" w14:textId="77777777" w:rsidR="00663B72" w:rsidRPr="00EA3825" w:rsidRDefault="00663B72" w:rsidP="0067673B">
      <w:pPr>
        <w:spacing w:line="240" w:lineRule="auto"/>
        <w:rPr>
          <w:rFonts w:cs="Arial"/>
        </w:rPr>
      </w:pPr>
    </w:p>
    <w:p w14:paraId="7F03B35F" w14:textId="77777777" w:rsidR="00663B72" w:rsidRPr="00EA3825" w:rsidRDefault="00663B72" w:rsidP="0067673B">
      <w:pPr>
        <w:spacing w:line="240" w:lineRule="auto"/>
        <w:rPr>
          <w:rFonts w:cs="Arial"/>
          <w:color w:val="000000"/>
        </w:rPr>
      </w:pPr>
      <w:r>
        <w:rPr>
          <w:rFonts w:cs="Arial"/>
          <w:b/>
          <w:bCs/>
          <w:color w:val="000000"/>
        </w:rPr>
        <w:t>IZVAJALEC</w:t>
      </w:r>
      <w:r w:rsidRPr="00EA3825">
        <w:rPr>
          <w:rFonts w:cs="Arial"/>
          <w:b/>
          <w:bCs/>
          <w:color w:val="000000"/>
        </w:rPr>
        <w:t>:</w:t>
      </w:r>
      <w:r w:rsidRPr="00EA3825">
        <w:rPr>
          <w:rFonts w:cs="Arial"/>
          <w:b/>
          <w:color w:val="000000"/>
        </w:rPr>
        <w:t xml:space="preserve">____________________________________________ </w:t>
      </w:r>
    </w:p>
    <w:p w14:paraId="4C053973" w14:textId="77777777" w:rsidR="00663B72" w:rsidRPr="00EA3825" w:rsidRDefault="00663B72" w:rsidP="0067673B">
      <w:pPr>
        <w:spacing w:line="240" w:lineRule="auto"/>
        <w:rPr>
          <w:rFonts w:cs="Arial"/>
        </w:rPr>
      </w:pPr>
      <w:r w:rsidRPr="00EA3825">
        <w:rPr>
          <w:rFonts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3"/>
      </w:tblGrid>
      <w:tr w:rsidR="00663B72" w:rsidRPr="00EA3825" w14:paraId="43CA56C5" w14:textId="77777777" w:rsidTr="001668FD">
        <w:tc>
          <w:tcPr>
            <w:tcW w:w="3436" w:type="dxa"/>
            <w:tcMar>
              <w:top w:w="0" w:type="auto"/>
              <w:bottom w:w="0" w:type="auto"/>
            </w:tcMar>
            <w:vAlign w:val="center"/>
          </w:tcPr>
          <w:p w14:paraId="7F79C704" w14:textId="77777777" w:rsidR="00663B72" w:rsidRPr="00EA3825" w:rsidRDefault="00663B72" w:rsidP="0067673B">
            <w:pPr>
              <w:spacing w:line="240" w:lineRule="auto"/>
              <w:rPr>
                <w:rFonts w:cs="Arial"/>
                <w:color w:val="000000"/>
                <w:position w:val="-2"/>
              </w:rPr>
            </w:pPr>
          </w:p>
          <w:p w14:paraId="7DD4E746" w14:textId="77777777" w:rsidR="00663B72" w:rsidRPr="00EA3825" w:rsidRDefault="00663B72" w:rsidP="0067673B">
            <w:pPr>
              <w:spacing w:line="240" w:lineRule="auto"/>
              <w:rPr>
                <w:rFonts w:cs="Arial"/>
              </w:rPr>
            </w:pPr>
            <w:r w:rsidRPr="00EA3825">
              <w:rPr>
                <w:rFonts w:cs="Arial"/>
                <w:color w:val="000000"/>
                <w:position w:val="-2"/>
              </w:rPr>
              <w:t>Matična številka:</w:t>
            </w:r>
          </w:p>
        </w:tc>
        <w:tc>
          <w:tcPr>
            <w:tcW w:w="2914" w:type="dxa"/>
            <w:tcBorders>
              <w:bottom w:val="single" w:sz="5" w:space="0" w:color="000000"/>
            </w:tcBorders>
            <w:tcMar>
              <w:top w:w="0" w:type="auto"/>
              <w:bottom w:w="0" w:type="auto"/>
            </w:tcMar>
            <w:vAlign w:val="center"/>
          </w:tcPr>
          <w:p w14:paraId="6BB96E53" w14:textId="77777777" w:rsidR="00663B72" w:rsidRPr="00EA3825" w:rsidRDefault="00663B72" w:rsidP="0067673B">
            <w:pPr>
              <w:spacing w:line="240" w:lineRule="auto"/>
              <w:rPr>
                <w:rFonts w:cs="Arial"/>
              </w:rPr>
            </w:pPr>
            <w:r w:rsidRPr="00EA3825">
              <w:rPr>
                <w:rFonts w:cs="Arial"/>
                <w:color w:val="000000"/>
                <w:position w:val="-2"/>
              </w:rPr>
              <w:t> </w:t>
            </w:r>
          </w:p>
        </w:tc>
      </w:tr>
      <w:tr w:rsidR="00663B72" w:rsidRPr="00EA3825" w14:paraId="2A5E9318" w14:textId="77777777" w:rsidTr="001668FD">
        <w:tc>
          <w:tcPr>
            <w:tcW w:w="3436" w:type="dxa"/>
            <w:tcMar>
              <w:top w:w="0" w:type="auto"/>
              <w:bottom w:w="0" w:type="auto"/>
            </w:tcMar>
            <w:vAlign w:val="center"/>
          </w:tcPr>
          <w:p w14:paraId="446F9DB5" w14:textId="77777777" w:rsidR="00663B72" w:rsidRPr="00EA3825" w:rsidRDefault="00663B72" w:rsidP="0067673B">
            <w:pPr>
              <w:spacing w:line="240" w:lineRule="auto"/>
              <w:rPr>
                <w:rFonts w:cs="Arial"/>
                <w:color w:val="000000"/>
                <w:position w:val="-2"/>
              </w:rPr>
            </w:pPr>
            <w:r w:rsidRPr="00EA3825">
              <w:rPr>
                <w:rFonts w:cs="Arial"/>
                <w:color w:val="000000"/>
                <w:position w:val="-2"/>
              </w:rPr>
              <w:t xml:space="preserve">Identifikacijska številka za DDV:  </w:t>
            </w:r>
          </w:p>
        </w:tc>
        <w:tc>
          <w:tcPr>
            <w:tcW w:w="2914" w:type="dxa"/>
            <w:tcBorders>
              <w:bottom w:val="single" w:sz="5" w:space="0" w:color="000000"/>
            </w:tcBorders>
            <w:tcMar>
              <w:top w:w="0" w:type="auto"/>
              <w:bottom w:w="0" w:type="auto"/>
            </w:tcMar>
            <w:vAlign w:val="center"/>
          </w:tcPr>
          <w:p w14:paraId="0901EFF1" w14:textId="77777777" w:rsidR="00663B72" w:rsidRPr="00EA3825" w:rsidRDefault="00663B72" w:rsidP="0067673B">
            <w:pPr>
              <w:spacing w:line="240" w:lineRule="auto"/>
              <w:rPr>
                <w:rFonts w:cs="Arial"/>
              </w:rPr>
            </w:pPr>
            <w:r w:rsidRPr="00EA3825">
              <w:rPr>
                <w:rFonts w:cs="Arial"/>
                <w:color w:val="000000"/>
                <w:position w:val="-2"/>
              </w:rPr>
              <w:t> </w:t>
            </w:r>
          </w:p>
        </w:tc>
      </w:tr>
    </w:tbl>
    <w:p w14:paraId="093DCF72" w14:textId="77777777" w:rsidR="00663B72" w:rsidRPr="00EA3825" w:rsidRDefault="00663B72" w:rsidP="0067673B">
      <w:pPr>
        <w:spacing w:line="240" w:lineRule="auto"/>
        <w:rPr>
          <w:rFonts w:cs="Arial"/>
          <w:b/>
        </w:rPr>
      </w:pPr>
    </w:p>
    <w:p w14:paraId="234C0615" w14:textId="77777777" w:rsidR="00663B72" w:rsidRDefault="00663B72" w:rsidP="0067673B">
      <w:pPr>
        <w:spacing w:line="240" w:lineRule="auto"/>
        <w:rPr>
          <w:rFonts w:cs="Arial"/>
        </w:rPr>
      </w:pPr>
      <w:r w:rsidRPr="00EA3825">
        <w:rPr>
          <w:rFonts w:cs="Arial"/>
        </w:rPr>
        <w:t>sklepata naslednj</w:t>
      </w:r>
      <w:r>
        <w:rPr>
          <w:rFonts w:cs="Arial"/>
        </w:rPr>
        <w:t xml:space="preserve">i </w:t>
      </w:r>
    </w:p>
    <w:p w14:paraId="2888D618" w14:textId="77777777" w:rsidR="00663B72" w:rsidRDefault="00663B72" w:rsidP="0067673B">
      <w:pPr>
        <w:spacing w:line="240" w:lineRule="auto"/>
        <w:rPr>
          <w:rFonts w:cs="Arial"/>
        </w:rPr>
      </w:pPr>
    </w:p>
    <w:p w14:paraId="546C8CF8" w14:textId="77777777" w:rsidR="00663B72" w:rsidRPr="00EA3825" w:rsidRDefault="00663B72" w:rsidP="0067673B">
      <w:pPr>
        <w:spacing w:line="240" w:lineRule="auto"/>
        <w:jc w:val="center"/>
        <w:rPr>
          <w:rFonts w:cs="Arial"/>
          <w:b/>
          <w:bCs/>
          <w:sz w:val="24"/>
          <w:szCs w:val="24"/>
        </w:rPr>
      </w:pPr>
      <w:r>
        <w:rPr>
          <w:rFonts w:cs="Arial"/>
          <w:b/>
          <w:bCs/>
          <w:sz w:val="24"/>
          <w:szCs w:val="24"/>
        </w:rPr>
        <w:t>O K V I R N I   S P O R A Z U M</w:t>
      </w:r>
    </w:p>
    <w:p w14:paraId="6368EFD1" w14:textId="77777777" w:rsidR="00663B72" w:rsidRPr="00EA3825" w:rsidRDefault="00663B72" w:rsidP="0067673B">
      <w:pPr>
        <w:spacing w:line="240" w:lineRule="auto"/>
        <w:jc w:val="center"/>
        <w:rPr>
          <w:rFonts w:cs="Arial"/>
          <w:b/>
          <w:bCs/>
          <w:sz w:val="24"/>
          <w:szCs w:val="24"/>
        </w:rPr>
      </w:pPr>
    </w:p>
    <w:p w14:paraId="61208358" w14:textId="49E01901" w:rsidR="00663B72" w:rsidRPr="00A10E6F" w:rsidRDefault="00663B72" w:rsidP="001256F0">
      <w:pPr>
        <w:spacing w:line="240" w:lineRule="auto"/>
        <w:jc w:val="center"/>
        <w:rPr>
          <w:rFonts w:cs="Arial"/>
          <w:b/>
          <w:bCs/>
          <w:color w:val="808080" w:themeColor="background1" w:themeShade="80"/>
          <w:sz w:val="24"/>
          <w:szCs w:val="24"/>
        </w:rPr>
      </w:pPr>
      <w:r w:rsidRPr="0095432E">
        <w:rPr>
          <w:rFonts w:cs="Arial"/>
          <w:b/>
          <w:bCs/>
          <w:color w:val="808080" w:themeColor="background1" w:themeShade="80"/>
          <w:sz w:val="24"/>
          <w:szCs w:val="24"/>
        </w:rPr>
        <w:t>ZA</w:t>
      </w:r>
      <w:r w:rsidRPr="00EA3825">
        <w:rPr>
          <w:rFonts w:cs="Arial"/>
          <w:b/>
          <w:bCs/>
          <w:sz w:val="24"/>
          <w:szCs w:val="24"/>
        </w:rPr>
        <w:t xml:space="preserve"> </w:t>
      </w:r>
      <w:r w:rsidR="001256F0" w:rsidRPr="00A10E6F">
        <w:rPr>
          <w:rFonts w:cs="Arial"/>
          <w:b/>
          <w:bCs/>
          <w:color w:val="808080" w:themeColor="background1" w:themeShade="80"/>
          <w:sz w:val="24"/>
          <w:szCs w:val="24"/>
        </w:rPr>
        <w:t>PR</w:t>
      </w:r>
      <w:r w:rsidR="00A10E6F" w:rsidRPr="00A10E6F">
        <w:rPr>
          <w:rFonts w:cs="Arial"/>
          <w:b/>
          <w:bCs/>
          <w:color w:val="808080" w:themeColor="background1" w:themeShade="80"/>
          <w:sz w:val="24"/>
          <w:szCs w:val="24"/>
        </w:rPr>
        <w:t>AZNJE GREZNIC (SKLOP 1)</w:t>
      </w:r>
    </w:p>
    <w:p w14:paraId="7A5279BC" w14:textId="694D874C" w:rsidR="00A10E6F" w:rsidRPr="00A10E6F" w:rsidRDefault="00A10E6F" w:rsidP="001256F0">
      <w:pPr>
        <w:spacing w:line="240" w:lineRule="auto"/>
        <w:jc w:val="center"/>
        <w:rPr>
          <w:rFonts w:cs="Arial"/>
          <w:b/>
          <w:bCs/>
          <w:color w:val="808080" w:themeColor="background1" w:themeShade="80"/>
          <w:sz w:val="24"/>
          <w:szCs w:val="24"/>
        </w:rPr>
      </w:pPr>
      <w:r w:rsidRPr="00A10E6F">
        <w:rPr>
          <w:rFonts w:cs="Arial"/>
          <w:b/>
          <w:bCs/>
          <w:color w:val="808080" w:themeColor="background1" w:themeShade="80"/>
          <w:sz w:val="24"/>
          <w:szCs w:val="24"/>
        </w:rPr>
        <w:t xml:space="preserve">PREVOZ BLATA ČISTILNIH NAPRAV </w:t>
      </w:r>
      <w:r w:rsidR="007E0D5A">
        <w:rPr>
          <w:rFonts w:cs="Arial"/>
          <w:b/>
          <w:bCs/>
          <w:color w:val="808080" w:themeColor="background1" w:themeShade="80"/>
          <w:sz w:val="24"/>
          <w:szCs w:val="24"/>
        </w:rPr>
        <w:t xml:space="preserve">IN OSTALA DELA NA KANALIZACIJI </w:t>
      </w:r>
      <w:r w:rsidRPr="00A10E6F">
        <w:rPr>
          <w:rFonts w:cs="Arial"/>
          <w:b/>
          <w:bCs/>
          <w:color w:val="808080" w:themeColor="background1" w:themeShade="80"/>
          <w:sz w:val="24"/>
          <w:szCs w:val="24"/>
        </w:rPr>
        <w:t>(SKLOP 2)</w:t>
      </w:r>
    </w:p>
    <w:p w14:paraId="5D8153CE" w14:textId="77777777" w:rsidR="004D3537" w:rsidRDefault="004D3537" w:rsidP="0067673B">
      <w:pPr>
        <w:spacing w:line="240" w:lineRule="auto"/>
        <w:jc w:val="center"/>
        <w:rPr>
          <w:rFonts w:cs="Arial"/>
          <w:b/>
          <w:bCs/>
          <w:sz w:val="24"/>
          <w:szCs w:val="24"/>
        </w:rPr>
      </w:pPr>
    </w:p>
    <w:p w14:paraId="4E17A8BF" w14:textId="77777777" w:rsidR="004D3537" w:rsidRPr="003E491C" w:rsidRDefault="004D3537" w:rsidP="0067673B">
      <w:pPr>
        <w:spacing w:line="240" w:lineRule="auto"/>
        <w:jc w:val="center"/>
        <w:rPr>
          <w:rFonts w:cs="Arial"/>
          <w:b/>
          <w:bCs/>
          <w:szCs w:val="20"/>
        </w:rPr>
      </w:pPr>
    </w:p>
    <w:p w14:paraId="1D7D09CE" w14:textId="77777777" w:rsidR="004D3537" w:rsidRPr="003E491C" w:rsidRDefault="004D3537" w:rsidP="0067673B">
      <w:pPr>
        <w:spacing w:line="240" w:lineRule="auto"/>
        <w:rPr>
          <w:rFonts w:cs="Arial"/>
          <w:b/>
          <w:bCs/>
          <w:color w:val="000000"/>
          <w:szCs w:val="20"/>
        </w:rPr>
      </w:pPr>
    </w:p>
    <w:p w14:paraId="60EDE6E5" w14:textId="77777777" w:rsidR="004D3537" w:rsidRPr="003E491C" w:rsidRDefault="004D3537" w:rsidP="0067673B">
      <w:pPr>
        <w:pStyle w:val="Odstavekseznama"/>
        <w:numPr>
          <w:ilvl w:val="0"/>
          <w:numId w:val="33"/>
        </w:numPr>
        <w:spacing w:line="240" w:lineRule="auto"/>
        <w:contextualSpacing w:val="0"/>
        <w:jc w:val="left"/>
        <w:rPr>
          <w:rFonts w:cs="Arial"/>
          <w:b/>
          <w:bCs/>
          <w:color w:val="000000"/>
          <w:szCs w:val="20"/>
        </w:rPr>
      </w:pPr>
      <w:r w:rsidRPr="003E491C">
        <w:rPr>
          <w:rFonts w:cs="Arial"/>
          <w:b/>
          <w:bCs/>
          <w:color w:val="000000"/>
          <w:szCs w:val="20"/>
        </w:rPr>
        <w:t>UVODNE DOLOČBE</w:t>
      </w:r>
    </w:p>
    <w:p w14:paraId="21BFCED6" w14:textId="77777777" w:rsidR="004D3537" w:rsidRPr="003E491C" w:rsidRDefault="004D3537" w:rsidP="0067673B">
      <w:pPr>
        <w:spacing w:line="240" w:lineRule="auto"/>
        <w:jc w:val="center"/>
        <w:rPr>
          <w:rFonts w:cs="Arial"/>
          <w:szCs w:val="20"/>
        </w:rPr>
      </w:pPr>
    </w:p>
    <w:p w14:paraId="566EB3F1" w14:textId="77777777" w:rsidR="004D3537" w:rsidRPr="003E491C" w:rsidRDefault="004D3537" w:rsidP="0067673B">
      <w:pPr>
        <w:numPr>
          <w:ilvl w:val="0"/>
          <w:numId w:val="34"/>
        </w:numPr>
        <w:spacing w:line="240" w:lineRule="auto"/>
        <w:jc w:val="center"/>
        <w:rPr>
          <w:rFonts w:cs="Arial"/>
          <w:b/>
          <w:szCs w:val="20"/>
        </w:rPr>
      </w:pPr>
      <w:r w:rsidRPr="003E491C">
        <w:rPr>
          <w:rFonts w:cs="Arial"/>
          <w:b/>
          <w:szCs w:val="20"/>
        </w:rPr>
        <w:t>člen</w:t>
      </w:r>
    </w:p>
    <w:p w14:paraId="6FFA1A56" w14:textId="77777777" w:rsidR="004D3537" w:rsidRPr="003E491C" w:rsidRDefault="004D3537" w:rsidP="0067673B">
      <w:pPr>
        <w:spacing w:line="240" w:lineRule="auto"/>
        <w:rPr>
          <w:rFonts w:cs="Arial"/>
          <w:color w:val="000000"/>
          <w:szCs w:val="20"/>
        </w:rPr>
      </w:pPr>
      <w:r w:rsidRPr="003E491C">
        <w:rPr>
          <w:rFonts w:cs="Arial"/>
          <w:color w:val="000000"/>
          <w:szCs w:val="20"/>
        </w:rPr>
        <w:t>Stranki okvirnega sporazuma uvodoma ugotavljata, da:</w:t>
      </w:r>
    </w:p>
    <w:p w14:paraId="68D143C2" w14:textId="39B4BE27" w:rsidR="004D3537" w:rsidRPr="003E491C" w:rsidRDefault="004D3537" w:rsidP="0067673B">
      <w:pPr>
        <w:numPr>
          <w:ilvl w:val="0"/>
          <w:numId w:val="35"/>
        </w:numPr>
        <w:spacing w:line="240" w:lineRule="auto"/>
        <w:contextualSpacing/>
        <w:rPr>
          <w:rFonts w:cs="Arial"/>
          <w:szCs w:val="20"/>
        </w:rPr>
      </w:pPr>
      <w:r w:rsidRPr="003E491C">
        <w:rPr>
          <w:rFonts w:cs="Arial"/>
          <w:szCs w:val="20"/>
        </w:rPr>
        <w:t>je naročnik izvedel postopek za oddajo naročila male vrednosti v skladu s 47. členom Zakona o javnem naročanju</w:t>
      </w:r>
      <w:r w:rsidR="00A10E6F">
        <w:rPr>
          <w:rFonts w:cs="Arial"/>
          <w:szCs w:val="20"/>
        </w:rPr>
        <w:t xml:space="preserve"> ( </w:t>
      </w:r>
      <w:r w:rsidR="00A10E6F" w:rsidRPr="00A10E6F">
        <w:rPr>
          <w:rFonts w:cs="Arial"/>
          <w:szCs w:val="20"/>
        </w:rPr>
        <w:t>Uradni list RS, št. 91/15 s spremembami; v nadaljevanju ZJN-3</w:t>
      </w:r>
      <w:r w:rsidRPr="003E491C">
        <w:rPr>
          <w:rFonts w:cs="Arial"/>
          <w:szCs w:val="20"/>
        </w:rPr>
        <w:t xml:space="preserve">), ki je bil objavljen na Portalu javnih naročil dne ……….., pod št. objave ……….., z namenom sklenitve okvirnega sporazuma za </w:t>
      </w:r>
      <w:r w:rsidR="001256F0" w:rsidRPr="00C87E5D">
        <w:rPr>
          <w:rFonts w:cs="Arial"/>
          <w:color w:val="808080" w:themeColor="background1" w:themeShade="80"/>
          <w:szCs w:val="20"/>
        </w:rPr>
        <w:t>pr</w:t>
      </w:r>
      <w:r w:rsidR="00C87E5D" w:rsidRPr="00C87E5D">
        <w:rPr>
          <w:rFonts w:cs="Arial"/>
          <w:color w:val="808080" w:themeColor="background1" w:themeShade="80"/>
          <w:szCs w:val="20"/>
        </w:rPr>
        <w:t>aznjenje greznic/prevoz blata</w:t>
      </w:r>
      <w:r w:rsidR="007E0D5A">
        <w:rPr>
          <w:rFonts w:cs="Arial"/>
          <w:color w:val="808080" w:themeColor="background1" w:themeShade="80"/>
          <w:szCs w:val="20"/>
        </w:rPr>
        <w:t xml:space="preserve"> </w:t>
      </w:r>
      <w:r w:rsidR="00C87E5D" w:rsidRPr="00C87E5D">
        <w:rPr>
          <w:rFonts w:cs="Arial"/>
          <w:color w:val="808080" w:themeColor="background1" w:themeShade="80"/>
          <w:szCs w:val="20"/>
        </w:rPr>
        <w:t>čistilnih naprav</w:t>
      </w:r>
      <w:r w:rsidR="007E0D5A">
        <w:rPr>
          <w:rFonts w:cs="Arial"/>
          <w:color w:val="808080" w:themeColor="background1" w:themeShade="80"/>
          <w:szCs w:val="20"/>
        </w:rPr>
        <w:t xml:space="preserve"> in ostala dela na kanalizaciji</w:t>
      </w:r>
      <w:r w:rsidRPr="003E491C">
        <w:rPr>
          <w:rFonts w:cs="Arial"/>
          <w:szCs w:val="20"/>
        </w:rPr>
        <w:t xml:space="preserve">; </w:t>
      </w:r>
    </w:p>
    <w:p w14:paraId="3F2166AF" w14:textId="735F677F" w:rsidR="004D3537" w:rsidRPr="003E491C" w:rsidRDefault="004D3537" w:rsidP="0067673B">
      <w:pPr>
        <w:numPr>
          <w:ilvl w:val="0"/>
          <w:numId w:val="35"/>
        </w:numPr>
        <w:spacing w:line="240" w:lineRule="auto"/>
        <w:contextualSpacing/>
        <w:rPr>
          <w:rFonts w:cs="Arial"/>
          <w:color w:val="000000"/>
          <w:szCs w:val="20"/>
        </w:rPr>
      </w:pPr>
      <w:bookmarkStart w:id="268" w:name="_Toc129666537"/>
      <w:r w:rsidRPr="003E491C">
        <w:rPr>
          <w:rFonts w:cs="Arial"/>
          <w:szCs w:val="20"/>
        </w:rPr>
        <w:t>je bil dobavitelj izbran kot najugodnejši ponudnik v predmetnem javnem naročilu iz prve alineje tega člena</w:t>
      </w:r>
      <w:r w:rsidR="001256F0">
        <w:rPr>
          <w:rFonts w:cs="Arial"/>
          <w:szCs w:val="20"/>
        </w:rPr>
        <w:t>.</w:t>
      </w:r>
    </w:p>
    <w:p w14:paraId="7F6D0F0D" w14:textId="77777777" w:rsidR="004D3537" w:rsidRPr="003E491C" w:rsidRDefault="004D3537" w:rsidP="0067673B">
      <w:pPr>
        <w:spacing w:line="240" w:lineRule="auto"/>
        <w:ind w:left="720"/>
        <w:contextualSpacing/>
        <w:rPr>
          <w:rFonts w:cs="Arial"/>
          <w:b/>
          <w:bCs/>
          <w:color w:val="000000"/>
          <w:szCs w:val="20"/>
        </w:rPr>
      </w:pPr>
    </w:p>
    <w:bookmarkEnd w:id="268"/>
    <w:p w14:paraId="15E770DE" w14:textId="77777777" w:rsidR="004D3537" w:rsidRPr="003E491C" w:rsidRDefault="004D3537" w:rsidP="0067673B">
      <w:pPr>
        <w:numPr>
          <w:ilvl w:val="0"/>
          <w:numId w:val="34"/>
        </w:numPr>
        <w:spacing w:line="240" w:lineRule="auto"/>
        <w:jc w:val="center"/>
        <w:rPr>
          <w:rFonts w:cs="Arial"/>
          <w:b/>
          <w:szCs w:val="20"/>
        </w:rPr>
      </w:pPr>
      <w:r w:rsidRPr="003E491C">
        <w:rPr>
          <w:rFonts w:cs="Arial"/>
          <w:b/>
          <w:szCs w:val="20"/>
        </w:rPr>
        <w:t>člen</w:t>
      </w:r>
    </w:p>
    <w:p w14:paraId="6AE1B3F6" w14:textId="77777777" w:rsidR="004D3537" w:rsidRPr="003E491C" w:rsidRDefault="004D3537" w:rsidP="0067673B">
      <w:pPr>
        <w:spacing w:line="240" w:lineRule="auto"/>
        <w:rPr>
          <w:rFonts w:cs="Arial"/>
          <w:szCs w:val="20"/>
        </w:rPr>
      </w:pPr>
      <w:r w:rsidRPr="003E491C">
        <w:rPr>
          <w:rFonts w:cs="Arial"/>
          <w:szCs w:val="20"/>
        </w:rPr>
        <w:t>S tem okvirnim sporazumom se naročnik in dobavitelj dogovorita o splošnih pogojih izvajanja tega okvirnega sporazuma.</w:t>
      </w:r>
    </w:p>
    <w:p w14:paraId="587B3D12" w14:textId="77777777" w:rsidR="004D3537" w:rsidRPr="003E491C" w:rsidRDefault="004D3537" w:rsidP="0067673B">
      <w:pPr>
        <w:spacing w:line="240" w:lineRule="auto"/>
        <w:rPr>
          <w:rFonts w:cs="Arial"/>
          <w:b/>
          <w:bCs/>
          <w:szCs w:val="20"/>
        </w:rPr>
      </w:pPr>
    </w:p>
    <w:p w14:paraId="0AE2AF9D" w14:textId="77777777" w:rsidR="004D3537" w:rsidRPr="003E491C" w:rsidRDefault="004D3537" w:rsidP="0067673B">
      <w:pPr>
        <w:numPr>
          <w:ilvl w:val="0"/>
          <w:numId w:val="34"/>
        </w:numPr>
        <w:spacing w:line="240" w:lineRule="auto"/>
        <w:jc w:val="center"/>
        <w:rPr>
          <w:rFonts w:cs="Arial"/>
          <w:b/>
          <w:szCs w:val="20"/>
        </w:rPr>
      </w:pPr>
      <w:r w:rsidRPr="003E491C">
        <w:rPr>
          <w:rFonts w:cs="Arial"/>
          <w:b/>
          <w:szCs w:val="20"/>
        </w:rPr>
        <w:t>člen</w:t>
      </w:r>
    </w:p>
    <w:p w14:paraId="3577C5DF" w14:textId="77777777" w:rsidR="004D3537" w:rsidRPr="003E491C" w:rsidRDefault="004D3537" w:rsidP="0067673B">
      <w:pPr>
        <w:spacing w:line="240" w:lineRule="auto"/>
        <w:rPr>
          <w:rFonts w:cs="Arial"/>
          <w:szCs w:val="20"/>
        </w:rPr>
      </w:pPr>
      <w:r w:rsidRPr="003E491C">
        <w:rPr>
          <w:rFonts w:cs="Arial"/>
          <w:szCs w:val="20"/>
        </w:rPr>
        <w:t>Sestavni deli okvirnega sporazuma so naslednji dokumenti:</w:t>
      </w:r>
    </w:p>
    <w:p w14:paraId="4EEEB974" w14:textId="77777777" w:rsidR="004D3537" w:rsidRPr="003E491C" w:rsidRDefault="004D3537" w:rsidP="0067673B">
      <w:pPr>
        <w:pStyle w:val="Odstavekseznama"/>
        <w:numPr>
          <w:ilvl w:val="0"/>
          <w:numId w:val="35"/>
        </w:numPr>
        <w:spacing w:line="240" w:lineRule="auto"/>
        <w:rPr>
          <w:rFonts w:cs="Arial"/>
          <w:szCs w:val="20"/>
        </w:rPr>
      </w:pPr>
      <w:r w:rsidRPr="003E491C">
        <w:rPr>
          <w:rFonts w:cs="Arial"/>
          <w:szCs w:val="20"/>
        </w:rPr>
        <w:t>pogoji javnega naročila, na podlagi katerega je ponudnik oddal ponudbo;</w:t>
      </w:r>
    </w:p>
    <w:p w14:paraId="374D6EE2" w14:textId="77777777" w:rsidR="004D3537" w:rsidRPr="003E491C" w:rsidRDefault="004D3537" w:rsidP="0067673B">
      <w:pPr>
        <w:pStyle w:val="Odstavekseznama"/>
        <w:numPr>
          <w:ilvl w:val="0"/>
          <w:numId w:val="35"/>
        </w:numPr>
        <w:spacing w:line="240" w:lineRule="auto"/>
        <w:rPr>
          <w:rFonts w:cs="Arial"/>
          <w:szCs w:val="20"/>
        </w:rPr>
      </w:pPr>
      <w:r w:rsidRPr="003E491C">
        <w:rPr>
          <w:rFonts w:cs="Arial"/>
          <w:szCs w:val="20"/>
        </w:rPr>
        <w:t>ponudba dobavitelja št. …… z dne …… (v nadaljevanju: ponudba dobavitelja);</w:t>
      </w:r>
    </w:p>
    <w:p w14:paraId="30A3A27A" w14:textId="77777777" w:rsidR="004D3537" w:rsidRPr="003E491C" w:rsidRDefault="004D3537" w:rsidP="0067673B">
      <w:pPr>
        <w:pStyle w:val="Odstavekseznama"/>
        <w:numPr>
          <w:ilvl w:val="0"/>
          <w:numId w:val="35"/>
        </w:numPr>
        <w:spacing w:line="240" w:lineRule="auto"/>
        <w:rPr>
          <w:rFonts w:cs="Arial"/>
          <w:szCs w:val="20"/>
        </w:rPr>
      </w:pPr>
      <w:r w:rsidRPr="003E491C">
        <w:rPr>
          <w:rFonts w:cs="Arial"/>
          <w:szCs w:val="20"/>
        </w:rPr>
        <w:t>ostala relevantna dokumentacija.</w:t>
      </w:r>
    </w:p>
    <w:p w14:paraId="109CFC03" w14:textId="77777777" w:rsidR="004D3537" w:rsidRPr="003E491C" w:rsidRDefault="004D3537" w:rsidP="0067673B">
      <w:pPr>
        <w:pStyle w:val="Odstavekseznama"/>
        <w:spacing w:line="240" w:lineRule="auto"/>
        <w:rPr>
          <w:rFonts w:cs="Arial"/>
          <w:szCs w:val="20"/>
        </w:rPr>
      </w:pPr>
    </w:p>
    <w:p w14:paraId="717CC2D3" w14:textId="77777777" w:rsidR="004D3537" w:rsidRPr="003E491C" w:rsidRDefault="004D3537" w:rsidP="0067673B">
      <w:pPr>
        <w:spacing w:line="240" w:lineRule="auto"/>
        <w:rPr>
          <w:rFonts w:cs="Arial"/>
          <w:szCs w:val="20"/>
        </w:rPr>
      </w:pPr>
      <w:r w:rsidRPr="003E491C">
        <w:rPr>
          <w:rFonts w:cs="Arial"/>
          <w:szCs w:val="20"/>
        </w:rPr>
        <w:t>V primeru, če si vsebina zgoraj navedenih dokumentov nasprotuje in če volja strank okvirnega sporazuma ni jasno izražena, za razlago volje strank okvirnega sporazuma najprej veljajo določila tega okvirnega sporazuma, potem pa dokumenti v vrstnem redu, kot si sledijo v prvem odstavku tega člena.</w:t>
      </w:r>
    </w:p>
    <w:p w14:paraId="5A4AFA48" w14:textId="77777777" w:rsidR="004D3537" w:rsidRPr="003E491C" w:rsidRDefault="004D3537" w:rsidP="0067673B">
      <w:pPr>
        <w:spacing w:line="240" w:lineRule="auto"/>
        <w:rPr>
          <w:rFonts w:cs="Arial"/>
          <w:szCs w:val="20"/>
        </w:rPr>
      </w:pPr>
    </w:p>
    <w:p w14:paraId="487BABF7" w14:textId="22CC87FA" w:rsidR="00713A1C" w:rsidRPr="003E491C" w:rsidRDefault="00713A1C" w:rsidP="0067673B">
      <w:pPr>
        <w:pStyle w:val="Odstavekseznama"/>
        <w:numPr>
          <w:ilvl w:val="0"/>
          <w:numId w:val="34"/>
        </w:numPr>
        <w:spacing w:line="240" w:lineRule="auto"/>
        <w:jc w:val="center"/>
        <w:rPr>
          <w:rFonts w:cs="Arial"/>
          <w:b/>
          <w:bCs/>
          <w:szCs w:val="20"/>
        </w:rPr>
      </w:pPr>
      <w:r w:rsidRPr="003E491C">
        <w:rPr>
          <w:rFonts w:cs="Arial"/>
          <w:b/>
          <w:bCs/>
          <w:szCs w:val="20"/>
        </w:rPr>
        <w:t>člen</w:t>
      </w:r>
    </w:p>
    <w:p w14:paraId="7F031D63" w14:textId="18B23813" w:rsidR="00713A1C" w:rsidRPr="003E491C" w:rsidRDefault="00713A1C" w:rsidP="0067673B">
      <w:pPr>
        <w:spacing w:line="240" w:lineRule="auto"/>
        <w:rPr>
          <w:rFonts w:cs="Arial"/>
          <w:szCs w:val="20"/>
        </w:rPr>
      </w:pPr>
      <w:r w:rsidRPr="003E491C">
        <w:rPr>
          <w:rFonts w:cs="Arial"/>
          <w:szCs w:val="20"/>
        </w:rPr>
        <w:t xml:space="preserve">Okvirni sporazum je sklenjen in velja z dnem podpisa obeh strank okvirnega sporazuma </w:t>
      </w:r>
      <w:r w:rsidR="00C87E5D">
        <w:rPr>
          <w:rFonts w:cs="Arial"/>
          <w:szCs w:val="20"/>
        </w:rPr>
        <w:t>ter se uporablja v obdobju od 1.1.202</w:t>
      </w:r>
      <w:r w:rsidR="00B14412">
        <w:rPr>
          <w:rFonts w:cs="Arial"/>
          <w:szCs w:val="20"/>
        </w:rPr>
        <w:t>7</w:t>
      </w:r>
      <w:r w:rsidR="00C87E5D">
        <w:rPr>
          <w:rFonts w:cs="Arial"/>
          <w:szCs w:val="20"/>
        </w:rPr>
        <w:t xml:space="preserve"> do 31.12.202</w:t>
      </w:r>
      <w:r w:rsidR="00B14412">
        <w:rPr>
          <w:rFonts w:cs="Arial"/>
          <w:szCs w:val="20"/>
        </w:rPr>
        <w:t>7</w:t>
      </w:r>
      <w:r w:rsidRPr="003E491C">
        <w:rPr>
          <w:rFonts w:cs="Arial"/>
          <w:szCs w:val="20"/>
        </w:rPr>
        <w:t xml:space="preserve">, oziroma do izčrpanja vrednosti okvirnega sporazuma, kar nastopi prej. </w:t>
      </w:r>
    </w:p>
    <w:p w14:paraId="391AE790" w14:textId="77777777" w:rsidR="00713A1C" w:rsidRDefault="00713A1C" w:rsidP="0067673B">
      <w:pPr>
        <w:spacing w:line="240" w:lineRule="auto"/>
        <w:rPr>
          <w:rFonts w:cs="Arial"/>
          <w:szCs w:val="20"/>
        </w:rPr>
      </w:pPr>
    </w:p>
    <w:p w14:paraId="4FC7E75E" w14:textId="77777777" w:rsidR="00C87E5D" w:rsidRDefault="00C87E5D" w:rsidP="0067673B">
      <w:pPr>
        <w:spacing w:line="240" w:lineRule="auto"/>
        <w:rPr>
          <w:rFonts w:cs="Arial"/>
          <w:szCs w:val="20"/>
        </w:rPr>
      </w:pPr>
    </w:p>
    <w:p w14:paraId="05317661" w14:textId="77777777" w:rsidR="00C87E5D" w:rsidRDefault="00C87E5D" w:rsidP="0067673B">
      <w:pPr>
        <w:spacing w:line="240" w:lineRule="auto"/>
        <w:rPr>
          <w:rFonts w:cs="Arial"/>
          <w:szCs w:val="20"/>
        </w:rPr>
      </w:pPr>
    </w:p>
    <w:p w14:paraId="2297DCC1" w14:textId="77777777" w:rsidR="00C87E5D" w:rsidRDefault="00C87E5D" w:rsidP="0067673B">
      <w:pPr>
        <w:spacing w:line="240" w:lineRule="auto"/>
        <w:rPr>
          <w:rFonts w:cs="Arial"/>
          <w:szCs w:val="20"/>
        </w:rPr>
      </w:pPr>
    </w:p>
    <w:p w14:paraId="168BB798" w14:textId="77777777" w:rsidR="00C87E5D" w:rsidRPr="003E491C" w:rsidRDefault="00C87E5D" w:rsidP="0067673B">
      <w:pPr>
        <w:spacing w:line="240" w:lineRule="auto"/>
        <w:rPr>
          <w:rFonts w:cs="Arial"/>
          <w:szCs w:val="20"/>
        </w:rPr>
      </w:pPr>
    </w:p>
    <w:p w14:paraId="09709013" w14:textId="77777777" w:rsidR="004D3537" w:rsidRPr="003E491C" w:rsidRDefault="004D3537" w:rsidP="0067673B">
      <w:pPr>
        <w:pStyle w:val="Odstavekseznama"/>
        <w:spacing w:line="240" w:lineRule="auto"/>
        <w:rPr>
          <w:rFonts w:cs="Arial"/>
          <w:szCs w:val="20"/>
        </w:rPr>
      </w:pPr>
    </w:p>
    <w:p w14:paraId="3E53DC4E" w14:textId="77777777" w:rsidR="004D3537" w:rsidRPr="003E491C" w:rsidRDefault="004D3537" w:rsidP="0067673B">
      <w:pPr>
        <w:pStyle w:val="Odstavekseznama"/>
        <w:numPr>
          <w:ilvl w:val="0"/>
          <w:numId w:val="33"/>
        </w:numPr>
        <w:spacing w:line="240" w:lineRule="auto"/>
        <w:contextualSpacing w:val="0"/>
        <w:jc w:val="left"/>
        <w:rPr>
          <w:rFonts w:cs="Arial"/>
          <w:szCs w:val="20"/>
        </w:rPr>
      </w:pPr>
      <w:r w:rsidRPr="003E491C">
        <w:rPr>
          <w:rFonts w:cs="Arial"/>
          <w:b/>
          <w:bCs/>
          <w:color w:val="000000"/>
          <w:szCs w:val="20"/>
        </w:rPr>
        <w:t>PREDMET</w:t>
      </w:r>
      <w:r w:rsidRPr="003E491C">
        <w:rPr>
          <w:rFonts w:cs="Arial"/>
          <w:szCs w:val="20"/>
        </w:rPr>
        <w:t xml:space="preserve"> </w:t>
      </w:r>
      <w:r w:rsidRPr="003E491C">
        <w:rPr>
          <w:rFonts w:cs="Arial"/>
          <w:b/>
          <w:bCs/>
          <w:color w:val="000000"/>
          <w:szCs w:val="20"/>
        </w:rPr>
        <w:t>OKVIRNEGA SPORAZUMA</w:t>
      </w:r>
    </w:p>
    <w:p w14:paraId="6EADA945" w14:textId="77777777" w:rsidR="00DF03EE" w:rsidRDefault="00DF03EE" w:rsidP="00DF03EE">
      <w:pPr>
        <w:spacing w:line="240" w:lineRule="auto"/>
        <w:rPr>
          <w:rFonts w:cs="Arial"/>
        </w:rPr>
      </w:pPr>
    </w:p>
    <w:p w14:paraId="40673AAA" w14:textId="5276BDFF" w:rsidR="009D2AC1" w:rsidRPr="009D2AC1" w:rsidRDefault="009D2AC1" w:rsidP="009D2AC1">
      <w:pPr>
        <w:pStyle w:val="Odstavekseznama"/>
        <w:numPr>
          <w:ilvl w:val="0"/>
          <w:numId w:val="34"/>
        </w:numPr>
        <w:tabs>
          <w:tab w:val="left" w:pos="1635"/>
        </w:tabs>
        <w:jc w:val="center"/>
        <w:rPr>
          <w:rFonts w:cs="Arial"/>
          <w:szCs w:val="20"/>
        </w:rPr>
      </w:pPr>
      <w:r>
        <w:rPr>
          <w:rFonts w:cs="Arial"/>
          <w:szCs w:val="20"/>
        </w:rPr>
        <w:t>člen</w:t>
      </w:r>
    </w:p>
    <w:p w14:paraId="55E0B484" w14:textId="528E83E8" w:rsidR="00E27DEA" w:rsidRPr="009D2AC1" w:rsidRDefault="00E27DEA" w:rsidP="00E27DEA">
      <w:pPr>
        <w:tabs>
          <w:tab w:val="left" w:pos="1635"/>
        </w:tabs>
        <w:rPr>
          <w:rFonts w:cs="Arial"/>
          <w:szCs w:val="20"/>
        </w:rPr>
      </w:pPr>
      <w:r w:rsidRPr="009D2AC1">
        <w:rPr>
          <w:rFonts w:cs="Arial"/>
          <w:szCs w:val="20"/>
        </w:rPr>
        <w:t>Predmet okvirnega sporazuma je:</w:t>
      </w:r>
    </w:p>
    <w:p w14:paraId="287A1F45" w14:textId="77777777" w:rsidR="00E27DEA" w:rsidRPr="009D2AC1" w:rsidRDefault="00E27DEA" w:rsidP="00E27DEA">
      <w:pPr>
        <w:pStyle w:val="Odstavekseznama"/>
        <w:numPr>
          <w:ilvl w:val="0"/>
          <w:numId w:val="35"/>
        </w:numPr>
        <w:spacing w:line="240" w:lineRule="auto"/>
        <w:rPr>
          <w:rFonts w:cs="Arial"/>
          <w:color w:val="808080" w:themeColor="background1" w:themeShade="80"/>
          <w:szCs w:val="20"/>
        </w:rPr>
      </w:pPr>
      <w:r w:rsidRPr="009D2AC1">
        <w:rPr>
          <w:rFonts w:cs="Arial"/>
          <w:color w:val="808080" w:themeColor="background1" w:themeShade="80"/>
          <w:szCs w:val="20"/>
        </w:rPr>
        <w:t>praznjenje greznic in malih komunalnih čistilnih naprav (MKČN) na območju Občine Idrija; (sklop 1)</w:t>
      </w:r>
    </w:p>
    <w:p w14:paraId="700E6272" w14:textId="77777777" w:rsidR="00E27DEA" w:rsidRPr="009D2AC1" w:rsidRDefault="00E27DEA" w:rsidP="00E27DEA">
      <w:pPr>
        <w:pStyle w:val="Odstavekseznama"/>
        <w:numPr>
          <w:ilvl w:val="0"/>
          <w:numId w:val="35"/>
        </w:numPr>
        <w:spacing w:line="240" w:lineRule="auto"/>
        <w:rPr>
          <w:rFonts w:cs="Arial"/>
          <w:color w:val="808080" w:themeColor="background1" w:themeShade="80"/>
          <w:szCs w:val="20"/>
        </w:rPr>
      </w:pPr>
      <w:r w:rsidRPr="009D2AC1">
        <w:rPr>
          <w:rFonts w:cs="Arial"/>
          <w:color w:val="808080" w:themeColor="background1" w:themeShade="80"/>
          <w:szCs w:val="20"/>
        </w:rPr>
        <w:t>odvoz blata iz ČN Godovič in ČN Spodnja Idrija na ČN Idrija, (sklop 2)</w:t>
      </w:r>
    </w:p>
    <w:p w14:paraId="72E39B15" w14:textId="77777777" w:rsidR="00E27DEA" w:rsidRPr="009D2AC1" w:rsidRDefault="00E27DEA" w:rsidP="00E27DEA">
      <w:pPr>
        <w:pStyle w:val="Odstavekseznama"/>
        <w:numPr>
          <w:ilvl w:val="0"/>
          <w:numId w:val="35"/>
        </w:numPr>
        <w:spacing w:line="240" w:lineRule="auto"/>
        <w:rPr>
          <w:rFonts w:cs="Arial"/>
          <w:color w:val="808080" w:themeColor="background1" w:themeShade="80"/>
          <w:szCs w:val="20"/>
        </w:rPr>
      </w:pPr>
      <w:r w:rsidRPr="009D2AC1">
        <w:rPr>
          <w:rFonts w:cs="Arial"/>
          <w:color w:val="808080" w:themeColor="background1" w:themeShade="80"/>
          <w:szCs w:val="20"/>
        </w:rPr>
        <w:t>ostale storitve s področja odvajanja in čiščenja komunalne in padavinske odpadne vode, ki jih bo naročnik naročal po potrebi; (sklop 2)</w:t>
      </w:r>
    </w:p>
    <w:p w14:paraId="20C17595" w14:textId="77777777" w:rsidR="00E27DEA" w:rsidRDefault="00E27DEA" w:rsidP="00E27DEA">
      <w:pPr>
        <w:pStyle w:val="Odstavekseznama"/>
        <w:numPr>
          <w:ilvl w:val="0"/>
          <w:numId w:val="35"/>
        </w:numPr>
        <w:spacing w:line="240" w:lineRule="auto"/>
        <w:rPr>
          <w:rFonts w:cs="Arial"/>
          <w:color w:val="808080" w:themeColor="background1" w:themeShade="80"/>
          <w:szCs w:val="20"/>
        </w:rPr>
      </w:pPr>
      <w:r w:rsidRPr="009D2AC1">
        <w:rPr>
          <w:rFonts w:cs="Arial"/>
          <w:color w:val="808080" w:themeColor="background1" w:themeShade="80"/>
          <w:szCs w:val="20"/>
        </w:rPr>
        <w:t>intervencijska dela, ki predstavljajo nujna dela, in jih je potrebno izvesti v 8 urah od prejema naročila. (sklop 1 in 2)</w:t>
      </w:r>
    </w:p>
    <w:p w14:paraId="2647512A" w14:textId="46EE5F46" w:rsidR="00800FB7" w:rsidRDefault="00800FB7" w:rsidP="00E27DEA">
      <w:pPr>
        <w:pStyle w:val="Odstavekseznama"/>
        <w:numPr>
          <w:ilvl w:val="0"/>
          <w:numId w:val="35"/>
        </w:numPr>
        <w:spacing w:line="240" w:lineRule="auto"/>
        <w:rPr>
          <w:rFonts w:cs="Arial"/>
          <w:color w:val="808080" w:themeColor="background1" w:themeShade="80"/>
          <w:szCs w:val="20"/>
        </w:rPr>
      </w:pPr>
      <w:r>
        <w:rPr>
          <w:rFonts w:cs="Arial"/>
          <w:color w:val="808080" w:themeColor="background1" w:themeShade="80"/>
          <w:szCs w:val="20"/>
        </w:rPr>
        <w:t>prevoz nepredelanega blata na zmogljivejšo čistilno napravo (sklop 2)</w:t>
      </w:r>
    </w:p>
    <w:p w14:paraId="755A76AB" w14:textId="09D9F42E" w:rsidR="00800FB7" w:rsidRPr="009D2AC1" w:rsidRDefault="00800FB7" w:rsidP="00E27DEA">
      <w:pPr>
        <w:pStyle w:val="Odstavekseznama"/>
        <w:numPr>
          <w:ilvl w:val="0"/>
          <w:numId w:val="35"/>
        </w:numPr>
        <w:spacing w:line="240" w:lineRule="auto"/>
        <w:rPr>
          <w:rFonts w:cs="Arial"/>
          <w:color w:val="808080" w:themeColor="background1" w:themeShade="80"/>
          <w:szCs w:val="20"/>
        </w:rPr>
      </w:pPr>
      <w:r>
        <w:rPr>
          <w:rFonts w:cs="Arial"/>
          <w:color w:val="808080" w:themeColor="background1" w:themeShade="80"/>
          <w:szCs w:val="20"/>
        </w:rPr>
        <w:t>čiščenje ponikovalnega polja na ČN Godovič</w:t>
      </w:r>
    </w:p>
    <w:p w14:paraId="38C89FD5" w14:textId="77777777" w:rsidR="00E27DEA" w:rsidRPr="009D2AC1" w:rsidRDefault="00E27DEA" w:rsidP="00E27DEA">
      <w:pPr>
        <w:ind w:firstLine="708"/>
        <w:rPr>
          <w:rFonts w:cs="Arial"/>
          <w:color w:val="808080" w:themeColor="background1" w:themeShade="80"/>
          <w:szCs w:val="20"/>
        </w:rPr>
      </w:pPr>
      <w:r w:rsidRPr="009D2AC1">
        <w:rPr>
          <w:rFonts w:cs="Arial"/>
          <w:color w:val="808080" w:themeColor="background1" w:themeShade="80"/>
          <w:szCs w:val="20"/>
        </w:rPr>
        <w:t>(v nadaljevanju tudi: storitev ali storitve)</w:t>
      </w:r>
    </w:p>
    <w:p w14:paraId="03A88BE5" w14:textId="77777777" w:rsidR="00E27DEA" w:rsidRPr="009D2AC1" w:rsidRDefault="00E27DEA" w:rsidP="00E27DEA">
      <w:pPr>
        <w:ind w:firstLine="708"/>
        <w:rPr>
          <w:rFonts w:cs="Arial"/>
          <w:color w:val="808080" w:themeColor="background1" w:themeShade="80"/>
          <w:szCs w:val="20"/>
        </w:rPr>
      </w:pPr>
    </w:p>
    <w:p w14:paraId="740B77AD" w14:textId="77777777" w:rsidR="00E27DEA" w:rsidRPr="009D2AC1" w:rsidRDefault="00E27DEA" w:rsidP="009D2AC1">
      <w:pPr>
        <w:spacing w:line="240" w:lineRule="auto"/>
        <w:rPr>
          <w:rFonts w:cs="Arial"/>
          <w:szCs w:val="20"/>
        </w:rPr>
      </w:pPr>
      <w:r w:rsidRPr="009D2AC1">
        <w:rPr>
          <w:rFonts w:cs="Arial"/>
          <w:szCs w:val="20"/>
        </w:rPr>
        <w:t xml:space="preserve">Naročnik je izvajalec gospodarske javne službe odvajanja in čiščenja komunalne in padavinske odpadne vode na območju občine Idrija, zato se vse storitve povezane s to gospodarsko javno službo izvajajo preko naročnika in jih izvajalec ne sme ponujati ali izvajati uporabnikom neposredno. </w:t>
      </w:r>
    </w:p>
    <w:p w14:paraId="76FB1D7B" w14:textId="77777777" w:rsidR="00E27DEA" w:rsidRPr="009D2AC1" w:rsidRDefault="00E27DEA" w:rsidP="009D2AC1">
      <w:pPr>
        <w:spacing w:line="240" w:lineRule="auto"/>
        <w:ind w:firstLine="708"/>
        <w:rPr>
          <w:rFonts w:cs="Arial"/>
          <w:color w:val="808080" w:themeColor="background1" w:themeShade="80"/>
          <w:szCs w:val="20"/>
        </w:rPr>
      </w:pPr>
    </w:p>
    <w:p w14:paraId="1AA6FEC8" w14:textId="77777777" w:rsidR="00E27DEA" w:rsidRPr="009D2AC1" w:rsidRDefault="00E27DEA" w:rsidP="009D2AC1">
      <w:pPr>
        <w:spacing w:line="240" w:lineRule="auto"/>
        <w:rPr>
          <w:rFonts w:cs="Arial"/>
          <w:szCs w:val="20"/>
        </w:rPr>
      </w:pPr>
      <w:r w:rsidRPr="009D2AC1">
        <w:rPr>
          <w:rFonts w:cs="Arial"/>
          <w:szCs w:val="20"/>
        </w:rPr>
        <w:t>Vrste in ocenjen obseg storitev ter opredelitev predmeta tega okvirnega sporazuma je razviden iz ponudbe izvajalca.</w:t>
      </w:r>
    </w:p>
    <w:p w14:paraId="13890551" w14:textId="77777777" w:rsidR="00E27DEA" w:rsidRPr="009D2AC1" w:rsidRDefault="00E27DEA" w:rsidP="009D2AC1">
      <w:pPr>
        <w:spacing w:line="240" w:lineRule="auto"/>
        <w:rPr>
          <w:rFonts w:cs="Arial"/>
          <w:szCs w:val="20"/>
        </w:rPr>
      </w:pPr>
    </w:p>
    <w:p w14:paraId="0A9DB2EB" w14:textId="77777777" w:rsidR="00E27DEA" w:rsidRPr="009D2AC1" w:rsidRDefault="00E27DEA" w:rsidP="009D2AC1">
      <w:pPr>
        <w:spacing w:line="240" w:lineRule="auto"/>
        <w:rPr>
          <w:rFonts w:cs="Arial"/>
          <w:szCs w:val="20"/>
        </w:rPr>
      </w:pPr>
      <w:r w:rsidRPr="009D2AC1">
        <w:rPr>
          <w:rFonts w:cs="Arial"/>
          <w:szCs w:val="20"/>
        </w:rPr>
        <w:t>Količine in vrste storitev, navedene v ponudbi, so okvirne in jih naročnik ne more po obsegu in časovno v naprej določiti.</w:t>
      </w:r>
    </w:p>
    <w:p w14:paraId="5EE5A794" w14:textId="77777777" w:rsidR="00E27DEA" w:rsidRPr="009D2AC1" w:rsidRDefault="00E27DEA" w:rsidP="009D2AC1">
      <w:pPr>
        <w:spacing w:line="240" w:lineRule="auto"/>
        <w:rPr>
          <w:rFonts w:cs="Arial"/>
          <w:szCs w:val="20"/>
        </w:rPr>
      </w:pPr>
    </w:p>
    <w:p w14:paraId="2B5ABA2D" w14:textId="77777777" w:rsidR="00E27DEA" w:rsidRPr="009D2AC1" w:rsidRDefault="00E27DEA" w:rsidP="009D2AC1">
      <w:pPr>
        <w:spacing w:line="240" w:lineRule="auto"/>
        <w:rPr>
          <w:rFonts w:cs="Arial"/>
          <w:szCs w:val="20"/>
        </w:rPr>
      </w:pPr>
      <w:r w:rsidRPr="009D2AC1">
        <w:rPr>
          <w:rFonts w:cs="Arial"/>
          <w:szCs w:val="20"/>
        </w:rPr>
        <w:t>Naročnik in izvajalec se izrecno dogovorita, da bo naročnik v obdobju veljavnosti tega okvirnega sporazuma naročal storitve iz ponudbe izvajalca, ki jih bo dejansko potreboval in za katere bo imel zagotovljena finančna sredstva. Naročnik ni odškodninsko odgovoren zaradi zmanjšanja potrebe po storitvah.</w:t>
      </w:r>
    </w:p>
    <w:p w14:paraId="52A508EB" w14:textId="77777777" w:rsidR="00E27DEA" w:rsidRPr="009D2AC1" w:rsidRDefault="00E27DEA" w:rsidP="009D2AC1">
      <w:pPr>
        <w:spacing w:line="240" w:lineRule="auto"/>
        <w:rPr>
          <w:rFonts w:cs="Arial"/>
          <w:szCs w:val="20"/>
        </w:rPr>
      </w:pPr>
    </w:p>
    <w:p w14:paraId="2053FE88" w14:textId="77777777" w:rsidR="00E27DEA" w:rsidRPr="009D2AC1" w:rsidRDefault="00E27DEA" w:rsidP="009D2AC1">
      <w:pPr>
        <w:pStyle w:val="Odstavekseznama"/>
        <w:numPr>
          <w:ilvl w:val="0"/>
          <w:numId w:val="34"/>
        </w:numPr>
        <w:spacing w:line="240" w:lineRule="auto"/>
        <w:jc w:val="center"/>
        <w:rPr>
          <w:rFonts w:cs="Arial"/>
          <w:b/>
          <w:szCs w:val="20"/>
        </w:rPr>
      </w:pPr>
      <w:r w:rsidRPr="009D2AC1">
        <w:rPr>
          <w:rFonts w:cs="Arial"/>
          <w:b/>
          <w:szCs w:val="20"/>
        </w:rPr>
        <w:t>člen</w:t>
      </w:r>
    </w:p>
    <w:p w14:paraId="5158751B" w14:textId="77777777" w:rsidR="00E27DEA" w:rsidRPr="009D2AC1" w:rsidRDefault="00E27DEA" w:rsidP="009D2AC1">
      <w:pPr>
        <w:spacing w:line="240" w:lineRule="auto"/>
        <w:rPr>
          <w:rFonts w:cs="Arial"/>
          <w:szCs w:val="20"/>
        </w:rPr>
      </w:pPr>
      <w:r w:rsidRPr="009D2AC1">
        <w:rPr>
          <w:rFonts w:cs="Arial"/>
          <w:szCs w:val="20"/>
        </w:rPr>
        <w:t>Storitve, ki so predmet tega okvirnega sporazuma, spadajo med storitve obveznih gospodarskih javnih služb varstva okolja, ki jih izvajalec ne sme izvajati tržno, saj je storitev obračunana z mesečnim obračunom komunalnih storitev. Naročnik in izvajalec se dogovorita, da se bo vse storitve, ki jih bo izvajalec izvajal na območju Občine Idrija, naročalo preko naročnika. Izvajalec zato naročil za svoje storitve ne bo sprejemal neposredno od uporabnikov na območju Občine Idrija.</w:t>
      </w:r>
    </w:p>
    <w:p w14:paraId="49917482" w14:textId="77777777" w:rsidR="00E27DEA" w:rsidRDefault="00E27DEA" w:rsidP="00E27DEA">
      <w:pPr>
        <w:rPr>
          <w:rFonts w:cs="Arial"/>
          <w:sz w:val="21"/>
          <w:szCs w:val="21"/>
        </w:rPr>
      </w:pPr>
    </w:p>
    <w:p w14:paraId="768338FB" w14:textId="31C3ED75" w:rsidR="00E27DEA" w:rsidRPr="009D2AC1" w:rsidRDefault="00E27DEA" w:rsidP="009D2AC1">
      <w:pPr>
        <w:pStyle w:val="Odstavekseznama"/>
        <w:numPr>
          <w:ilvl w:val="0"/>
          <w:numId w:val="33"/>
        </w:numPr>
        <w:jc w:val="left"/>
        <w:rPr>
          <w:rFonts w:cs="Arial"/>
          <w:b/>
          <w:sz w:val="21"/>
          <w:szCs w:val="21"/>
        </w:rPr>
      </w:pPr>
      <w:r w:rsidRPr="009D2AC1">
        <w:rPr>
          <w:rFonts w:cs="Arial"/>
          <w:b/>
          <w:sz w:val="21"/>
          <w:szCs w:val="21"/>
        </w:rPr>
        <w:t>OBSEG IN NAČIN IZVAJANJA STORITEV</w:t>
      </w:r>
    </w:p>
    <w:p w14:paraId="232DE282" w14:textId="77777777" w:rsidR="00E27DEA" w:rsidRPr="009D2AC1" w:rsidRDefault="00E27DEA" w:rsidP="00E27DEA">
      <w:pPr>
        <w:jc w:val="center"/>
        <w:rPr>
          <w:rFonts w:cs="Arial"/>
          <w:szCs w:val="20"/>
        </w:rPr>
      </w:pPr>
    </w:p>
    <w:p w14:paraId="3257494E" w14:textId="77777777" w:rsidR="00E27DEA" w:rsidRPr="009D2AC1" w:rsidRDefault="00E27DEA" w:rsidP="009D2AC1">
      <w:pPr>
        <w:pStyle w:val="Odstavekseznama"/>
        <w:numPr>
          <w:ilvl w:val="0"/>
          <w:numId w:val="34"/>
        </w:numPr>
        <w:spacing w:line="240" w:lineRule="auto"/>
        <w:jc w:val="center"/>
        <w:rPr>
          <w:rFonts w:cs="Arial"/>
          <w:b/>
          <w:color w:val="808080" w:themeColor="background1" w:themeShade="80"/>
          <w:szCs w:val="20"/>
        </w:rPr>
      </w:pPr>
      <w:r w:rsidRPr="009D2AC1">
        <w:rPr>
          <w:rFonts w:cs="Arial"/>
          <w:b/>
          <w:color w:val="808080" w:themeColor="background1" w:themeShade="80"/>
          <w:szCs w:val="20"/>
        </w:rPr>
        <w:t>člen (besedilo se priredi glede na sklop)</w:t>
      </w:r>
    </w:p>
    <w:p w14:paraId="59A3F207" w14:textId="49A050AE" w:rsidR="00E27DEA" w:rsidRPr="009D2AC1" w:rsidRDefault="00E27DEA" w:rsidP="009D2AC1">
      <w:pPr>
        <w:spacing w:line="240" w:lineRule="auto"/>
        <w:rPr>
          <w:rFonts w:cs="Arial"/>
          <w:color w:val="808080" w:themeColor="background1" w:themeShade="80"/>
          <w:szCs w:val="20"/>
        </w:rPr>
      </w:pPr>
      <w:r w:rsidRPr="009D2AC1">
        <w:rPr>
          <w:rFonts w:cs="Arial"/>
          <w:color w:val="808080" w:themeColor="background1" w:themeShade="80"/>
          <w:szCs w:val="20"/>
        </w:rPr>
        <w:t xml:space="preserve">Izvajalec mora na podlagi tega okvirnega sporazuma zagotoviti letno praznjenje </w:t>
      </w:r>
      <w:r w:rsidR="00F15675">
        <w:rPr>
          <w:rFonts w:cs="Arial"/>
          <w:color w:val="808080" w:themeColor="background1" w:themeShade="80"/>
          <w:szCs w:val="20"/>
        </w:rPr>
        <w:t>okoli 300</w:t>
      </w:r>
      <w:r w:rsidRPr="009D2AC1">
        <w:rPr>
          <w:rFonts w:cs="Arial"/>
          <w:color w:val="808080" w:themeColor="background1" w:themeShade="80"/>
          <w:szCs w:val="20"/>
        </w:rPr>
        <w:t xml:space="preserve"> greznic in do 20 MKČN, ki so locirane v razpršenih naseljih v Občini Idrija. Praviloma bo izvajalec izvedel od 8 do 10 praznjenj dnevno. Povprečni volumen prevzetih grezničnih vsebin je 3 m</w:t>
      </w:r>
      <w:r w:rsidRPr="009D2AC1">
        <w:rPr>
          <w:rFonts w:cs="Arial"/>
          <w:color w:val="808080" w:themeColor="background1" w:themeShade="80"/>
          <w:szCs w:val="20"/>
          <w:vertAlign w:val="superscript"/>
        </w:rPr>
        <w:t>3</w:t>
      </w:r>
      <w:r w:rsidRPr="009D2AC1">
        <w:rPr>
          <w:rFonts w:cs="Arial"/>
          <w:color w:val="808080" w:themeColor="background1" w:themeShade="80"/>
          <w:szCs w:val="20"/>
        </w:rPr>
        <w:t>. Predvideno obdobje trajanja izvajanja storitev je od marca do novembra v tekočem letu.</w:t>
      </w:r>
    </w:p>
    <w:p w14:paraId="0188D555" w14:textId="77777777" w:rsidR="00E27DEA" w:rsidRPr="009D2AC1" w:rsidRDefault="00E27DEA" w:rsidP="009D2AC1">
      <w:pPr>
        <w:spacing w:line="240" w:lineRule="auto"/>
        <w:rPr>
          <w:rFonts w:cs="Arial"/>
          <w:color w:val="808080" w:themeColor="background1" w:themeShade="80"/>
          <w:szCs w:val="20"/>
        </w:rPr>
      </w:pPr>
    </w:p>
    <w:p w14:paraId="796CC8BC" w14:textId="77777777" w:rsidR="00E27DEA" w:rsidRPr="009D2AC1" w:rsidRDefault="00E27DEA" w:rsidP="009D2AC1">
      <w:pPr>
        <w:spacing w:line="240" w:lineRule="auto"/>
        <w:rPr>
          <w:rFonts w:cs="Arial"/>
          <w:color w:val="808080" w:themeColor="background1" w:themeShade="80"/>
          <w:szCs w:val="20"/>
        </w:rPr>
      </w:pPr>
      <w:r w:rsidRPr="009D2AC1">
        <w:rPr>
          <w:rFonts w:cs="Arial"/>
          <w:color w:val="808080" w:themeColor="background1" w:themeShade="80"/>
          <w:szCs w:val="20"/>
        </w:rPr>
        <w:t xml:space="preserve">Naročnik v skladu s tem okvirnim sporazumom naroča druge storitve s področja odvajanja in čiščenja komunalne in padavinske odpadne vode. </w:t>
      </w:r>
    </w:p>
    <w:p w14:paraId="5D5DD09A" w14:textId="77777777" w:rsidR="00E27DEA" w:rsidRPr="009D2AC1" w:rsidRDefault="00E27DEA" w:rsidP="009D2AC1">
      <w:pPr>
        <w:spacing w:line="240" w:lineRule="auto"/>
        <w:rPr>
          <w:rFonts w:cs="Arial"/>
          <w:color w:val="808080" w:themeColor="background1" w:themeShade="80"/>
          <w:szCs w:val="20"/>
        </w:rPr>
      </w:pPr>
    </w:p>
    <w:p w14:paraId="73189682" w14:textId="77777777" w:rsidR="00E27DEA" w:rsidRPr="009D2AC1" w:rsidRDefault="00E27DEA" w:rsidP="009D2AC1">
      <w:pPr>
        <w:spacing w:line="240" w:lineRule="auto"/>
        <w:rPr>
          <w:rFonts w:cs="Arial"/>
          <w:color w:val="808080" w:themeColor="background1" w:themeShade="80"/>
          <w:szCs w:val="20"/>
        </w:rPr>
      </w:pPr>
      <w:r w:rsidRPr="009D2AC1">
        <w:rPr>
          <w:rFonts w:cs="Arial"/>
          <w:color w:val="808080" w:themeColor="background1" w:themeShade="80"/>
          <w:szCs w:val="20"/>
        </w:rPr>
        <w:t xml:space="preserve">Predmet tega okvirnega sporazuma so tudi intervencijska dela, ki predstavljajo nujna dela, in jih mora izvajalec izvesti v 8 urah od prejema naročila. </w:t>
      </w:r>
    </w:p>
    <w:p w14:paraId="1152EF04" w14:textId="77777777" w:rsidR="00E27DEA" w:rsidRPr="009D2AC1" w:rsidRDefault="00E27DEA" w:rsidP="009D2AC1">
      <w:pPr>
        <w:spacing w:line="240" w:lineRule="auto"/>
        <w:rPr>
          <w:rFonts w:cs="Arial"/>
          <w:color w:val="808080" w:themeColor="background1" w:themeShade="80"/>
          <w:szCs w:val="20"/>
        </w:rPr>
      </w:pPr>
    </w:p>
    <w:p w14:paraId="35A8349C" w14:textId="77777777" w:rsidR="00E27DEA" w:rsidRPr="009D2AC1" w:rsidRDefault="00E27DEA" w:rsidP="009D2AC1">
      <w:pPr>
        <w:spacing w:line="240" w:lineRule="auto"/>
        <w:rPr>
          <w:rFonts w:cs="Arial"/>
          <w:color w:val="808080" w:themeColor="background1" w:themeShade="80"/>
          <w:szCs w:val="20"/>
        </w:rPr>
      </w:pPr>
      <w:r w:rsidRPr="009D2AC1">
        <w:rPr>
          <w:rFonts w:cs="Arial"/>
          <w:color w:val="808080" w:themeColor="background1" w:themeShade="80"/>
          <w:szCs w:val="20"/>
        </w:rPr>
        <w:t>V primeru, da izvajalec v tistem trenutku ne more zagotoviti izvedbe v zahtevanega odzivnem času, si naročnik pridržuje pravico, da storitev naroči pri drugem izvajalcu, izbrani ponudnik pa mu krije razliko v ceni.</w:t>
      </w:r>
    </w:p>
    <w:p w14:paraId="10F71B71" w14:textId="77777777" w:rsidR="00E27DEA" w:rsidRPr="009D2AC1" w:rsidRDefault="00E27DEA" w:rsidP="009D2AC1">
      <w:pPr>
        <w:spacing w:line="240" w:lineRule="auto"/>
        <w:rPr>
          <w:rFonts w:cs="Arial"/>
          <w:color w:val="808080" w:themeColor="background1" w:themeShade="80"/>
          <w:szCs w:val="20"/>
        </w:rPr>
      </w:pPr>
    </w:p>
    <w:p w14:paraId="72E47E90" w14:textId="77777777" w:rsidR="00E27DEA" w:rsidRPr="009D2AC1" w:rsidRDefault="00E27DEA" w:rsidP="009D2AC1">
      <w:pPr>
        <w:spacing w:line="240" w:lineRule="auto"/>
        <w:rPr>
          <w:rFonts w:cs="Arial"/>
          <w:color w:val="808080" w:themeColor="background1" w:themeShade="80"/>
          <w:szCs w:val="20"/>
        </w:rPr>
      </w:pPr>
      <w:r w:rsidRPr="009D2AC1">
        <w:rPr>
          <w:rFonts w:cs="Arial"/>
          <w:color w:val="808080" w:themeColor="background1" w:themeShade="80"/>
          <w:szCs w:val="20"/>
        </w:rPr>
        <w:t>Naročnik si pridržuje pravico, da poveča ali zmanjša obseg naročenih storitev in ga prilagodi dejanskim potrebam. Izvajalec nima nobenih pravic iz naslova izgubljenega dobička v primeru, da bo obseg naročenih storitev manjši od predvidenega.</w:t>
      </w:r>
    </w:p>
    <w:p w14:paraId="42D84336" w14:textId="77777777" w:rsidR="00E27DEA" w:rsidRPr="009D2AC1" w:rsidRDefault="00E27DEA" w:rsidP="009D2AC1">
      <w:pPr>
        <w:spacing w:line="240" w:lineRule="auto"/>
        <w:rPr>
          <w:rFonts w:cs="Arial"/>
          <w:color w:val="808080" w:themeColor="background1" w:themeShade="80"/>
          <w:szCs w:val="20"/>
        </w:rPr>
      </w:pPr>
    </w:p>
    <w:p w14:paraId="3861482B" w14:textId="77777777" w:rsidR="009D2AC1" w:rsidRPr="009D2AC1" w:rsidRDefault="009D2AC1" w:rsidP="009D2AC1">
      <w:pPr>
        <w:spacing w:line="240" w:lineRule="auto"/>
        <w:rPr>
          <w:rFonts w:cs="Arial"/>
          <w:color w:val="808080" w:themeColor="background1" w:themeShade="80"/>
          <w:szCs w:val="20"/>
        </w:rPr>
      </w:pPr>
    </w:p>
    <w:p w14:paraId="5AFDBB05" w14:textId="77777777" w:rsidR="009D2AC1" w:rsidRPr="00C33A6B" w:rsidRDefault="009D2AC1" w:rsidP="009D2AC1">
      <w:pPr>
        <w:spacing w:line="240" w:lineRule="auto"/>
        <w:rPr>
          <w:rFonts w:cs="Arial"/>
          <w:color w:val="808080" w:themeColor="background1" w:themeShade="80"/>
        </w:rPr>
      </w:pPr>
    </w:p>
    <w:p w14:paraId="7D9753D8" w14:textId="77777777" w:rsidR="00E27DEA" w:rsidRPr="009D2AC1" w:rsidRDefault="00E27DEA" w:rsidP="009D2AC1">
      <w:pPr>
        <w:numPr>
          <w:ilvl w:val="0"/>
          <w:numId w:val="34"/>
        </w:numPr>
        <w:spacing w:line="240" w:lineRule="auto"/>
        <w:jc w:val="center"/>
        <w:rPr>
          <w:rFonts w:cs="Arial"/>
          <w:b/>
          <w:color w:val="808080" w:themeColor="background1" w:themeShade="80"/>
          <w:szCs w:val="20"/>
        </w:rPr>
      </w:pPr>
      <w:r w:rsidRPr="009D2AC1">
        <w:rPr>
          <w:rFonts w:cs="Arial"/>
          <w:b/>
          <w:color w:val="808080" w:themeColor="background1" w:themeShade="80"/>
          <w:szCs w:val="20"/>
        </w:rPr>
        <w:t>člen  (besedilo se priredi glede na sklop)</w:t>
      </w:r>
    </w:p>
    <w:p w14:paraId="31786E85" w14:textId="1AC87667" w:rsidR="00E27DEA" w:rsidRPr="009D2AC1" w:rsidRDefault="00E27DEA" w:rsidP="009D2AC1">
      <w:pPr>
        <w:spacing w:line="240" w:lineRule="auto"/>
        <w:rPr>
          <w:rFonts w:cs="Arial"/>
          <w:color w:val="808080" w:themeColor="background1" w:themeShade="80"/>
          <w:szCs w:val="20"/>
        </w:rPr>
      </w:pPr>
      <w:r w:rsidRPr="009D2AC1">
        <w:rPr>
          <w:rFonts w:cs="Arial"/>
          <w:color w:val="808080" w:themeColor="background1" w:themeShade="80"/>
          <w:szCs w:val="20"/>
        </w:rPr>
        <w:t xml:space="preserve">Naročnik in izvajalec bosta sporazumno določila plan praznjenja greznic, pri čemer se praznjenje greznic praviloma izvaja v obdobju od februarja do novembra. Izvajalec mora svoje delo planirati tako, da bo v navedenem obdobju zagotovil praznjenje celotne količine t.j. </w:t>
      </w:r>
      <w:r w:rsidR="00800FB7">
        <w:rPr>
          <w:rFonts w:cs="Arial"/>
          <w:color w:val="808080" w:themeColor="background1" w:themeShade="80"/>
          <w:szCs w:val="20"/>
        </w:rPr>
        <w:t>1500</w:t>
      </w:r>
      <w:r w:rsidRPr="009D2AC1">
        <w:rPr>
          <w:rFonts w:cs="Arial"/>
          <w:color w:val="808080" w:themeColor="background1" w:themeShade="80"/>
          <w:szCs w:val="20"/>
        </w:rPr>
        <w:t xml:space="preserve">m3, kar je približno </w:t>
      </w:r>
      <w:r w:rsidR="009D2AC1">
        <w:rPr>
          <w:rFonts w:cs="Arial"/>
          <w:color w:val="808080" w:themeColor="background1" w:themeShade="80"/>
          <w:szCs w:val="20"/>
        </w:rPr>
        <w:t>300</w:t>
      </w:r>
      <w:r w:rsidRPr="009D2AC1">
        <w:rPr>
          <w:rFonts w:cs="Arial"/>
          <w:color w:val="808080" w:themeColor="background1" w:themeShade="80"/>
          <w:szCs w:val="20"/>
        </w:rPr>
        <w:t xml:space="preserve"> greznic. </w:t>
      </w:r>
      <w:r w:rsidR="00B81482">
        <w:rPr>
          <w:rFonts w:cs="Arial"/>
          <w:color w:val="808080" w:themeColor="background1" w:themeShade="80"/>
          <w:szCs w:val="20"/>
        </w:rPr>
        <w:t>Naročnik</w:t>
      </w:r>
      <w:r w:rsidRPr="009D2AC1">
        <w:rPr>
          <w:rFonts w:cs="Arial"/>
          <w:color w:val="808080" w:themeColor="background1" w:themeShade="80"/>
          <w:szCs w:val="20"/>
        </w:rPr>
        <w:t xml:space="preserve"> mora o datumih posameznih dni praznjenja obvestiti </w:t>
      </w:r>
      <w:r w:rsidR="00B81482">
        <w:rPr>
          <w:rFonts w:cs="Arial"/>
          <w:color w:val="808080" w:themeColor="background1" w:themeShade="80"/>
          <w:szCs w:val="20"/>
        </w:rPr>
        <w:t>stranke</w:t>
      </w:r>
      <w:r w:rsidRPr="009D2AC1">
        <w:rPr>
          <w:rFonts w:cs="Arial"/>
          <w:color w:val="808080" w:themeColor="background1" w:themeShade="80"/>
          <w:szCs w:val="20"/>
        </w:rPr>
        <w:t xml:space="preserve"> vsaj 15 dni pred izvedbo.</w:t>
      </w:r>
    </w:p>
    <w:p w14:paraId="7434B144" w14:textId="77777777" w:rsidR="00E27DEA" w:rsidRPr="009D2AC1" w:rsidRDefault="00E27DEA" w:rsidP="009D2AC1">
      <w:pPr>
        <w:spacing w:line="240" w:lineRule="auto"/>
        <w:rPr>
          <w:rFonts w:cs="Arial"/>
          <w:color w:val="808080" w:themeColor="background1" w:themeShade="80"/>
          <w:szCs w:val="20"/>
        </w:rPr>
      </w:pPr>
    </w:p>
    <w:p w14:paraId="24816C73" w14:textId="77777777" w:rsidR="00E27DEA" w:rsidRPr="009D2AC1" w:rsidRDefault="00E27DEA" w:rsidP="009D2AC1">
      <w:pPr>
        <w:spacing w:line="240" w:lineRule="auto"/>
        <w:rPr>
          <w:rFonts w:cs="Arial"/>
          <w:color w:val="808080" w:themeColor="background1" w:themeShade="80"/>
          <w:szCs w:val="20"/>
        </w:rPr>
      </w:pPr>
      <w:r w:rsidRPr="009D2AC1">
        <w:rPr>
          <w:rFonts w:cs="Arial"/>
          <w:color w:val="808080" w:themeColor="background1" w:themeShade="80"/>
          <w:szCs w:val="20"/>
        </w:rPr>
        <w:t>Ostale storitve s področja odvajanja in čiščenja komunalne in padavinske odpadne vode se izvajajo na poziv naročnika, po elektronski pošti in telefonu, na kontakte izvajalca. O pričetku izvedbe in rokih za dokončanje del se naročnik in izvajalec medsebojno uskladita.</w:t>
      </w:r>
    </w:p>
    <w:p w14:paraId="142A3D3D" w14:textId="77777777" w:rsidR="00E27DEA" w:rsidRPr="009D2AC1" w:rsidRDefault="00E27DEA" w:rsidP="009D2AC1">
      <w:pPr>
        <w:spacing w:line="240" w:lineRule="auto"/>
        <w:rPr>
          <w:rFonts w:cs="Arial"/>
          <w:color w:val="808080" w:themeColor="background1" w:themeShade="80"/>
          <w:szCs w:val="20"/>
        </w:rPr>
      </w:pPr>
    </w:p>
    <w:p w14:paraId="337C0F3F" w14:textId="77777777" w:rsidR="00E27DEA" w:rsidRPr="009D2AC1" w:rsidRDefault="00E27DEA" w:rsidP="009D2AC1">
      <w:pPr>
        <w:spacing w:line="240" w:lineRule="auto"/>
        <w:rPr>
          <w:rFonts w:cs="Arial"/>
          <w:color w:val="808080" w:themeColor="background1" w:themeShade="80"/>
          <w:szCs w:val="20"/>
        </w:rPr>
      </w:pPr>
      <w:r w:rsidRPr="009D2AC1">
        <w:rPr>
          <w:rFonts w:cs="Arial"/>
          <w:color w:val="808080" w:themeColor="background1" w:themeShade="80"/>
          <w:szCs w:val="20"/>
        </w:rPr>
        <w:t xml:space="preserve">Storitve se praviloma izvajajo v dopoldanskem času med delovnim tednom in le izjemoma tudi popoldne ter v soboto dopoldne. </w:t>
      </w:r>
    </w:p>
    <w:p w14:paraId="3961C5AB" w14:textId="77777777" w:rsidR="00E27DEA" w:rsidRPr="009D2AC1" w:rsidRDefault="00E27DEA" w:rsidP="009D2AC1">
      <w:pPr>
        <w:spacing w:line="240" w:lineRule="auto"/>
        <w:rPr>
          <w:rFonts w:cs="Arial"/>
          <w:color w:val="808080" w:themeColor="background1" w:themeShade="80"/>
          <w:szCs w:val="20"/>
        </w:rPr>
      </w:pPr>
    </w:p>
    <w:p w14:paraId="76E90C88" w14:textId="77777777" w:rsidR="00E27DEA" w:rsidRPr="009D2AC1" w:rsidRDefault="00E27DEA" w:rsidP="009D2AC1">
      <w:pPr>
        <w:spacing w:line="240" w:lineRule="auto"/>
        <w:rPr>
          <w:rFonts w:cs="Arial"/>
          <w:color w:val="808080" w:themeColor="background1" w:themeShade="80"/>
          <w:szCs w:val="20"/>
        </w:rPr>
      </w:pPr>
      <w:r w:rsidRPr="009D2AC1">
        <w:rPr>
          <w:rFonts w:cs="Arial"/>
          <w:color w:val="808080" w:themeColor="background1" w:themeShade="80"/>
          <w:szCs w:val="20"/>
        </w:rPr>
        <w:t>Izvajalec se zaveže zagotoviti ustrezno specialno komunalno vozilo in voznika.</w:t>
      </w:r>
    </w:p>
    <w:p w14:paraId="6592AE52" w14:textId="77777777" w:rsidR="00E27DEA" w:rsidRPr="009D2AC1" w:rsidRDefault="00E27DEA" w:rsidP="009D2AC1">
      <w:pPr>
        <w:spacing w:line="240" w:lineRule="auto"/>
        <w:rPr>
          <w:rFonts w:cs="Arial"/>
          <w:color w:val="808080" w:themeColor="background1" w:themeShade="80"/>
          <w:szCs w:val="20"/>
        </w:rPr>
      </w:pPr>
    </w:p>
    <w:p w14:paraId="473675CD" w14:textId="77777777" w:rsidR="00E27DEA" w:rsidRPr="009D2AC1" w:rsidRDefault="00E27DEA" w:rsidP="009D2AC1">
      <w:pPr>
        <w:spacing w:line="240" w:lineRule="auto"/>
        <w:rPr>
          <w:rFonts w:cs="Arial"/>
          <w:color w:val="808080" w:themeColor="background1" w:themeShade="80"/>
          <w:szCs w:val="20"/>
        </w:rPr>
      </w:pPr>
      <w:r w:rsidRPr="009D2AC1">
        <w:rPr>
          <w:rFonts w:cs="Arial"/>
          <w:color w:val="808080" w:themeColor="background1" w:themeShade="80"/>
          <w:szCs w:val="20"/>
        </w:rPr>
        <w:t>Izvajalec mora po opravljenih storitvah vzpostaviti prvotno stanje okolice greznice, MKČN ali kanalizacije oz. na čistilni napravi  (namestiti pokrov, očistiti okolico greznice ali MKČN in drugo).</w:t>
      </w:r>
    </w:p>
    <w:p w14:paraId="0F521689" w14:textId="77777777" w:rsidR="00E27DEA" w:rsidRPr="009D2AC1" w:rsidRDefault="00E27DEA" w:rsidP="009D2AC1">
      <w:pPr>
        <w:spacing w:line="240" w:lineRule="auto"/>
        <w:rPr>
          <w:rFonts w:cs="Arial"/>
          <w:color w:val="808080" w:themeColor="background1" w:themeShade="80"/>
          <w:szCs w:val="20"/>
        </w:rPr>
      </w:pPr>
    </w:p>
    <w:p w14:paraId="4F1C7740" w14:textId="5B60595D" w:rsidR="00607AFA" w:rsidRPr="00607AFA" w:rsidRDefault="00607AFA" w:rsidP="00607AFA">
      <w:pPr>
        <w:spacing w:line="240" w:lineRule="auto"/>
        <w:rPr>
          <w:rFonts w:cs="Arial"/>
          <w:color w:val="808080" w:themeColor="background1" w:themeShade="80"/>
        </w:rPr>
      </w:pPr>
      <w:r w:rsidRPr="00607AFA">
        <w:rPr>
          <w:rFonts w:cs="Arial"/>
          <w:color w:val="808080" w:themeColor="background1" w:themeShade="80"/>
        </w:rPr>
        <w:t>Izvajalec mora upoštevati, da je izhodiščna točka za pričetek izvajanja storitev za vsak delovni dan posebej na sedežu naročnika. Mesto obdelave prevzetih vsebin iz greznic in MKČN je Čistilna naprava Idrija (ČN Idrija), zato mora izvajalec upoštevati, da je to končna lokacija. Vsebina iz greznic in MKČN se izčrpa izključno na delu čistilne naprave, ki je namenjen sprejemu grezničnih vsebin in ima nameščen števec. V primeru okvar ali zamašitve črpalk na tem delu čistilne naprave, se na podlagi predhodne odobritve odgovorne osebe na ČN Idrija, cisterno lahko izprazni na vhodno črpališče. V tem primeru se v mesečno poročilo zapiše vzrok in količina, ki jo je izvajalec del načrpal na terenu. Pod zapis se podpiše odgovorna oseba naročnika. Podrobna navodila za izpolnjevanje mesečnega poročila so del tega poročila.</w:t>
      </w:r>
    </w:p>
    <w:p w14:paraId="0A93374C" w14:textId="77777777" w:rsidR="00B81482" w:rsidRDefault="00B81482" w:rsidP="009D2AC1">
      <w:pPr>
        <w:spacing w:line="240" w:lineRule="auto"/>
        <w:rPr>
          <w:rFonts w:cs="Arial"/>
          <w:color w:val="808080" w:themeColor="background1" w:themeShade="80"/>
          <w:szCs w:val="20"/>
        </w:rPr>
      </w:pPr>
    </w:p>
    <w:p w14:paraId="0E5A116C" w14:textId="6F93BE12" w:rsidR="00B81482" w:rsidRPr="009D2AC1" w:rsidRDefault="00B81482" w:rsidP="009D2AC1">
      <w:pPr>
        <w:spacing w:line="240" w:lineRule="auto"/>
        <w:rPr>
          <w:rFonts w:cs="Arial"/>
          <w:color w:val="808080" w:themeColor="background1" w:themeShade="80"/>
          <w:szCs w:val="20"/>
        </w:rPr>
      </w:pPr>
      <w:r>
        <w:rPr>
          <w:rFonts w:cs="Arial"/>
          <w:color w:val="808080" w:themeColor="background1" w:themeShade="80"/>
          <w:szCs w:val="20"/>
        </w:rPr>
        <w:t>Izvajalec je v primeru težav kot npr. okvara vozila dolžan sam obvestiti stranke o nezmožnosti izvedbe  storitve in se z njimi dogovoriti za nov termin</w:t>
      </w:r>
      <w:r w:rsidR="0013348F">
        <w:rPr>
          <w:rFonts w:cs="Arial"/>
          <w:color w:val="808080" w:themeColor="background1" w:themeShade="80"/>
          <w:szCs w:val="20"/>
        </w:rPr>
        <w:t>, ki naj bo v roku 10-14 dni od prvotno določenega termina.</w:t>
      </w:r>
      <w:r>
        <w:rPr>
          <w:rFonts w:cs="Arial"/>
          <w:color w:val="808080" w:themeColor="background1" w:themeShade="80"/>
          <w:szCs w:val="20"/>
        </w:rPr>
        <w:t>.</w:t>
      </w:r>
    </w:p>
    <w:p w14:paraId="740B8FFB" w14:textId="77777777" w:rsidR="00E27DEA" w:rsidRPr="009D2AC1" w:rsidRDefault="00E27DEA" w:rsidP="009D2AC1">
      <w:pPr>
        <w:spacing w:line="240" w:lineRule="auto"/>
        <w:rPr>
          <w:rFonts w:cs="Arial"/>
          <w:color w:val="808080" w:themeColor="background1" w:themeShade="80"/>
          <w:szCs w:val="20"/>
        </w:rPr>
      </w:pPr>
    </w:p>
    <w:p w14:paraId="7A9F94E1" w14:textId="77777777" w:rsidR="00E27DEA" w:rsidRPr="009D2AC1" w:rsidRDefault="00E27DEA" w:rsidP="009D2AC1">
      <w:pPr>
        <w:spacing w:line="240" w:lineRule="auto"/>
        <w:rPr>
          <w:rFonts w:cs="Arial"/>
          <w:color w:val="808080" w:themeColor="background1" w:themeShade="80"/>
          <w:szCs w:val="20"/>
        </w:rPr>
      </w:pPr>
      <w:r w:rsidRPr="009D2AC1">
        <w:rPr>
          <w:rFonts w:cs="Arial"/>
          <w:color w:val="808080" w:themeColor="background1" w:themeShade="80"/>
          <w:szCs w:val="20"/>
        </w:rPr>
        <w:t xml:space="preserve">V primeru ostalih storitev s področja odvajanja in čiščenja komunalne in padavinske odpadne vode mora izvajalec upoštevati, da se kot začetno točko šteje lokacijo izvedbe ter kot končno točko lokacijo izvedbe ali ČN Idrija. </w:t>
      </w:r>
    </w:p>
    <w:p w14:paraId="571F6FF3" w14:textId="77777777" w:rsidR="00E27DEA" w:rsidRPr="009D2AC1" w:rsidRDefault="00E27DEA" w:rsidP="009D2AC1">
      <w:pPr>
        <w:spacing w:line="240" w:lineRule="auto"/>
        <w:rPr>
          <w:rFonts w:cs="Arial"/>
          <w:szCs w:val="20"/>
        </w:rPr>
      </w:pPr>
    </w:p>
    <w:p w14:paraId="6C16B2FD" w14:textId="77777777" w:rsidR="00E27DEA" w:rsidRPr="009D2AC1" w:rsidRDefault="00E27DEA" w:rsidP="009D2AC1">
      <w:pPr>
        <w:numPr>
          <w:ilvl w:val="0"/>
          <w:numId w:val="34"/>
        </w:numPr>
        <w:spacing w:line="240" w:lineRule="auto"/>
        <w:jc w:val="center"/>
        <w:rPr>
          <w:rFonts w:cs="Arial"/>
          <w:b/>
          <w:szCs w:val="20"/>
        </w:rPr>
      </w:pPr>
      <w:r w:rsidRPr="009D2AC1">
        <w:rPr>
          <w:rFonts w:cs="Arial"/>
          <w:b/>
          <w:szCs w:val="20"/>
        </w:rPr>
        <w:t>člen</w:t>
      </w:r>
    </w:p>
    <w:p w14:paraId="3DDD7B76" w14:textId="061E8479" w:rsidR="00E27DEA" w:rsidRPr="009D2AC1" w:rsidRDefault="00E27DEA" w:rsidP="009D2AC1">
      <w:pPr>
        <w:spacing w:line="240" w:lineRule="auto"/>
        <w:rPr>
          <w:rFonts w:cs="Arial"/>
          <w:szCs w:val="20"/>
        </w:rPr>
      </w:pPr>
      <w:r w:rsidRPr="009D2AC1">
        <w:rPr>
          <w:rFonts w:cs="Arial"/>
          <w:szCs w:val="20"/>
        </w:rPr>
        <w:t xml:space="preserve">Izvajalec mora imeti dejavnost ustrezno zavarovano, kar izkazuje s predložitvijo kopije zavarovalne police </w:t>
      </w:r>
      <w:r w:rsidR="009D2AC1">
        <w:rPr>
          <w:rFonts w:cs="Arial"/>
          <w:szCs w:val="20"/>
        </w:rPr>
        <w:t>ob</w:t>
      </w:r>
      <w:r w:rsidRPr="009D2AC1">
        <w:rPr>
          <w:rFonts w:cs="Arial"/>
          <w:szCs w:val="20"/>
        </w:rPr>
        <w:t xml:space="preserve"> podpis</w:t>
      </w:r>
      <w:r w:rsidR="009D2AC1">
        <w:rPr>
          <w:rFonts w:cs="Arial"/>
          <w:szCs w:val="20"/>
        </w:rPr>
        <w:t>u</w:t>
      </w:r>
      <w:r w:rsidRPr="009D2AC1">
        <w:rPr>
          <w:rFonts w:cs="Arial"/>
          <w:szCs w:val="20"/>
        </w:rPr>
        <w:t xml:space="preserve"> okvirnega sporazuma.  </w:t>
      </w:r>
    </w:p>
    <w:p w14:paraId="74D638E7" w14:textId="77777777" w:rsidR="00E27DEA" w:rsidRPr="009D2AC1" w:rsidRDefault="00E27DEA" w:rsidP="009D2AC1">
      <w:pPr>
        <w:spacing w:line="240" w:lineRule="auto"/>
        <w:rPr>
          <w:rFonts w:cs="Arial"/>
          <w:szCs w:val="20"/>
        </w:rPr>
      </w:pPr>
    </w:p>
    <w:p w14:paraId="5951EA5B" w14:textId="77777777" w:rsidR="00E27DEA" w:rsidRPr="009D2AC1" w:rsidRDefault="00E27DEA" w:rsidP="009D2AC1">
      <w:pPr>
        <w:spacing w:line="240" w:lineRule="auto"/>
        <w:rPr>
          <w:rFonts w:cs="Arial"/>
          <w:szCs w:val="20"/>
        </w:rPr>
      </w:pPr>
      <w:r w:rsidRPr="009D2AC1">
        <w:rPr>
          <w:rFonts w:cs="Arial"/>
          <w:szCs w:val="20"/>
        </w:rPr>
        <w:t xml:space="preserve">Izvajalec se zavezuje, da bo naročnika obvestil v primeru povzročitve kakršne koli škode na drugih vozilih ali objektih in dogodek tudi slikovno evidentiral. Vso nastalo škodo, ki nastane iz izvajanja dejavnosti, ki je predmet tega okvirnega sporazuma, nosi izključno izvajalec. </w:t>
      </w:r>
    </w:p>
    <w:p w14:paraId="36988963" w14:textId="77777777" w:rsidR="00E27DEA" w:rsidRPr="009D2AC1" w:rsidRDefault="00E27DEA" w:rsidP="009D2AC1">
      <w:pPr>
        <w:spacing w:line="240" w:lineRule="auto"/>
        <w:rPr>
          <w:rFonts w:cs="Arial"/>
          <w:szCs w:val="20"/>
        </w:rPr>
      </w:pPr>
    </w:p>
    <w:p w14:paraId="14DB7D20" w14:textId="77777777" w:rsidR="00E27DEA" w:rsidRPr="009D2AC1" w:rsidRDefault="00E27DEA" w:rsidP="009D2AC1">
      <w:pPr>
        <w:numPr>
          <w:ilvl w:val="0"/>
          <w:numId w:val="34"/>
        </w:numPr>
        <w:spacing w:line="240" w:lineRule="auto"/>
        <w:jc w:val="center"/>
        <w:rPr>
          <w:rFonts w:cs="Arial"/>
          <w:b/>
          <w:szCs w:val="20"/>
        </w:rPr>
      </w:pPr>
      <w:r w:rsidRPr="009D2AC1">
        <w:rPr>
          <w:rFonts w:cs="Arial"/>
          <w:b/>
          <w:szCs w:val="20"/>
        </w:rPr>
        <w:t>člen</w:t>
      </w:r>
    </w:p>
    <w:p w14:paraId="435BE627" w14:textId="77777777" w:rsidR="00E27DEA" w:rsidRPr="009D2AC1" w:rsidRDefault="00E27DEA" w:rsidP="009D2AC1">
      <w:pPr>
        <w:spacing w:line="240" w:lineRule="auto"/>
        <w:rPr>
          <w:rFonts w:cs="Arial"/>
          <w:szCs w:val="20"/>
        </w:rPr>
      </w:pPr>
      <w:r w:rsidRPr="009D2AC1">
        <w:rPr>
          <w:rFonts w:cs="Arial"/>
          <w:color w:val="000000"/>
          <w:szCs w:val="20"/>
        </w:rPr>
        <w:t>Stranki okvirnega sporazuma soglašata, da se bosta v primeru  </w:t>
      </w:r>
      <w:r w:rsidRPr="009D2AC1">
        <w:rPr>
          <w:rFonts w:cs="Arial"/>
          <w:szCs w:val="20"/>
        </w:rPr>
        <w:t xml:space="preserve">nastopa okoliščin, ki pomenijo višjo silo, o obsegu izvajanja storitev medsebojno dogovorili. </w:t>
      </w:r>
    </w:p>
    <w:p w14:paraId="3799427B" w14:textId="77777777" w:rsidR="00E27DEA" w:rsidRPr="009D2AC1" w:rsidRDefault="00E27DEA" w:rsidP="009D2AC1">
      <w:pPr>
        <w:spacing w:line="240" w:lineRule="auto"/>
        <w:rPr>
          <w:rFonts w:cs="Arial"/>
          <w:szCs w:val="20"/>
        </w:rPr>
      </w:pPr>
    </w:p>
    <w:p w14:paraId="0D983A22" w14:textId="77777777" w:rsidR="00E27DEA" w:rsidRPr="009D2AC1" w:rsidRDefault="00E27DEA" w:rsidP="009D2AC1">
      <w:pPr>
        <w:spacing w:line="240" w:lineRule="auto"/>
        <w:rPr>
          <w:rFonts w:cs="Arial"/>
          <w:b/>
          <w:bCs/>
          <w:szCs w:val="20"/>
        </w:rPr>
      </w:pPr>
    </w:p>
    <w:p w14:paraId="23FAEED7" w14:textId="5C822E13" w:rsidR="00E27DEA" w:rsidRPr="009D2AC1" w:rsidRDefault="00E27DEA" w:rsidP="009D2AC1">
      <w:pPr>
        <w:pStyle w:val="Odstavekseznama"/>
        <w:numPr>
          <w:ilvl w:val="0"/>
          <w:numId w:val="33"/>
        </w:numPr>
        <w:spacing w:line="240" w:lineRule="auto"/>
        <w:rPr>
          <w:rFonts w:cs="Arial"/>
          <w:b/>
          <w:bCs/>
          <w:szCs w:val="20"/>
        </w:rPr>
      </w:pPr>
      <w:r w:rsidRPr="009D2AC1">
        <w:rPr>
          <w:rFonts w:cs="Arial"/>
          <w:b/>
          <w:bCs/>
          <w:szCs w:val="20"/>
        </w:rPr>
        <w:t>VODENJE EVIDENC</w:t>
      </w:r>
    </w:p>
    <w:p w14:paraId="6CA96254" w14:textId="77777777" w:rsidR="00E27DEA" w:rsidRPr="009D2AC1" w:rsidRDefault="00E27DEA" w:rsidP="009D2AC1">
      <w:pPr>
        <w:pStyle w:val="Odstavekseznama"/>
        <w:spacing w:line="240" w:lineRule="auto"/>
        <w:rPr>
          <w:rFonts w:cs="Arial"/>
          <w:szCs w:val="20"/>
        </w:rPr>
      </w:pPr>
    </w:p>
    <w:p w14:paraId="392E2182" w14:textId="77777777" w:rsidR="00E27DEA" w:rsidRPr="009D2AC1" w:rsidRDefault="00E27DEA" w:rsidP="009D2AC1">
      <w:pPr>
        <w:pStyle w:val="Odstavekseznama"/>
        <w:numPr>
          <w:ilvl w:val="0"/>
          <w:numId w:val="34"/>
        </w:numPr>
        <w:spacing w:line="240" w:lineRule="auto"/>
        <w:contextualSpacing w:val="0"/>
        <w:jc w:val="center"/>
        <w:rPr>
          <w:rFonts w:cs="Arial"/>
          <w:b/>
          <w:bCs/>
          <w:szCs w:val="20"/>
        </w:rPr>
      </w:pPr>
      <w:r w:rsidRPr="009D2AC1">
        <w:rPr>
          <w:rFonts w:cs="Arial"/>
          <w:b/>
          <w:bCs/>
          <w:szCs w:val="20"/>
        </w:rPr>
        <w:t>člen</w:t>
      </w:r>
    </w:p>
    <w:p w14:paraId="39BEC8BD" w14:textId="77777777" w:rsidR="00607AFA" w:rsidRPr="00607AFA" w:rsidRDefault="00E27DEA" w:rsidP="00607AFA">
      <w:pPr>
        <w:spacing w:line="240" w:lineRule="auto"/>
        <w:rPr>
          <w:rFonts w:cs="Arial"/>
          <w:color w:val="808080" w:themeColor="background1" w:themeShade="80"/>
        </w:rPr>
      </w:pPr>
      <w:r w:rsidRPr="009D2AC1">
        <w:rPr>
          <w:rFonts w:cs="Arial"/>
          <w:color w:val="808080" w:themeColor="background1" w:themeShade="80"/>
          <w:szCs w:val="20"/>
        </w:rPr>
        <w:t xml:space="preserve">(za sklop 1) </w:t>
      </w:r>
      <w:r w:rsidR="00607AFA" w:rsidRPr="00607AFA">
        <w:rPr>
          <w:rFonts w:cs="Arial"/>
          <w:color w:val="808080" w:themeColor="background1" w:themeShade="80"/>
        </w:rPr>
        <w:t>Za storitve praznjenja greznic in MKČN mora Izvajalec zagotoviti vodenje evidenc glede opravljenih storitev in sicer v papirnati obliki (delovni nalogi). Delovne naloge izvajalcu zagotovi naročnik storitve. Izvajalec stranki izroči delovni nalog z vpisanimi podatki posamezne stranke (ime, priimek, naslov, datum opravljene storitve, načrpana količina, opomba kot na primer stranke ni doma, stranka ne želi praznjenja, … in podpis stranke ter izvajalca). Kopije delovnih nalogov izvajalec priloži naročniku kot priloga k računu.</w:t>
      </w:r>
    </w:p>
    <w:p w14:paraId="6727CE6E" w14:textId="77777777" w:rsidR="00607AFA" w:rsidRPr="00607AFA" w:rsidRDefault="00607AFA" w:rsidP="00607AFA">
      <w:pPr>
        <w:spacing w:line="240" w:lineRule="auto"/>
        <w:rPr>
          <w:rFonts w:cs="Arial"/>
          <w:color w:val="808080" w:themeColor="background1" w:themeShade="80"/>
        </w:rPr>
      </w:pPr>
      <w:r w:rsidRPr="00607AFA">
        <w:rPr>
          <w:rFonts w:cs="Arial"/>
          <w:color w:val="808080" w:themeColor="background1" w:themeShade="80"/>
        </w:rPr>
        <w:t xml:space="preserve">V kolikor bo izvajalec vodo za izpiranje odvzemal pri naročniku, mora o porabi voditi evidenco in jo predložiti naročniku skupaj z računom za opravljene storitve. </w:t>
      </w:r>
    </w:p>
    <w:p w14:paraId="7D272EA5" w14:textId="77777777" w:rsidR="00607AFA" w:rsidRPr="00607AFA" w:rsidRDefault="00607AFA" w:rsidP="00607AFA">
      <w:pPr>
        <w:spacing w:line="240" w:lineRule="auto"/>
        <w:rPr>
          <w:rFonts w:cs="Arial"/>
          <w:color w:val="808080" w:themeColor="background1" w:themeShade="80"/>
        </w:rPr>
      </w:pPr>
      <w:r w:rsidRPr="00607AFA">
        <w:rPr>
          <w:rFonts w:cs="Arial"/>
          <w:color w:val="808080" w:themeColor="background1" w:themeShade="80"/>
        </w:rPr>
        <w:lastRenderedPageBreak/>
        <w:t xml:space="preserve">Na podlagi tega bo naročnik porabo vode zaračunal po ceniku in sicer v tekočem mesecu za porabo preteklega meseca.  </w:t>
      </w:r>
    </w:p>
    <w:p w14:paraId="34485609" w14:textId="6335643A" w:rsidR="00E27DEA" w:rsidRPr="009D2AC1" w:rsidRDefault="00E27DEA" w:rsidP="00607AFA">
      <w:pPr>
        <w:spacing w:line="240" w:lineRule="auto"/>
        <w:rPr>
          <w:rFonts w:cs="Arial"/>
          <w:szCs w:val="20"/>
        </w:rPr>
      </w:pPr>
    </w:p>
    <w:p w14:paraId="56195502" w14:textId="682AA467" w:rsidR="00E27DEA" w:rsidRPr="009D2AC1" w:rsidRDefault="00E27DEA" w:rsidP="009D2AC1">
      <w:pPr>
        <w:spacing w:line="240" w:lineRule="auto"/>
        <w:rPr>
          <w:rFonts w:cs="Arial"/>
          <w:color w:val="808080" w:themeColor="background1" w:themeShade="80"/>
          <w:szCs w:val="20"/>
        </w:rPr>
      </w:pPr>
      <w:r w:rsidRPr="009D2AC1">
        <w:rPr>
          <w:rFonts w:cs="Arial"/>
          <w:color w:val="808080" w:themeColor="background1" w:themeShade="80"/>
          <w:szCs w:val="20"/>
        </w:rPr>
        <w:t xml:space="preserve">(za sklop 2) Za storitve prevzema blata iz ČN Godovič in ČN Spodnja Idrija </w:t>
      </w:r>
      <w:r w:rsidR="00B43102">
        <w:rPr>
          <w:rFonts w:cs="Arial"/>
          <w:color w:val="808080" w:themeColor="background1" w:themeShade="80"/>
          <w:szCs w:val="20"/>
        </w:rPr>
        <w:t xml:space="preserve">ter vse </w:t>
      </w:r>
      <w:r w:rsidRPr="009D2AC1">
        <w:rPr>
          <w:rFonts w:cs="Arial"/>
          <w:color w:val="808080" w:themeColor="background1" w:themeShade="80"/>
          <w:szCs w:val="20"/>
        </w:rPr>
        <w:t>ostale storitve s področja odvajanja in čiščenja komunalne in padavinske odpadne vode mora izvajalec voditi delovne naloge, iz katerih bo evidentno izhajalo:</w:t>
      </w:r>
    </w:p>
    <w:p w14:paraId="24DF2158" w14:textId="77777777" w:rsidR="00E27DEA" w:rsidRPr="009D2AC1" w:rsidRDefault="00E27DEA" w:rsidP="009D2AC1">
      <w:pPr>
        <w:numPr>
          <w:ilvl w:val="0"/>
          <w:numId w:val="46"/>
        </w:numPr>
        <w:spacing w:line="240" w:lineRule="auto"/>
        <w:ind w:left="284" w:hanging="284"/>
        <w:rPr>
          <w:rFonts w:cs="Arial"/>
          <w:color w:val="808080" w:themeColor="background1" w:themeShade="80"/>
          <w:szCs w:val="20"/>
        </w:rPr>
      </w:pPr>
      <w:r w:rsidRPr="009D2AC1">
        <w:rPr>
          <w:rFonts w:cs="Arial"/>
          <w:color w:val="808080" w:themeColor="background1" w:themeShade="80"/>
          <w:szCs w:val="20"/>
        </w:rPr>
        <w:t>lokacija in obseg čiščenja,</w:t>
      </w:r>
    </w:p>
    <w:p w14:paraId="1F0EEADD" w14:textId="77777777" w:rsidR="00E27DEA" w:rsidRPr="009D2AC1" w:rsidRDefault="00E27DEA" w:rsidP="009D2AC1">
      <w:pPr>
        <w:numPr>
          <w:ilvl w:val="0"/>
          <w:numId w:val="46"/>
        </w:numPr>
        <w:spacing w:line="240" w:lineRule="auto"/>
        <w:ind w:left="284" w:hanging="284"/>
        <w:rPr>
          <w:rFonts w:cs="Arial"/>
          <w:color w:val="808080" w:themeColor="background1" w:themeShade="80"/>
          <w:szCs w:val="20"/>
        </w:rPr>
      </w:pPr>
      <w:r w:rsidRPr="009D2AC1">
        <w:rPr>
          <w:rFonts w:cs="Arial"/>
          <w:color w:val="808080" w:themeColor="background1" w:themeShade="80"/>
          <w:szCs w:val="20"/>
        </w:rPr>
        <w:t>porabljen za čas čiščenje v urah in</w:t>
      </w:r>
    </w:p>
    <w:p w14:paraId="1A54D51D" w14:textId="77777777" w:rsidR="00E27DEA" w:rsidRPr="009D2AC1" w:rsidRDefault="00E27DEA" w:rsidP="009D2AC1">
      <w:pPr>
        <w:numPr>
          <w:ilvl w:val="0"/>
          <w:numId w:val="46"/>
        </w:numPr>
        <w:spacing w:line="240" w:lineRule="auto"/>
        <w:ind w:left="284" w:hanging="284"/>
        <w:rPr>
          <w:rFonts w:cs="Arial"/>
          <w:color w:val="808080" w:themeColor="background1" w:themeShade="80"/>
          <w:szCs w:val="20"/>
        </w:rPr>
      </w:pPr>
      <w:r w:rsidRPr="009D2AC1">
        <w:rPr>
          <w:rFonts w:cs="Arial"/>
          <w:color w:val="808080" w:themeColor="background1" w:themeShade="80"/>
          <w:szCs w:val="20"/>
        </w:rPr>
        <w:t>ostale opombe relevantne za izvedbo storitev in obračun.</w:t>
      </w:r>
    </w:p>
    <w:p w14:paraId="43806F2F" w14:textId="77777777" w:rsidR="00E27DEA" w:rsidRPr="009D2AC1" w:rsidRDefault="00E27DEA" w:rsidP="009D2AC1">
      <w:pPr>
        <w:spacing w:line="240" w:lineRule="auto"/>
        <w:rPr>
          <w:rFonts w:cs="Arial"/>
          <w:color w:val="808080" w:themeColor="background1" w:themeShade="80"/>
          <w:szCs w:val="20"/>
        </w:rPr>
      </w:pPr>
      <w:r w:rsidRPr="009D2AC1">
        <w:rPr>
          <w:rFonts w:cs="Arial"/>
          <w:color w:val="808080" w:themeColor="background1" w:themeShade="80"/>
          <w:szCs w:val="20"/>
        </w:rPr>
        <w:t>Vsak izpolnjen delovni nalog mora izvajalec po opravljenem delu oz. najkasneje po končanem delovnem dnevu predložiti naročniku v podpis.</w:t>
      </w:r>
    </w:p>
    <w:p w14:paraId="31363A03" w14:textId="77777777" w:rsidR="00E27DEA" w:rsidRPr="009D2AC1" w:rsidRDefault="00E27DEA" w:rsidP="009D2AC1">
      <w:pPr>
        <w:spacing w:line="240" w:lineRule="auto"/>
        <w:rPr>
          <w:rFonts w:cs="Arial"/>
          <w:szCs w:val="20"/>
        </w:rPr>
      </w:pPr>
    </w:p>
    <w:p w14:paraId="085C5A10" w14:textId="77777777" w:rsidR="00E27DEA" w:rsidRDefault="00E27DEA" w:rsidP="009D2AC1">
      <w:pPr>
        <w:spacing w:line="240" w:lineRule="auto"/>
        <w:rPr>
          <w:rFonts w:cs="Arial"/>
          <w:szCs w:val="20"/>
        </w:rPr>
      </w:pPr>
      <w:r w:rsidRPr="009D2AC1">
        <w:rPr>
          <w:rFonts w:cs="Arial"/>
          <w:szCs w:val="20"/>
        </w:rPr>
        <w:t>Evidence so podlaga za obračun storitev.</w:t>
      </w:r>
    </w:p>
    <w:p w14:paraId="726B9B6F" w14:textId="77777777" w:rsidR="007E0D5A" w:rsidRDefault="007E0D5A" w:rsidP="009D2AC1">
      <w:pPr>
        <w:spacing w:line="240" w:lineRule="auto"/>
        <w:rPr>
          <w:rFonts w:cs="Arial"/>
          <w:szCs w:val="20"/>
        </w:rPr>
      </w:pPr>
    </w:p>
    <w:p w14:paraId="345E450B" w14:textId="77777777" w:rsidR="0013348F" w:rsidRPr="009D2AC1" w:rsidRDefault="0013348F" w:rsidP="009D2AC1">
      <w:pPr>
        <w:spacing w:line="240" w:lineRule="auto"/>
        <w:rPr>
          <w:rFonts w:cs="Arial"/>
          <w:szCs w:val="20"/>
        </w:rPr>
      </w:pPr>
    </w:p>
    <w:p w14:paraId="39EEA912" w14:textId="68C6E03A" w:rsidR="00E27DEA" w:rsidRPr="009D2AC1" w:rsidRDefault="00E27DEA" w:rsidP="009D2AC1">
      <w:pPr>
        <w:pStyle w:val="Odstavekseznama"/>
        <w:numPr>
          <w:ilvl w:val="0"/>
          <w:numId w:val="33"/>
        </w:numPr>
        <w:spacing w:line="240" w:lineRule="auto"/>
        <w:jc w:val="left"/>
        <w:rPr>
          <w:rFonts w:cs="Arial"/>
          <w:b/>
          <w:szCs w:val="20"/>
        </w:rPr>
      </w:pPr>
      <w:r w:rsidRPr="009D2AC1">
        <w:rPr>
          <w:rFonts w:cs="Arial"/>
          <w:b/>
          <w:szCs w:val="20"/>
        </w:rPr>
        <w:t xml:space="preserve">CENA </w:t>
      </w:r>
    </w:p>
    <w:p w14:paraId="13D8E205" w14:textId="77777777" w:rsidR="00E27DEA" w:rsidRPr="009D2AC1" w:rsidRDefault="00E27DEA" w:rsidP="009D2AC1">
      <w:pPr>
        <w:spacing w:line="240" w:lineRule="auto"/>
        <w:rPr>
          <w:rFonts w:cs="Arial"/>
          <w:szCs w:val="20"/>
        </w:rPr>
      </w:pPr>
    </w:p>
    <w:p w14:paraId="0263A26D" w14:textId="77777777" w:rsidR="00E27DEA" w:rsidRPr="009D2AC1" w:rsidRDefault="00E27DEA" w:rsidP="009D2AC1">
      <w:pPr>
        <w:pStyle w:val="Odstavekseznama"/>
        <w:numPr>
          <w:ilvl w:val="0"/>
          <w:numId w:val="34"/>
        </w:numPr>
        <w:spacing w:line="240" w:lineRule="auto"/>
        <w:jc w:val="center"/>
        <w:rPr>
          <w:rFonts w:cs="Arial"/>
          <w:b/>
          <w:szCs w:val="20"/>
        </w:rPr>
      </w:pPr>
      <w:r w:rsidRPr="009D2AC1">
        <w:rPr>
          <w:rFonts w:cs="Arial"/>
          <w:b/>
          <w:szCs w:val="20"/>
        </w:rPr>
        <w:t>člen</w:t>
      </w:r>
    </w:p>
    <w:p w14:paraId="435AE373" w14:textId="77777777" w:rsidR="00E27DEA" w:rsidRPr="009D2AC1" w:rsidRDefault="00E27DEA" w:rsidP="009D2AC1">
      <w:pPr>
        <w:spacing w:line="240" w:lineRule="auto"/>
        <w:rPr>
          <w:rFonts w:cs="Arial"/>
          <w:color w:val="000000"/>
          <w:szCs w:val="20"/>
        </w:rPr>
      </w:pPr>
    </w:p>
    <w:p w14:paraId="10D480EF" w14:textId="77777777" w:rsidR="00E27DEA" w:rsidRPr="009D2AC1" w:rsidRDefault="00E27DEA" w:rsidP="009D2AC1">
      <w:pPr>
        <w:spacing w:line="240" w:lineRule="auto"/>
        <w:rPr>
          <w:rFonts w:cs="Arial"/>
          <w:color w:val="000000"/>
          <w:szCs w:val="20"/>
        </w:rPr>
      </w:pPr>
      <w:r w:rsidRPr="009D2AC1">
        <w:rPr>
          <w:rFonts w:cs="Arial"/>
          <w:color w:val="000000"/>
          <w:szCs w:val="20"/>
        </w:rPr>
        <w:t>Izvajalec se zavezuje storitve izvajati po cenah, kot so navedene v njegovi ponudbi.</w:t>
      </w:r>
    </w:p>
    <w:p w14:paraId="43630640" w14:textId="77777777" w:rsidR="00E27DEA" w:rsidRPr="009D2AC1" w:rsidRDefault="00E27DEA" w:rsidP="009D2AC1">
      <w:pPr>
        <w:spacing w:line="240" w:lineRule="auto"/>
        <w:rPr>
          <w:rFonts w:cs="Arial"/>
          <w:color w:val="000000"/>
          <w:szCs w:val="20"/>
        </w:rPr>
      </w:pPr>
    </w:p>
    <w:p w14:paraId="48F38C48" w14:textId="77777777" w:rsidR="00E27DEA" w:rsidRPr="009D2AC1" w:rsidRDefault="00E27DEA" w:rsidP="009D2AC1">
      <w:pPr>
        <w:spacing w:line="240" w:lineRule="auto"/>
        <w:rPr>
          <w:rFonts w:cs="Arial"/>
          <w:color w:val="000000"/>
          <w:szCs w:val="20"/>
        </w:rPr>
      </w:pPr>
      <w:r w:rsidRPr="009D2AC1">
        <w:rPr>
          <w:rFonts w:cs="Arial"/>
          <w:szCs w:val="20"/>
        </w:rPr>
        <w:t>Cene na enoto, navedene v ponudbi izvajalca, morajo v času veljavnosti okvirnega sporazuma ostati nespremenjene.</w:t>
      </w:r>
    </w:p>
    <w:p w14:paraId="4259877D" w14:textId="77777777" w:rsidR="00E27DEA" w:rsidRPr="009D2AC1" w:rsidRDefault="00E27DEA" w:rsidP="009D2AC1">
      <w:pPr>
        <w:spacing w:line="240" w:lineRule="auto"/>
        <w:rPr>
          <w:rFonts w:cs="Arial"/>
          <w:color w:val="000000"/>
          <w:szCs w:val="20"/>
        </w:rPr>
      </w:pPr>
    </w:p>
    <w:p w14:paraId="7FAF9E5F" w14:textId="77777777" w:rsidR="00E27DEA" w:rsidRPr="009D2AC1" w:rsidRDefault="00E27DEA" w:rsidP="009D2AC1">
      <w:pPr>
        <w:spacing w:line="240" w:lineRule="auto"/>
        <w:rPr>
          <w:rFonts w:cs="Arial"/>
          <w:szCs w:val="20"/>
        </w:rPr>
      </w:pPr>
      <w:r w:rsidRPr="009D2AC1">
        <w:rPr>
          <w:rFonts w:cs="Arial"/>
          <w:szCs w:val="20"/>
        </w:rPr>
        <w:t>Cene zajemajo vse materialne in nematerialne stroške, ki so potrebni za kakovostno in pravočasno izvedbo naročenih storitev (zavarovalne stroške, potne stroške, stroške dodatnih delavcev, premik vozil in delavcev na izhodiščno točko, vodenje evidenc, stroške priprave ponudbene dokumentacijo ipd.)</w:t>
      </w:r>
    </w:p>
    <w:p w14:paraId="0F5BAC29" w14:textId="77777777" w:rsidR="00E27DEA" w:rsidRPr="009D2AC1" w:rsidRDefault="00E27DEA" w:rsidP="009D2AC1">
      <w:pPr>
        <w:spacing w:line="240" w:lineRule="auto"/>
        <w:rPr>
          <w:rFonts w:cs="Arial"/>
          <w:szCs w:val="20"/>
        </w:rPr>
      </w:pPr>
    </w:p>
    <w:p w14:paraId="4AE847EF" w14:textId="77777777" w:rsidR="00E27DEA" w:rsidRPr="009D2AC1" w:rsidRDefault="00E27DEA" w:rsidP="009D2AC1">
      <w:pPr>
        <w:spacing w:line="240" w:lineRule="auto"/>
        <w:rPr>
          <w:rFonts w:cs="Arial"/>
          <w:szCs w:val="20"/>
        </w:rPr>
      </w:pPr>
    </w:p>
    <w:p w14:paraId="4C1C67A7" w14:textId="44A55D00" w:rsidR="00E27DEA" w:rsidRPr="009D2AC1" w:rsidRDefault="00E27DEA" w:rsidP="009D2AC1">
      <w:pPr>
        <w:pStyle w:val="Odstavekseznama"/>
        <w:numPr>
          <w:ilvl w:val="0"/>
          <w:numId w:val="33"/>
        </w:numPr>
        <w:spacing w:line="240" w:lineRule="auto"/>
        <w:jc w:val="left"/>
        <w:rPr>
          <w:rFonts w:cs="Arial"/>
          <w:b/>
          <w:bCs/>
          <w:szCs w:val="20"/>
        </w:rPr>
      </w:pPr>
      <w:r w:rsidRPr="009D2AC1">
        <w:rPr>
          <w:rFonts w:cs="Arial"/>
          <w:b/>
          <w:bCs/>
          <w:szCs w:val="20"/>
        </w:rPr>
        <w:t>VREDNOST OKVIRNEGA SPORAZUMA</w:t>
      </w:r>
    </w:p>
    <w:p w14:paraId="78C1449C" w14:textId="77777777" w:rsidR="00E27DEA" w:rsidRPr="009D2AC1" w:rsidRDefault="00E27DEA" w:rsidP="009D2AC1">
      <w:pPr>
        <w:spacing w:line="240" w:lineRule="auto"/>
        <w:rPr>
          <w:rFonts w:cs="Arial"/>
          <w:color w:val="000000"/>
          <w:szCs w:val="20"/>
        </w:rPr>
      </w:pPr>
    </w:p>
    <w:p w14:paraId="297217CC" w14:textId="77777777" w:rsidR="00E27DEA" w:rsidRPr="009D2AC1" w:rsidRDefault="00E27DEA" w:rsidP="009D2AC1">
      <w:pPr>
        <w:spacing w:line="240" w:lineRule="auto"/>
        <w:rPr>
          <w:rFonts w:cs="Arial"/>
          <w:color w:val="000000"/>
          <w:szCs w:val="20"/>
        </w:rPr>
      </w:pPr>
    </w:p>
    <w:p w14:paraId="1907C228" w14:textId="77777777" w:rsidR="00E27DEA" w:rsidRPr="009D2AC1" w:rsidRDefault="00E27DEA" w:rsidP="009D2AC1">
      <w:pPr>
        <w:pStyle w:val="Odstavekseznama"/>
        <w:numPr>
          <w:ilvl w:val="0"/>
          <w:numId w:val="34"/>
        </w:numPr>
        <w:spacing w:line="240" w:lineRule="auto"/>
        <w:jc w:val="center"/>
        <w:rPr>
          <w:rFonts w:cs="Arial"/>
          <w:b/>
          <w:bCs/>
          <w:color w:val="000000"/>
          <w:szCs w:val="20"/>
        </w:rPr>
      </w:pPr>
      <w:r w:rsidRPr="009D2AC1">
        <w:rPr>
          <w:rFonts w:cs="Arial"/>
          <w:b/>
          <w:bCs/>
          <w:color w:val="000000"/>
          <w:szCs w:val="20"/>
        </w:rPr>
        <w:t>člen</w:t>
      </w:r>
    </w:p>
    <w:p w14:paraId="59B0323A" w14:textId="77777777" w:rsidR="00E27DEA" w:rsidRPr="009D2AC1" w:rsidRDefault="00E27DEA" w:rsidP="009D2AC1">
      <w:pPr>
        <w:spacing w:line="240" w:lineRule="auto"/>
        <w:rPr>
          <w:rFonts w:cs="Arial"/>
          <w:color w:val="000000"/>
          <w:szCs w:val="20"/>
        </w:rPr>
      </w:pPr>
      <w:r w:rsidRPr="009D2AC1">
        <w:rPr>
          <w:rFonts w:cs="Arial"/>
          <w:color w:val="000000"/>
          <w:szCs w:val="20"/>
        </w:rPr>
        <w:t xml:space="preserve">Dejanske vrednosti okvirnega sporazuma ni mogoče določiti, zato stranki sporazuma dogovorita ocenjeno vrednost okvirnega sporazuma, ki znaša </w:t>
      </w:r>
    </w:p>
    <w:p w14:paraId="5783AFAA" w14:textId="77777777" w:rsidR="00E27DEA" w:rsidRPr="009D2AC1" w:rsidRDefault="00E27DEA" w:rsidP="009D2AC1">
      <w:pPr>
        <w:spacing w:line="240" w:lineRule="auto"/>
        <w:rPr>
          <w:rFonts w:cs="Arial"/>
          <w:color w:val="000000"/>
          <w:szCs w:val="20"/>
        </w:rPr>
      </w:pPr>
    </w:p>
    <w:p w14:paraId="57D95A83" w14:textId="77777777" w:rsidR="0013348F" w:rsidRPr="00B14412" w:rsidRDefault="0013348F" w:rsidP="009D2AC1">
      <w:pPr>
        <w:spacing w:line="240" w:lineRule="auto"/>
        <w:jc w:val="center"/>
        <w:rPr>
          <w:rFonts w:cs="Arial"/>
          <w:bCs/>
          <w:iCs/>
          <w:color w:val="808080" w:themeColor="background1" w:themeShade="80"/>
          <w:szCs w:val="20"/>
        </w:rPr>
      </w:pPr>
      <w:r w:rsidRPr="00B14412">
        <w:rPr>
          <w:rFonts w:cs="Arial"/>
          <w:bCs/>
          <w:iCs/>
          <w:color w:val="808080" w:themeColor="background1" w:themeShade="80"/>
          <w:szCs w:val="20"/>
        </w:rPr>
        <w:t>Za sklop 1:</w:t>
      </w:r>
      <w:r w:rsidR="00E27DEA" w:rsidRPr="00B14412">
        <w:rPr>
          <w:rFonts w:cs="Arial"/>
          <w:bCs/>
          <w:iCs/>
          <w:color w:val="808080" w:themeColor="background1" w:themeShade="80"/>
          <w:szCs w:val="20"/>
        </w:rPr>
        <w:t>__________________ EUR brez DDV</w:t>
      </w:r>
      <w:r w:rsidRPr="00B14412">
        <w:rPr>
          <w:rFonts w:cs="Arial"/>
          <w:bCs/>
          <w:iCs/>
          <w:color w:val="808080" w:themeColor="background1" w:themeShade="80"/>
          <w:szCs w:val="20"/>
        </w:rPr>
        <w:t xml:space="preserve"> in _____________ EUR z DDV</w:t>
      </w:r>
    </w:p>
    <w:p w14:paraId="71F6E95E" w14:textId="04CA16CD" w:rsidR="00E27DEA" w:rsidRPr="00B14412" w:rsidRDefault="00E27DEA" w:rsidP="009D2AC1">
      <w:pPr>
        <w:spacing w:line="240" w:lineRule="auto"/>
        <w:jc w:val="center"/>
        <w:rPr>
          <w:rFonts w:cs="Arial"/>
          <w:bCs/>
          <w:iCs/>
          <w:color w:val="808080" w:themeColor="background1" w:themeShade="80"/>
          <w:szCs w:val="20"/>
        </w:rPr>
      </w:pPr>
      <w:r w:rsidRPr="00B14412">
        <w:rPr>
          <w:rFonts w:cs="Arial"/>
          <w:bCs/>
          <w:iCs/>
          <w:color w:val="808080" w:themeColor="background1" w:themeShade="80"/>
          <w:szCs w:val="20"/>
        </w:rPr>
        <w:t>.</w:t>
      </w:r>
    </w:p>
    <w:p w14:paraId="7CE74511" w14:textId="49019DD7" w:rsidR="0013348F" w:rsidRPr="00B14412" w:rsidRDefault="0013348F" w:rsidP="0013348F">
      <w:pPr>
        <w:spacing w:line="240" w:lineRule="auto"/>
        <w:jc w:val="center"/>
        <w:rPr>
          <w:rFonts w:cs="Arial"/>
          <w:bCs/>
          <w:iCs/>
          <w:color w:val="808080" w:themeColor="background1" w:themeShade="80"/>
          <w:szCs w:val="20"/>
        </w:rPr>
      </w:pPr>
      <w:r w:rsidRPr="00B14412">
        <w:rPr>
          <w:rFonts w:cs="Arial"/>
          <w:bCs/>
          <w:iCs/>
          <w:color w:val="808080" w:themeColor="background1" w:themeShade="80"/>
          <w:szCs w:val="20"/>
        </w:rPr>
        <w:t>Za sklop 2:__________________ EUR brez DDV in _____________ EUR z DDV</w:t>
      </w:r>
    </w:p>
    <w:p w14:paraId="2863A878" w14:textId="77777777" w:rsidR="00E27DEA" w:rsidRPr="009D2AC1" w:rsidRDefault="00E27DEA" w:rsidP="009D2AC1">
      <w:pPr>
        <w:spacing w:line="240" w:lineRule="auto"/>
        <w:rPr>
          <w:rFonts w:cs="Arial"/>
          <w:color w:val="000000"/>
          <w:szCs w:val="20"/>
        </w:rPr>
      </w:pPr>
    </w:p>
    <w:p w14:paraId="1242DE09" w14:textId="77777777" w:rsidR="00E27DEA" w:rsidRPr="009D2AC1" w:rsidRDefault="00E27DEA" w:rsidP="009D2AC1">
      <w:pPr>
        <w:spacing w:line="240" w:lineRule="auto"/>
        <w:rPr>
          <w:rFonts w:cs="Arial"/>
          <w:color w:val="000000"/>
          <w:szCs w:val="20"/>
        </w:rPr>
      </w:pPr>
      <w:r w:rsidRPr="009D2AC1">
        <w:rPr>
          <w:rFonts w:cs="Arial"/>
          <w:color w:val="000000"/>
          <w:szCs w:val="20"/>
        </w:rPr>
        <w:t>DDV bo izvajalec zaračunal skladno z zakonodajo, ki ureja davek na dodano vrednost.</w:t>
      </w:r>
    </w:p>
    <w:p w14:paraId="2A4CBBF7" w14:textId="77777777" w:rsidR="00E27DEA" w:rsidRPr="009D2AC1" w:rsidRDefault="00E27DEA" w:rsidP="009D2AC1">
      <w:pPr>
        <w:spacing w:line="240" w:lineRule="auto"/>
        <w:rPr>
          <w:rFonts w:cs="Arial"/>
          <w:color w:val="000000"/>
          <w:szCs w:val="20"/>
        </w:rPr>
      </w:pPr>
    </w:p>
    <w:p w14:paraId="5CD3AB26" w14:textId="77777777" w:rsidR="00E27DEA" w:rsidRPr="009D2AC1" w:rsidRDefault="00E27DEA" w:rsidP="009D2AC1">
      <w:pPr>
        <w:spacing w:line="240" w:lineRule="auto"/>
        <w:rPr>
          <w:rFonts w:cs="Arial"/>
          <w:color w:val="000000"/>
          <w:szCs w:val="20"/>
        </w:rPr>
      </w:pPr>
      <w:r w:rsidRPr="009D2AC1">
        <w:rPr>
          <w:rFonts w:cs="Arial"/>
          <w:color w:val="000000"/>
          <w:szCs w:val="20"/>
        </w:rPr>
        <w:t>Okvirna vrednost je opredeljena glede na pričakovane količine storitev, za katere naročnik ocenjuje, da jih bo potreboval v času trajanja tega sporazuma.</w:t>
      </w:r>
    </w:p>
    <w:p w14:paraId="3F59C864" w14:textId="77777777" w:rsidR="00E27DEA" w:rsidRPr="009D2AC1" w:rsidRDefault="00E27DEA" w:rsidP="009D2AC1">
      <w:pPr>
        <w:spacing w:line="240" w:lineRule="auto"/>
        <w:rPr>
          <w:rFonts w:cs="Arial"/>
          <w:color w:val="000000"/>
          <w:szCs w:val="20"/>
        </w:rPr>
      </w:pPr>
    </w:p>
    <w:p w14:paraId="72697A45" w14:textId="77777777" w:rsidR="00E27DEA" w:rsidRPr="009D2AC1" w:rsidRDefault="00E27DEA" w:rsidP="009D2AC1">
      <w:pPr>
        <w:spacing w:line="240" w:lineRule="auto"/>
        <w:rPr>
          <w:rFonts w:cs="Arial"/>
          <w:color w:val="000000"/>
          <w:szCs w:val="20"/>
        </w:rPr>
      </w:pPr>
      <w:r w:rsidRPr="009D2AC1">
        <w:rPr>
          <w:rFonts w:cs="Arial"/>
          <w:color w:val="000000"/>
          <w:szCs w:val="20"/>
        </w:rPr>
        <w:t>Naročnik ne odgovarja za nedoseganje okvirne vrednosti iz tega člena, izvajalec pa iz tega naslova nima nobenega zahtevka.</w:t>
      </w:r>
    </w:p>
    <w:p w14:paraId="53849004" w14:textId="77777777" w:rsidR="00E27DEA" w:rsidRPr="009D2AC1" w:rsidRDefault="00E27DEA" w:rsidP="009D2AC1">
      <w:pPr>
        <w:spacing w:line="240" w:lineRule="auto"/>
        <w:rPr>
          <w:rFonts w:cs="Arial"/>
          <w:b/>
          <w:bCs/>
          <w:color w:val="000000"/>
          <w:szCs w:val="20"/>
        </w:rPr>
      </w:pPr>
    </w:p>
    <w:p w14:paraId="1F95D979" w14:textId="77777777" w:rsidR="00E27DEA" w:rsidRPr="009D2AC1" w:rsidRDefault="00E27DEA" w:rsidP="009D2AC1">
      <w:pPr>
        <w:pStyle w:val="Odstavekseznama"/>
        <w:numPr>
          <w:ilvl w:val="0"/>
          <w:numId w:val="34"/>
        </w:numPr>
        <w:spacing w:line="240" w:lineRule="auto"/>
        <w:jc w:val="center"/>
        <w:rPr>
          <w:rFonts w:cs="Arial"/>
          <w:b/>
          <w:bCs/>
          <w:color w:val="000000"/>
          <w:szCs w:val="20"/>
        </w:rPr>
      </w:pPr>
      <w:r w:rsidRPr="009D2AC1">
        <w:rPr>
          <w:rFonts w:cs="Arial"/>
          <w:b/>
          <w:bCs/>
          <w:color w:val="000000"/>
          <w:szCs w:val="20"/>
        </w:rPr>
        <w:t>člen</w:t>
      </w:r>
    </w:p>
    <w:p w14:paraId="52C4BFA3" w14:textId="77777777" w:rsidR="00E27DEA" w:rsidRPr="009D2AC1" w:rsidRDefault="00E27DEA" w:rsidP="009D2AC1">
      <w:pPr>
        <w:spacing w:line="240" w:lineRule="auto"/>
        <w:rPr>
          <w:rFonts w:cs="Arial"/>
          <w:color w:val="000000"/>
          <w:szCs w:val="20"/>
        </w:rPr>
      </w:pPr>
      <w:r w:rsidRPr="009D2AC1">
        <w:rPr>
          <w:rFonts w:cs="Arial"/>
          <w:color w:val="000000"/>
          <w:szCs w:val="20"/>
        </w:rPr>
        <w:t xml:space="preserve">Količine, ki jih je naročnik navedel v razpisni dokumentaciji, so okvirne in so izražene glede na podatke preteklih let. Naročnik nikakor ni zavezan k naročilu določenega obsega storitev po tem okvirnem sporazumu. Naročnik pa se zavezuje, da bo storitve kupoval po cenah in pod pogoji, kot je navedeno v tem sporazumu. </w:t>
      </w:r>
    </w:p>
    <w:p w14:paraId="60F8B165" w14:textId="77777777" w:rsidR="00E27DEA" w:rsidRPr="009D2AC1" w:rsidRDefault="00E27DEA" w:rsidP="009D2AC1">
      <w:pPr>
        <w:spacing w:line="240" w:lineRule="auto"/>
        <w:rPr>
          <w:rFonts w:cs="Arial"/>
          <w:b/>
          <w:bCs/>
          <w:color w:val="000000"/>
          <w:szCs w:val="20"/>
        </w:rPr>
      </w:pPr>
    </w:p>
    <w:p w14:paraId="3FBA6016" w14:textId="77777777" w:rsidR="00E27DEA" w:rsidRPr="009D2AC1" w:rsidRDefault="00E27DEA" w:rsidP="009D2AC1">
      <w:pPr>
        <w:spacing w:line="240" w:lineRule="auto"/>
        <w:rPr>
          <w:rFonts w:cs="Arial"/>
          <w:color w:val="000000"/>
          <w:szCs w:val="20"/>
        </w:rPr>
      </w:pPr>
    </w:p>
    <w:p w14:paraId="6C04F126" w14:textId="50048AAD" w:rsidR="00E27DEA" w:rsidRPr="009D2AC1" w:rsidRDefault="00E27DEA" w:rsidP="009D2AC1">
      <w:pPr>
        <w:pStyle w:val="Odstavekseznama"/>
        <w:numPr>
          <w:ilvl w:val="0"/>
          <w:numId w:val="33"/>
        </w:numPr>
        <w:spacing w:line="240" w:lineRule="auto"/>
        <w:jc w:val="left"/>
        <w:rPr>
          <w:rFonts w:cs="Arial"/>
          <w:b/>
          <w:szCs w:val="20"/>
        </w:rPr>
      </w:pPr>
      <w:r w:rsidRPr="009D2AC1">
        <w:rPr>
          <w:rFonts w:cs="Arial"/>
          <w:b/>
          <w:szCs w:val="20"/>
        </w:rPr>
        <w:t>OBRAČUN STORITEV IN NAČIN PLAČILA</w:t>
      </w:r>
    </w:p>
    <w:p w14:paraId="14A431BF" w14:textId="77777777" w:rsidR="00E27DEA" w:rsidRPr="009D2AC1" w:rsidRDefault="00E27DEA" w:rsidP="009D2AC1">
      <w:pPr>
        <w:spacing w:line="240" w:lineRule="auto"/>
        <w:rPr>
          <w:rFonts w:cs="Arial"/>
          <w:szCs w:val="20"/>
        </w:rPr>
      </w:pPr>
    </w:p>
    <w:p w14:paraId="7A153870" w14:textId="77777777" w:rsidR="00E27DEA" w:rsidRPr="009D2AC1" w:rsidRDefault="00E27DEA" w:rsidP="009D2AC1">
      <w:pPr>
        <w:pStyle w:val="Odstavekseznama"/>
        <w:numPr>
          <w:ilvl w:val="0"/>
          <w:numId w:val="34"/>
        </w:numPr>
        <w:spacing w:line="240" w:lineRule="auto"/>
        <w:jc w:val="center"/>
        <w:rPr>
          <w:rFonts w:cs="Arial"/>
          <w:b/>
          <w:szCs w:val="20"/>
        </w:rPr>
      </w:pPr>
      <w:r w:rsidRPr="009D2AC1">
        <w:rPr>
          <w:rFonts w:cs="Arial"/>
          <w:b/>
          <w:szCs w:val="20"/>
        </w:rPr>
        <w:t>člen</w:t>
      </w:r>
    </w:p>
    <w:p w14:paraId="4995DD60" w14:textId="73850048" w:rsidR="00607AFA" w:rsidRDefault="00E27DEA" w:rsidP="00607AFA">
      <w:pPr>
        <w:spacing w:line="240" w:lineRule="auto"/>
        <w:rPr>
          <w:rFonts w:cs="Arial"/>
        </w:rPr>
      </w:pPr>
      <w:r w:rsidRPr="009D2AC1">
        <w:rPr>
          <w:rFonts w:cs="Arial"/>
          <w:szCs w:val="20"/>
        </w:rPr>
        <w:t xml:space="preserve">Izvajalec se zaveže naročniku izstavljati mesečne zbirne račune, in sicer do </w:t>
      </w:r>
      <w:r w:rsidR="0013348F">
        <w:rPr>
          <w:rFonts w:cs="Arial"/>
          <w:szCs w:val="20"/>
        </w:rPr>
        <w:t>petega</w:t>
      </w:r>
      <w:r w:rsidRPr="009D2AC1">
        <w:rPr>
          <w:rFonts w:cs="Arial"/>
          <w:szCs w:val="20"/>
        </w:rPr>
        <w:t xml:space="preserve"> (</w:t>
      </w:r>
      <w:r w:rsidR="0013348F">
        <w:rPr>
          <w:rFonts w:cs="Arial"/>
          <w:szCs w:val="20"/>
        </w:rPr>
        <w:t>5</w:t>
      </w:r>
      <w:r w:rsidRPr="009D2AC1">
        <w:rPr>
          <w:rFonts w:cs="Arial"/>
          <w:szCs w:val="20"/>
        </w:rPr>
        <w:t xml:space="preserve">.) </w:t>
      </w:r>
      <w:r w:rsidR="0013348F">
        <w:rPr>
          <w:rFonts w:cs="Arial"/>
          <w:szCs w:val="20"/>
        </w:rPr>
        <w:t>delovnega</w:t>
      </w:r>
      <w:r w:rsidRPr="009D2AC1">
        <w:rPr>
          <w:rFonts w:cs="Arial"/>
          <w:szCs w:val="20"/>
        </w:rPr>
        <w:t xml:space="preserve"> dne v mesecu za opravljene storitve v preteklem mesecu.</w:t>
      </w:r>
      <w:r w:rsidR="00607AFA">
        <w:rPr>
          <w:rFonts w:cs="Arial"/>
          <w:szCs w:val="20"/>
        </w:rPr>
        <w:t xml:space="preserve"> </w:t>
      </w:r>
      <w:r w:rsidR="00607AFA" w:rsidRPr="00607AFA">
        <w:rPr>
          <w:rFonts w:cs="Arial"/>
        </w:rPr>
        <w:t xml:space="preserve">Osnova za obračun storitev je stanje števca na delu čistilne naprave, ki je namenjen sprejemu grezničnih vsebin z nameščenim števcem. Dostop do podatkov stanja števca izvajalcu omogoča naročnik. V primeru, da se vsebina cisterne izprazni na </w:t>
      </w:r>
      <w:r w:rsidR="00607AFA" w:rsidRPr="00607AFA">
        <w:rPr>
          <w:rFonts w:cs="Arial"/>
        </w:rPr>
        <w:lastRenderedPageBreak/>
        <w:t xml:space="preserve">vhodnem črpališču skladno s 8. členom okvirnega sporazuma, se pri obračunu poleg količin, ki jih zabeleži števec, prišteje še količine, za katere evidenco vodi izvajalec. </w:t>
      </w:r>
    </w:p>
    <w:p w14:paraId="0CF11A79" w14:textId="77777777" w:rsidR="0013348F" w:rsidRDefault="0013348F" w:rsidP="00607AFA">
      <w:pPr>
        <w:spacing w:line="240" w:lineRule="auto"/>
        <w:rPr>
          <w:rFonts w:cs="Arial"/>
        </w:rPr>
      </w:pPr>
    </w:p>
    <w:p w14:paraId="15A7A33B" w14:textId="6BF9BB04" w:rsidR="0013348F" w:rsidRDefault="0013348F" w:rsidP="00607AFA">
      <w:pPr>
        <w:spacing w:line="240" w:lineRule="auto"/>
        <w:rPr>
          <w:rFonts w:cs="Arial"/>
        </w:rPr>
      </w:pPr>
      <w:r>
        <w:rPr>
          <w:rFonts w:cs="Arial"/>
        </w:rPr>
        <w:t xml:space="preserve">Naročnik sprejema račune izključno v elektronski obliki na </w:t>
      </w:r>
      <w:hyperlink r:id="rId20" w:history="1">
        <w:r w:rsidRPr="002D051B">
          <w:rPr>
            <w:rStyle w:val="Hiperpovezava"/>
            <w:rFonts w:cs="Arial"/>
          </w:rPr>
          <w:t>eracuni@komunalaidrija.si</w:t>
        </w:r>
      </w:hyperlink>
    </w:p>
    <w:p w14:paraId="17268DBE" w14:textId="45C79B8F" w:rsidR="0013348F" w:rsidRPr="00607AFA" w:rsidRDefault="0013348F" w:rsidP="00607AFA">
      <w:pPr>
        <w:spacing w:line="240" w:lineRule="auto"/>
        <w:rPr>
          <w:rFonts w:cs="Arial"/>
        </w:rPr>
      </w:pPr>
      <w:r>
        <w:rPr>
          <w:rFonts w:cs="Arial"/>
        </w:rPr>
        <w:t xml:space="preserve"> </w:t>
      </w:r>
    </w:p>
    <w:p w14:paraId="126F052B" w14:textId="5068B4C7" w:rsidR="00E27DEA" w:rsidRPr="009D2AC1" w:rsidRDefault="00E27DEA" w:rsidP="009D2AC1">
      <w:pPr>
        <w:spacing w:line="240" w:lineRule="auto"/>
        <w:rPr>
          <w:rFonts w:cs="Arial"/>
          <w:szCs w:val="20"/>
        </w:rPr>
      </w:pPr>
      <w:r w:rsidRPr="009D2AC1">
        <w:rPr>
          <w:rFonts w:cs="Arial"/>
          <w:szCs w:val="20"/>
        </w:rPr>
        <w:t>Naročnik bo poravnal prejeti račun trideseti (30.) dan od uradnega datuma prejema pravilno izstavljenega računa, na transakcijski račun izvajalca, ki je uradno evidentiran pri AJPES in bo naveden na računu.</w:t>
      </w:r>
    </w:p>
    <w:p w14:paraId="482601EF" w14:textId="77777777" w:rsidR="00E27DEA" w:rsidRPr="009D2AC1" w:rsidRDefault="00E27DEA" w:rsidP="009D2AC1">
      <w:pPr>
        <w:spacing w:line="240" w:lineRule="auto"/>
        <w:rPr>
          <w:rFonts w:cs="Arial"/>
          <w:szCs w:val="20"/>
        </w:rPr>
      </w:pPr>
    </w:p>
    <w:p w14:paraId="75251A51" w14:textId="4E46C054" w:rsidR="00E27DEA" w:rsidRPr="009D2AC1" w:rsidRDefault="00E27DEA" w:rsidP="009D2AC1">
      <w:pPr>
        <w:spacing w:line="240" w:lineRule="auto"/>
        <w:rPr>
          <w:rFonts w:cs="Arial"/>
          <w:szCs w:val="20"/>
        </w:rPr>
      </w:pPr>
      <w:r w:rsidRPr="009D2AC1">
        <w:rPr>
          <w:rFonts w:cs="Arial"/>
          <w:szCs w:val="20"/>
        </w:rPr>
        <w:t xml:space="preserve">Na računu mora biti navedena številka okvirnega sporazuma in sklop, na katerega se račun nanaša. </w:t>
      </w:r>
      <w:r w:rsidR="00680791" w:rsidRPr="00680791">
        <w:rPr>
          <w:rFonts w:cs="Arial"/>
        </w:rPr>
        <w:t>K računu mora biti priloženo mesečno poročilo o opravljenih storitvah za pretekli mesec (priloga) in delovni nalogi opravljenih storitev.</w:t>
      </w:r>
      <w:r w:rsidR="00680791">
        <w:rPr>
          <w:rFonts w:cs="Arial"/>
        </w:rPr>
        <w:t xml:space="preserve"> </w:t>
      </w:r>
      <w:r w:rsidR="00607AFA">
        <w:rPr>
          <w:rFonts w:cs="Arial"/>
          <w:szCs w:val="20"/>
        </w:rPr>
        <w:t xml:space="preserve"> Račun mora biti izstavljen za vsak sklop posebej.</w:t>
      </w:r>
    </w:p>
    <w:p w14:paraId="2B6F963B" w14:textId="77777777" w:rsidR="00E27DEA" w:rsidRPr="009D2AC1" w:rsidRDefault="00E27DEA" w:rsidP="009D2AC1">
      <w:pPr>
        <w:spacing w:line="240" w:lineRule="auto"/>
        <w:rPr>
          <w:rFonts w:cs="Arial"/>
          <w:szCs w:val="20"/>
        </w:rPr>
      </w:pPr>
    </w:p>
    <w:p w14:paraId="72E31233" w14:textId="77777777" w:rsidR="00E27DEA" w:rsidRDefault="00E27DEA" w:rsidP="009D2AC1">
      <w:pPr>
        <w:spacing w:line="240" w:lineRule="auto"/>
        <w:rPr>
          <w:rFonts w:cs="Arial"/>
          <w:szCs w:val="20"/>
        </w:rPr>
      </w:pPr>
      <w:r w:rsidRPr="009D2AC1">
        <w:rPr>
          <w:rFonts w:cs="Arial"/>
          <w:szCs w:val="20"/>
        </w:rPr>
        <w:t>V primeru, da izdani račun ni pravilen, ga naročnik zavrne z obrazložitvijo v roku sedmih (7) dni od prejema računa, izvajalec pa je dolžan izstaviti nov, popravljen oziroma pravilen račun v roku treh (3) dni od zavrnitve, v katerem bo izkazana pravilna vrednost opravljenih storitev. Naročnik bo tak račun poravnal trideseti (30.) dan od uradnega datuma prejema pravilnega računa.</w:t>
      </w:r>
    </w:p>
    <w:p w14:paraId="4FC02B06" w14:textId="77777777" w:rsidR="00607AFA" w:rsidRPr="009D2AC1" w:rsidRDefault="00607AFA" w:rsidP="009D2AC1">
      <w:pPr>
        <w:spacing w:line="240" w:lineRule="auto"/>
        <w:rPr>
          <w:rFonts w:cs="Arial"/>
          <w:szCs w:val="20"/>
        </w:rPr>
      </w:pPr>
    </w:p>
    <w:p w14:paraId="509A0909" w14:textId="7EB34080" w:rsidR="00E27DEA" w:rsidRPr="009D2AC1" w:rsidRDefault="00E27DEA" w:rsidP="009D2AC1">
      <w:pPr>
        <w:pStyle w:val="Odstavekseznama"/>
        <w:numPr>
          <w:ilvl w:val="0"/>
          <w:numId w:val="33"/>
        </w:numPr>
        <w:spacing w:line="240" w:lineRule="auto"/>
        <w:jc w:val="left"/>
        <w:rPr>
          <w:rFonts w:cs="Arial"/>
          <w:b/>
          <w:szCs w:val="20"/>
        </w:rPr>
      </w:pPr>
      <w:r w:rsidRPr="009D2AC1">
        <w:rPr>
          <w:rFonts w:cs="Arial"/>
          <w:b/>
          <w:szCs w:val="20"/>
        </w:rPr>
        <w:t>DODATNA NAROČILA</w:t>
      </w:r>
    </w:p>
    <w:p w14:paraId="40597975" w14:textId="77777777" w:rsidR="00E27DEA" w:rsidRPr="009D2AC1" w:rsidRDefault="00E27DEA" w:rsidP="009D2AC1">
      <w:pPr>
        <w:spacing w:line="240" w:lineRule="auto"/>
        <w:rPr>
          <w:rFonts w:cs="Arial"/>
          <w:szCs w:val="20"/>
        </w:rPr>
      </w:pPr>
    </w:p>
    <w:p w14:paraId="43955984" w14:textId="77777777" w:rsidR="00E27DEA" w:rsidRPr="009D2AC1" w:rsidRDefault="00E27DEA" w:rsidP="009D2AC1">
      <w:pPr>
        <w:pStyle w:val="Odstavekseznama"/>
        <w:numPr>
          <w:ilvl w:val="0"/>
          <w:numId w:val="34"/>
        </w:numPr>
        <w:spacing w:line="240" w:lineRule="auto"/>
        <w:jc w:val="center"/>
        <w:rPr>
          <w:rFonts w:cs="Arial"/>
          <w:b/>
          <w:szCs w:val="20"/>
        </w:rPr>
      </w:pPr>
      <w:r w:rsidRPr="009D2AC1">
        <w:rPr>
          <w:rFonts w:cs="Arial"/>
          <w:b/>
          <w:szCs w:val="20"/>
        </w:rPr>
        <w:t>člen</w:t>
      </w:r>
    </w:p>
    <w:p w14:paraId="5397F8E4" w14:textId="77777777" w:rsidR="00E27DEA" w:rsidRPr="009D2AC1" w:rsidRDefault="00E27DEA" w:rsidP="009D2AC1">
      <w:pPr>
        <w:spacing w:line="240" w:lineRule="auto"/>
        <w:rPr>
          <w:rFonts w:cs="Arial"/>
          <w:szCs w:val="20"/>
        </w:rPr>
      </w:pPr>
      <w:r w:rsidRPr="009D2AC1">
        <w:rPr>
          <w:rFonts w:cs="Arial"/>
          <w:szCs w:val="20"/>
        </w:rPr>
        <w:t xml:space="preserve">V primeru, da bo naročnik v času veljavnosti tega okvirnega sporazuma potreboval sorodne storitve, ki niso navedene v ponudbi izvajalca, izvajalec pa jih lahko izvaja, se bo naročnik po potrebi lahko z izvajalcem dogovoril za izvedbo takih storitev. </w:t>
      </w:r>
    </w:p>
    <w:p w14:paraId="083417CD" w14:textId="77777777" w:rsidR="00E27DEA" w:rsidRPr="009D2AC1" w:rsidRDefault="00E27DEA" w:rsidP="009D2AC1">
      <w:pPr>
        <w:spacing w:line="240" w:lineRule="auto"/>
        <w:rPr>
          <w:rFonts w:cs="Arial"/>
          <w:szCs w:val="20"/>
        </w:rPr>
      </w:pPr>
    </w:p>
    <w:p w14:paraId="5181C633" w14:textId="77777777" w:rsidR="00E27DEA" w:rsidRPr="009D2AC1" w:rsidRDefault="00E27DEA" w:rsidP="009D2AC1">
      <w:pPr>
        <w:spacing w:line="240" w:lineRule="auto"/>
        <w:rPr>
          <w:rFonts w:cs="Arial"/>
          <w:szCs w:val="20"/>
        </w:rPr>
      </w:pPr>
      <w:r w:rsidRPr="009D2AC1">
        <w:rPr>
          <w:rFonts w:cs="Arial"/>
          <w:szCs w:val="20"/>
        </w:rPr>
        <w:t>Stranki okvirnega sporazuma bosta v navedenem primeru, na podlagi izvajalčeve ponudbe oziroma drugače, sporazumno dogovorili ceno za take storitve in jih dodali na seznam storitev, ki jih naročnik že naroča po tem okvirnem sporazumu.</w:t>
      </w:r>
    </w:p>
    <w:p w14:paraId="7A9D6B3D" w14:textId="77777777" w:rsidR="00E27DEA" w:rsidRPr="009D2AC1" w:rsidRDefault="00E27DEA" w:rsidP="009D2AC1">
      <w:pPr>
        <w:spacing w:line="240" w:lineRule="auto"/>
        <w:rPr>
          <w:rFonts w:cs="Arial"/>
          <w:szCs w:val="20"/>
        </w:rPr>
      </w:pPr>
    </w:p>
    <w:p w14:paraId="042805C4" w14:textId="77777777" w:rsidR="00E27DEA" w:rsidRPr="009D2AC1" w:rsidRDefault="00E27DEA" w:rsidP="009D2AC1">
      <w:pPr>
        <w:spacing w:line="240" w:lineRule="auto"/>
        <w:rPr>
          <w:rFonts w:cs="Arial"/>
          <w:szCs w:val="20"/>
        </w:rPr>
      </w:pPr>
      <w:r w:rsidRPr="009D2AC1">
        <w:rPr>
          <w:rFonts w:cs="Arial"/>
          <w:szCs w:val="20"/>
        </w:rPr>
        <w:t>Naročnik bo te storitve naročal pri izvajalcu do izteka veljavnosti tega okvirnega sporazuma, po sporazumno dogovorjeni ceni in pogojih iz tega okvirnega sporazuma. Cene takih storitev ne smejo presegati primerljivih cen na tržišču.</w:t>
      </w:r>
    </w:p>
    <w:p w14:paraId="0E71D466" w14:textId="77777777" w:rsidR="00E27DEA" w:rsidRPr="009D2AC1" w:rsidRDefault="00E27DEA" w:rsidP="009D2AC1">
      <w:pPr>
        <w:spacing w:line="240" w:lineRule="auto"/>
        <w:rPr>
          <w:rFonts w:cs="Arial"/>
          <w:szCs w:val="20"/>
        </w:rPr>
      </w:pPr>
    </w:p>
    <w:p w14:paraId="3FEDF644" w14:textId="77777777" w:rsidR="00E27DEA" w:rsidRPr="009D2AC1" w:rsidRDefault="00E27DEA" w:rsidP="009D2AC1">
      <w:pPr>
        <w:spacing w:line="240" w:lineRule="auto"/>
        <w:rPr>
          <w:rFonts w:cs="Arial"/>
          <w:szCs w:val="20"/>
        </w:rPr>
      </w:pPr>
    </w:p>
    <w:p w14:paraId="270D64CC" w14:textId="7AF53756" w:rsidR="00E27DEA" w:rsidRPr="009D2AC1" w:rsidRDefault="00E27DEA" w:rsidP="009D2AC1">
      <w:pPr>
        <w:pStyle w:val="Odstavekseznama"/>
        <w:numPr>
          <w:ilvl w:val="0"/>
          <w:numId w:val="33"/>
        </w:numPr>
        <w:spacing w:line="240" w:lineRule="auto"/>
        <w:jc w:val="left"/>
        <w:rPr>
          <w:rFonts w:cs="Arial"/>
          <w:b/>
          <w:szCs w:val="20"/>
        </w:rPr>
      </w:pPr>
      <w:r w:rsidRPr="009D2AC1">
        <w:rPr>
          <w:rFonts w:cs="Arial"/>
          <w:b/>
          <w:szCs w:val="20"/>
        </w:rPr>
        <w:t>PODIZVAJALCI</w:t>
      </w:r>
    </w:p>
    <w:p w14:paraId="47E0B4A2" w14:textId="77777777" w:rsidR="00E27DEA" w:rsidRPr="009D2AC1" w:rsidRDefault="00E27DEA" w:rsidP="009D2AC1">
      <w:pPr>
        <w:spacing w:line="240" w:lineRule="auto"/>
        <w:rPr>
          <w:rFonts w:cs="Arial"/>
          <w:szCs w:val="20"/>
        </w:rPr>
      </w:pPr>
    </w:p>
    <w:p w14:paraId="127E927B" w14:textId="77777777" w:rsidR="00E27DEA" w:rsidRPr="009D2AC1" w:rsidRDefault="00E27DEA" w:rsidP="009D2AC1">
      <w:pPr>
        <w:numPr>
          <w:ilvl w:val="0"/>
          <w:numId w:val="34"/>
        </w:numPr>
        <w:spacing w:line="240" w:lineRule="auto"/>
        <w:jc w:val="center"/>
        <w:rPr>
          <w:rFonts w:cs="Arial"/>
          <w:b/>
          <w:szCs w:val="20"/>
        </w:rPr>
      </w:pPr>
      <w:r w:rsidRPr="009D2AC1">
        <w:rPr>
          <w:rFonts w:cs="Arial"/>
          <w:b/>
          <w:szCs w:val="20"/>
        </w:rPr>
        <w:t>člen</w:t>
      </w:r>
    </w:p>
    <w:p w14:paraId="1CC6342E" w14:textId="77777777" w:rsidR="00E27DEA" w:rsidRPr="009D2AC1" w:rsidRDefault="00E27DEA" w:rsidP="009D2AC1">
      <w:pPr>
        <w:spacing w:line="240" w:lineRule="auto"/>
        <w:rPr>
          <w:rFonts w:cs="Arial"/>
          <w:szCs w:val="20"/>
        </w:rPr>
      </w:pPr>
    </w:p>
    <w:p w14:paraId="7ACC84BA" w14:textId="77777777" w:rsidR="00E27DEA" w:rsidRPr="009D2AC1" w:rsidRDefault="00E27DEA" w:rsidP="009D2AC1">
      <w:pPr>
        <w:spacing w:line="240" w:lineRule="auto"/>
        <w:jc w:val="center"/>
        <w:rPr>
          <w:rFonts w:cs="Arial"/>
          <w:b/>
          <w:i/>
          <w:color w:val="808080" w:themeColor="background1" w:themeShade="80"/>
          <w:szCs w:val="20"/>
        </w:rPr>
      </w:pPr>
      <w:r w:rsidRPr="009D2AC1">
        <w:rPr>
          <w:rFonts w:cs="Arial"/>
          <w:b/>
          <w:i/>
          <w:color w:val="808080" w:themeColor="background1" w:themeShade="80"/>
          <w:szCs w:val="20"/>
        </w:rPr>
        <w:t>(upoštevati, če izvajalec nastopa s podizvajalci)</w:t>
      </w:r>
    </w:p>
    <w:p w14:paraId="130CC05F" w14:textId="77777777" w:rsidR="00E27DEA" w:rsidRPr="009D2AC1" w:rsidRDefault="00E27DEA" w:rsidP="009D2AC1">
      <w:pPr>
        <w:spacing w:line="240" w:lineRule="auto"/>
        <w:rPr>
          <w:rFonts w:cs="Arial"/>
          <w:szCs w:val="20"/>
        </w:rPr>
      </w:pPr>
    </w:p>
    <w:p w14:paraId="6B3CA618" w14:textId="77777777" w:rsidR="00E27DEA" w:rsidRPr="009D2AC1" w:rsidRDefault="00E27DEA" w:rsidP="009D2AC1">
      <w:pPr>
        <w:spacing w:line="240" w:lineRule="auto"/>
        <w:rPr>
          <w:rFonts w:cs="Arial"/>
          <w:szCs w:val="20"/>
        </w:rPr>
      </w:pPr>
      <w:r w:rsidRPr="009D2AC1">
        <w:rPr>
          <w:rFonts w:cs="Arial"/>
          <w:szCs w:val="20"/>
        </w:rPr>
        <w:t>Izvajalec v okviru tega okvirnega sporazuma nastopa skupaj z naslednjimi podizvajalci</w:t>
      </w:r>
    </w:p>
    <w:p w14:paraId="10BCDFA8" w14:textId="77777777" w:rsidR="00E27DEA" w:rsidRPr="009D2AC1" w:rsidRDefault="00E27DEA" w:rsidP="009D2AC1">
      <w:pPr>
        <w:spacing w:line="240" w:lineRule="auto"/>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2434"/>
        <w:gridCol w:w="2434"/>
        <w:gridCol w:w="1745"/>
      </w:tblGrid>
      <w:tr w:rsidR="00E27DEA" w:rsidRPr="009D2AC1" w14:paraId="14BD624E" w14:textId="77777777" w:rsidTr="005441D6">
        <w:tc>
          <w:tcPr>
            <w:tcW w:w="1351" w:type="pct"/>
            <w:tcBorders>
              <w:top w:val="single" w:sz="4" w:space="0" w:color="auto"/>
              <w:left w:val="single" w:sz="4" w:space="0" w:color="auto"/>
              <w:bottom w:val="single" w:sz="4" w:space="0" w:color="auto"/>
              <w:right w:val="single" w:sz="4" w:space="0" w:color="auto"/>
            </w:tcBorders>
            <w:hideMark/>
          </w:tcPr>
          <w:p w14:paraId="38DCEA1A" w14:textId="77777777" w:rsidR="00E27DEA" w:rsidRPr="009D2AC1" w:rsidRDefault="00E27DEA" w:rsidP="009D2AC1">
            <w:pPr>
              <w:spacing w:line="240" w:lineRule="auto"/>
              <w:rPr>
                <w:rFonts w:cs="Arial"/>
                <w:szCs w:val="20"/>
              </w:rPr>
            </w:pPr>
            <w:r w:rsidRPr="009D2AC1">
              <w:rPr>
                <w:rFonts w:cs="Arial"/>
                <w:szCs w:val="20"/>
              </w:rPr>
              <w:t>Naziv in naslov podizvajalca, matična številka, davčna številka, TRR, zakoniti zastopnik</w:t>
            </w:r>
          </w:p>
        </w:tc>
        <w:tc>
          <w:tcPr>
            <w:tcW w:w="1343" w:type="pct"/>
            <w:tcBorders>
              <w:top w:val="single" w:sz="4" w:space="0" w:color="auto"/>
              <w:left w:val="single" w:sz="4" w:space="0" w:color="auto"/>
              <w:bottom w:val="single" w:sz="4" w:space="0" w:color="auto"/>
              <w:right w:val="single" w:sz="4" w:space="0" w:color="auto"/>
            </w:tcBorders>
            <w:hideMark/>
          </w:tcPr>
          <w:p w14:paraId="0E0DB885" w14:textId="77777777" w:rsidR="00E27DEA" w:rsidRPr="009D2AC1" w:rsidRDefault="00E27DEA" w:rsidP="009D2AC1">
            <w:pPr>
              <w:spacing w:line="240" w:lineRule="auto"/>
              <w:rPr>
                <w:rFonts w:cs="Arial"/>
                <w:szCs w:val="20"/>
              </w:rPr>
            </w:pPr>
            <w:r w:rsidRPr="009D2AC1">
              <w:rPr>
                <w:rFonts w:cs="Arial"/>
                <w:szCs w:val="20"/>
              </w:rPr>
              <w:t>Vrsta del, ki jih bo izvedel podizvajalec</w:t>
            </w:r>
          </w:p>
        </w:tc>
        <w:tc>
          <w:tcPr>
            <w:tcW w:w="1343" w:type="pct"/>
            <w:tcBorders>
              <w:top w:val="single" w:sz="4" w:space="0" w:color="auto"/>
              <w:left w:val="single" w:sz="4" w:space="0" w:color="auto"/>
              <w:bottom w:val="single" w:sz="4" w:space="0" w:color="auto"/>
              <w:right w:val="single" w:sz="4" w:space="0" w:color="auto"/>
            </w:tcBorders>
            <w:hideMark/>
          </w:tcPr>
          <w:p w14:paraId="3F6C8E53" w14:textId="77777777" w:rsidR="00E27DEA" w:rsidRPr="009D2AC1" w:rsidRDefault="00E27DEA" w:rsidP="009D2AC1">
            <w:pPr>
              <w:spacing w:line="240" w:lineRule="auto"/>
              <w:rPr>
                <w:rFonts w:cs="Arial"/>
                <w:szCs w:val="20"/>
              </w:rPr>
            </w:pPr>
            <w:r w:rsidRPr="009D2AC1">
              <w:rPr>
                <w:rFonts w:cs="Arial"/>
                <w:szCs w:val="20"/>
              </w:rPr>
              <w:t>Vrednost del podizvajalca ali % glede na skupno pogodbeno vrednost</w:t>
            </w:r>
          </w:p>
        </w:tc>
        <w:tc>
          <w:tcPr>
            <w:tcW w:w="963" w:type="pct"/>
            <w:tcBorders>
              <w:top w:val="single" w:sz="4" w:space="0" w:color="auto"/>
              <w:left w:val="single" w:sz="4" w:space="0" w:color="auto"/>
              <w:bottom w:val="single" w:sz="4" w:space="0" w:color="auto"/>
              <w:right w:val="single" w:sz="4" w:space="0" w:color="auto"/>
            </w:tcBorders>
            <w:hideMark/>
          </w:tcPr>
          <w:p w14:paraId="429CCEFC" w14:textId="77777777" w:rsidR="00E27DEA" w:rsidRPr="009D2AC1" w:rsidRDefault="00E27DEA" w:rsidP="009D2AC1">
            <w:pPr>
              <w:spacing w:line="240" w:lineRule="auto"/>
              <w:rPr>
                <w:rFonts w:cs="Arial"/>
                <w:szCs w:val="20"/>
              </w:rPr>
            </w:pPr>
            <w:r w:rsidRPr="009D2AC1">
              <w:rPr>
                <w:rFonts w:cs="Arial"/>
                <w:szCs w:val="20"/>
              </w:rPr>
              <w:t>Zahteva neposredno plačilo (ustrezno obkroži)</w:t>
            </w:r>
          </w:p>
        </w:tc>
      </w:tr>
      <w:tr w:rsidR="00E27DEA" w:rsidRPr="009D2AC1" w14:paraId="46B2E4FD" w14:textId="77777777" w:rsidTr="005441D6">
        <w:tc>
          <w:tcPr>
            <w:tcW w:w="1351" w:type="pct"/>
            <w:tcBorders>
              <w:top w:val="single" w:sz="4" w:space="0" w:color="auto"/>
              <w:left w:val="single" w:sz="4" w:space="0" w:color="auto"/>
              <w:bottom w:val="single" w:sz="4" w:space="0" w:color="auto"/>
              <w:right w:val="single" w:sz="4" w:space="0" w:color="auto"/>
            </w:tcBorders>
          </w:tcPr>
          <w:p w14:paraId="40710C20" w14:textId="77777777" w:rsidR="00E27DEA" w:rsidRPr="009D2AC1" w:rsidRDefault="00E27DEA" w:rsidP="009D2AC1">
            <w:pPr>
              <w:spacing w:line="240" w:lineRule="auto"/>
              <w:rPr>
                <w:rFonts w:cs="Arial"/>
                <w:szCs w:val="20"/>
              </w:rPr>
            </w:pPr>
          </w:p>
        </w:tc>
        <w:tc>
          <w:tcPr>
            <w:tcW w:w="1343" w:type="pct"/>
            <w:tcBorders>
              <w:top w:val="single" w:sz="4" w:space="0" w:color="auto"/>
              <w:left w:val="single" w:sz="4" w:space="0" w:color="auto"/>
              <w:bottom w:val="single" w:sz="4" w:space="0" w:color="auto"/>
              <w:right w:val="single" w:sz="4" w:space="0" w:color="auto"/>
            </w:tcBorders>
          </w:tcPr>
          <w:p w14:paraId="4BEAED88" w14:textId="77777777" w:rsidR="00E27DEA" w:rsidRPr="009D2AC1" w:rsidRDefault="00E27DEA" w:rsidP="009D2AC1">
            <w:pPr>
              <w:spacing w:line="240" w:lineRule="auto"/>
              <w:rPr>
                <w:rFonts w:cs="Arial"/>
                <w:szCs w:val="20"/>
              </w:rPr>
            </w:pPr>
          </w:p>
        </w:tc>
        <w:tc>
          <w:tcPr>
            <w:tcW w:w="1343" w:type="pct"/>
            <w:tcBorders>
              <w:top w:val="single" w:sz="4" w:space="0" w:color="auto"/>
              <w:left w:val="single" w:sz="4" w:space="0" w:color="auto"/>
              <w:bottom w:val="single" w:sz="4" w:space="0" w:color="auto"/>
              <w:right w:val="single" w:sz="4" w:space="0" w:color="auto"/>
            </w:tcBorders>
          </w:tcPr>
          <w:p w14:paraId="0EA7664E" w14:textId="77777777" w:rsidR="00E27DEA" w:rsidRPr="009D2AC1" w:rsidRDefault="00E27DEA" w:rsidP="009D2AC1">
            <w:pPr>
              <w:spacing w:line="240" w:lineRule="auto"/>
              <w:rPr>
                <w:rFonts w:cs="Arial"/>
                <w:szCs w:val="20"/>
              </w:rPr>
            </w:pPr>
          </w:p>
        </w:tc>
        <w:tc>
          <w:tcPr>
            <w:tcW w:w="963" w:type="pct"/>
            <w:tcBorders>
              <w:top w:val="single" w:sz="4" w:space="0" w:color="auto"/>
              <w:left w:val="single" w:sz="4" w:space="0" w:color="auto"/>
              <w:bottom w:val="single" w:sz="4" w:space="0" w:color="auto"/>
              <w:right w:val="single" w:sz="4" w:space="0" w:color="auto"/>
            </w:tcBorders>
            <w:hideMark/>
          </w:tcPr>
          <w:p w14:paraId="470C8764" w14:textId="77777777" w:rsidR="00E27DEA" w:rsidRPr="009D2AC1" w:rsidRDefault="00E27DEA" w:rsidP="009D2AC1">
            <w:pPr>
              <w:spacing w:line="240" w:lineRule="auto"/>
              <w:rPr>
                <w:rFonts w:cs="Arial"/>
                <w:szCs w:val="20"/>
              </w:rPr>
            </w:pPr>
            <w:r w:rsidRPr="009D2AC1">
              <w:rPr>
                <w:rFonts w:cs="Arial"/>
                <w:szCs w:val="20"/>
              </w:rPr>
              <w:t>DA    NE</w:t>
            </w:r>
          </w:p>
        </w:tc>
      </w:tr>
      <w:tr w:rsidR="00E27DEA" w:rsidRPr="009D2AC1" w14:paraId="10EB520B" w14:textId="77777777" w:rsidTr="005441D6">
        <w:tc>
          <w:tcPr>
            <w:tcW w:w="1351" w:type="pct"/>
            <w:tcBorders>
              <w:top w:val="single" w:sz="4" w:space="0" w:color="auto"/>
              <w:left w:val="single" w:sz="4" w:space="0" w:color="auto"/>
              <w:bottom w:val="single" w:sz="4" w:space="0" w:color="auto"/>
              <w:right w:val="single" w:sz="4" w:space="0" w:color="auto"/>
            </w:tcBorders>
          </w:tcPr>
          <w:p w14:paraId="580799B2" w14:textId="77777777" w:rsidR="00E27DEA" w:rsidRPr="009D2AC1" w:rsidRDefault="00E27DEA" w:rsidP="009D2AC1">
            <w:pPr>
              <w:spacing w:line="240" w:lineRule="auto"/>
              <w:rPr>
                <w:rFonts w:cs="Arial"/>
                <w:szCs w:val="20"/>
              </w:rPr>
            </w:pPr>
          </w:p>
        </w:tc>
        <w:tc>
          <w:tcPr>
            <w:tcW w:w="1343" w:type="pct"/>
            <w:tcBorders>
              <w:top w:val="single" w:sz="4" w:space="0" w:color="auto"/>
              <w:left w:val="single" w:sz="4" w:space="0" w:color="auto"/>
              <w:bottom w:val="single" w:sz="4" w:space="0" w:color="auto"/>
              <w:right w:val="single" w:sz="4" w:space="0" w:color="auto"/>
            </w:tcBorders>
          </w:tcPr>
          <w:p w14:paraId="36A02F0F" w14:textId="77777777" w:rsidR="00E27DEA" w:rsidRPr="009D2AC1" w:rsidRDefault="00E27DEA" w:rsidP="009D2AC1">
            <w:pPr>
              <w:spacing w:line="240" w:lineRule="auto"/>
              <w:rPr>
                <w:rFonts w:cs="Arial"/>
                <w:szCs w:val="20"/>
              </w:rPr>
            </w:pPr>
          </w:p>
        </w:tc>
        <w:tc>
          <w:tcPr>
            <w:tcW w:w="1343" w:type="pct"/>
            <w:tcBorders>
              <w:top w:val="single" w:sz="4" w:space="0" w:color="auto"/>
              <w:left w:val="single" w:sz="4" w:space="0" w:color="auto"/>
              <w:bottom w:val="single" w:sz="4" w:space="0" w:color="auto"/>
              <w:right w:val="single" w:sz="4" w:space="0" w:color="auto"/>
            </w:tcBorders>
          </w:tcPr>
          <w:p w14:paraId="3A3A33C8" w14:textId="77777777" w:rsidR="00E27DEA" w:rsidRPr="009D2AC1" w:rsidRDefault="00E27DEA" w:rsidP="009D2AC1">
            <w:pPr>
              <w:spacing w:line="240" w:lineRule="auto"/>
              <w:rPr>
                <w:rFonts w:cs="Arial"/>
                <w:szCs w:val="20"/>
              </w:rPr>
            </w:pPr>
          </w:p>
        </w:tc>
        <w:tc>
          <w:tcPr>
            <w:tcW w:w="963" w:type="pct"/>
            <w:tcBorders>
              <w:top w:val="single" w:sz="4" w:space="0" w:color="auto"/>
              <w:left w:val="single" w:sz="4" w:space="0" w:color="auto"/>
              <w:bottom w:val="single" w:sz="4" w:space="0" w:color="auto"/>
              <w:right w:val="single" w:sz="4" w:space="0" w:color="auto"/>
            </w:tcBorders>
            <w:hideMark/>
          </w:tcPr>
          <w:p w14:paraId="65E1579F" w14:textId="77777777" w:rsidR="00E27DEA" w:rsidRPr="009D2AC1" w:rsidRDefault="00E27DEA" w:rsidP="009D2AC1">
            <w:pPr>
              <w:spacing w:line="240" w:lineRule="auto"/>
              <w:rPr>
                <w:rFonts w:cs="Arial"/>
                <w:szCs w:val="20"/>
              </w:rPr>
            </w:pPr>
            <w:r w:rsidRPr="009D2AC1">
              <w:rPr>
                <w:rFonts w:cs="Arial"/>
                <w:szCs w:val="20"/>
              </w:rPr>
              <w:t>DA    NE</w:t>
            </w:r>
          </w:p>
        </w:tc>
      </w:tr>
      <w:tr w:rsidR="00E27DEA" w:rsidRPr="009D2AC1" w14:paraId="658031C9" w14:textId="77777777" w:rsidTr="005441D6">
        <w:tc>
          <w:tcPr>
            <w:tcW w:w="1351" w:type="pct"/>
            <w:tcBorders>
              <w:top w:val="single" w:sz="4" w:space="0" w:color="auto"/>
              <w:left w:val="single" w:sz="4" w:space="0" w:color="auto"/>
              <w:bottom w:val="single" w:sz="4" w:space="0" w:color="auto"/>
              <w:right w:val="single" w:sz="4" w:space="0" w:color="auto"/>
            </w:tcBorders>
          </w:tcPr>
          <w:p w14:paraId="2EB73D53" w14:textId="77777777" w:rsidR="00E27DEA" w:rsidRPr="009D2AC1" w:rsidRDefault="00E27DEA" w:rsidP="009D2AC1">
            <w:pPr>
              <w:spacing w:line="240" w:lineRule="auto"/>
              <w:rPr>
                <w:rFonts w:cs="Arial"/>
                <w:szCs w:val="20"/>
              </w:rPr>
            </w:pPr>
          </w:p>
        </w:tc>
        <w:tc>
          <w:tcPr>
            <w:tcW w:w="1343" w:type="pct"/>
            <w:tcBorders>
              <w:top w:val="single" w:sz="4" w:space="0" w:color="auto"/>
              <w:left w:val="single" w:sz="4" w:space="0" w:color="auto"/>
              <w:bottom w:val="single" w:sz="4" w:space="0" w:color="auto"/>
              <w:right w:val="single" w:sz="4" w:space="0" w:color="auto"/>
            </w:tcBorders>
          </w:tcPr>
          <w:p w14:paraId="46B85E03" w14:textId="77777777" w:rsidR="00E27DEA" w:rsidRPr="009D2AC1" w:rsidRDefault="00E27DEA" w:rsidP="009D2AC1">
            <w:pPr>
              <w:spacing w:line="240" w:lineRule="auto"/>
              <w:rPr>
                <w:rFonts w:cs="Arial"/>
                <w:szCs w:val="20"/>
              </w:rPr>
            </w:pPr>
          </w:p>
        </w:tc>
        <w:tc>
          <w:tcPr>
            <w:tcW w:w="1343" w:type="pct"/>
            <w:tcBorders>
              <w:top w:val="single" w:sz="4" w:space="0" w:color="auto"/>
              <w:left w:val="single" w:sz="4" w:space="0" w:color="auto"/>
              <w:bottom w:val="single" w:sz="4" w:space="0" w:color="auto"/>
              <w:right w:val="single" w:sz="4" w:space="0" w:color="auto"/>
            </w:tcBorders>
          </w:tcPr>
          <w:p w14:paraId="29FB7028" w14:textId="77777777" w:rsidR="00E27DEA" w:rsidRPr="009D2AC1" w:rsidRDefault="00E27DEA" w:rsidP="009D2AC1">
            <w:pPr>
              <w:spacing w:line="240" w:lineRule="auto"/>
              <w:rPr>
                <w:rFonts w:cs="Arial"/>
                <w:szCs w:val="20"/>
              </w:rPr>
            </w:pPr>
          </w:p>
        </w:tc>
        <w:tc>
          <w:tcPr>
            <w:tcW w:w="963" w:type="pct"/>
            <w:tcBorders>
              <w:top w:val="single" w:sz="4" w:space="0" w:color="auto"/>
              <w:left w:val="single" w:sz="4" w:space="0" w:color="auto"/>
              <w:bottom w:val="single" w:sz="4" w:space="0" w:color="auto"/>
              <w:right w:val="single" w:sz="4" w:space="0" w:color="auto"/>
            </w:tcBorders>
            <w:hideMark/>
          </w:tcPr>
          <w:p w14:paraId="2E0A8AEB" w14:textId="77777777" w:rsidR="00E27DEA" w:rsidRPr="009D2AC1" w:rsidRDefault="00E27DEA" w:rsidP="009D2AC1">
            <w:pPr>
              <w:spacing w:line="240" w:lineRule="auto"/>
              <w:rPr>
                <w:rFonts w:cs="Arial"/>
                <w:szCs w:val="20"/>
              </w:rPr>
            </w:pPr>
            <w:r w:rsidRPr="009D2AC1">
              <w:rPr>
                <w:rFonts w:cs="Arial"/>
                <w:szCs w:val="20"/>
              </w:rPr>
              <w:t>DA    NE</w:t>
            </w:r>
          </w:p>
        </w:tc>
      </w:tr>
    </w:tbl>
    <w:p w14:paraId="0202D2C0" w14:textId="77777777" w:rsidR="00E27DEA" w:rsidRPr="009D2AC1" w:rsidRDefault="00E27DEA" w:rsidP="009D2AC1">
      <w:pPr>
        <w:spacing w:line="240" w:lineRule="auto"/>
        <w:rPr>
          <w:rFonts w:cs="Arial"/>
          <w:szCs w:val="20"/>
        </w:rPr>
      </w:pPr>
    </w:p>
    <w:p w14:paraId="415BC45A" w14:textId="77777777" w:rsidR="00E27DEA" w:rsidRPr="009D2AC1" w:rsidRDefault="00E27DEA" w:rsidP="009D2AC1">
      <w:pPr>
        <w:spacing w:line="240" w:lineRule="auto"/>
        <w:rPr>
          <w:rFonts w:cs="Arial"/>
          <w:szCs w:val="20"/>
        </w:rPr>
      </w:pPr>
    </w:p>
    <w:p w14:paraId="788877CD" w14:textId="77777777" w:rsidR="00E27DEA" w:rsidRPr="009D2AC1" w:rsidRDefault="00E27DEA" w:rsidP="009D2AC1">
      <w:pPr>
        <w:spacing w:line="240" w:lineRule="auto"/>
        <w:rPr>
          <w:rFonts w:cs="Arial"/>
          <w:szCs w:val="20"/>
        </w:rPr>
      </w:pPr>
      <w:r w:rsidRPr="009D2AC1">
        <w:rPr>
          <w:rFonts w:cs="Arial"/>
          <w:szCs w:val="20"/>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2668F2C7" w14:textId="77777777" w:rsidR="00E27DEA" w:rsidRPr="009D2AC1" w:rsidRDefault="00E27DEA" w:rsidP="009D2AC1">
      <w:pPr>
        <w:spacing w:line="240" w:lineRule="auto"/>
        <w:rPr>
          <w:rFonts w:cs="Arial"/>
          <w:szCs w:val="20"/>
        </w:rPr>
      </w:pPr>
    </w:p>
    <w:p w14:paraId="23368726" w14:textId="77777777" w:rsidR="00E27DEA" w:rsidRPr="009D2AC1" w:rsidRDefault="00E27DEA" w:rsidP="009D2AC1">
      <w:pPr>
        <w:spacing w:line="240" w:lineRule="auto"/>
        <w:rPr>
          <w:rFonts w:cs="Arial"/>
          <w:szCs w:val="20"/>
        </w:rPr>
      </w:pPr>
      <w:r w:rsidRPr="009D2AC1">
        <w:rPr>
          <w:rFonts w:cs="Arial"/>
          <w:szCs w:val="20"/>
        </w:rPr>
        <w:t>Kadar izvajalec izvaja javno naročilo s podizvajalcem, ki zahteva neposredno plačilo, mora v skladu s 94. členom ZJN-3:</w:t>
      </w:r>
    </w:p>
    <w:p w14:paraId="7DEB81E3" w14:textId="77777777" w:rsidR="00E27DEA" w:rsidRPr="009D2AC1" w:rsidRDefault="00E27DEA" w:rsidP="009D2AC1">
      <w:pPr>
        <w:pStyle w:val="Odstavekseznama"/>
        <w:numPr>
          <w:ilvl w:val="0"/>
          <w:numId w:val="35"/>
        </w:numPr>
        <w:spacing w:line="240" w:lineRule="auto"/>
        <w:rPr>
          <w:rFonts w:cs="Arial"/>
          <w:szCs w:val="20"/>
        </w:rPr>
      </w:pPr>
      <w:r w:rsidRPr="009D2AC1">
        <w:rPr>
          <w:rFonts w:cs="Arial"/>
          <w:szCs w:val="20"/>
        </w:rPr>
        <w:t>pooblastiti naročnika, da na podlagi potrjenega računa s strani izvajalca neposredno plačuje podizvajalcu,</w:t>
      </w:r>
    </w:p>
    <w:p w14:paraId="4EE2CD70" w14:textId="77777777" w:rsidR="00E27DEA" w:rsidRPr="009D2AC1" w:rsidRDefault="00E27DEA" w:rsidP="009D2AC1">
      <w:pPr>
        <w:pStyle w:val="Odstavekseznama"/>
        <w:numPr>
          <w:ilvl w:val="0"/>
          <w:numId w:val="35"/>
        </w:numPr>
        <w:spacing w:line="240" w:lineRule="auto"/>
        <w:rPr>
          <w:rFonts w:cs="Arial"/>
          <w:szCs w:val="20"/>
        </w:rPr>
      </w:pPr>
      <w:r w:rsidRPr="009D2AC1">
        <w:rPr>
          <w:rFonts w:cs="Arial"/>
          <w:szCs w:val="20"/>
        </w:rPr>
        <w:t>predložiti soglasje podizvajalca, na podlagi katerega naročnik namesto izvajalca poravna podizvajalčevo terjatev do izvajalca,</w:t>
      </w:r>
    </w:p>
    <w:p w14:paraId="6DF011C9" w14:textId="77777777" w:rsidR="00E27DEA" w:rsidRPr="009D2AC1" w:rsidRDefault="00E27DEA" w:rsidP="009D2AC1">
      <w:pPr>
        <w:pStyle w:val="Odstavekseznama"/>
        <w:numPr>
          <w:ilvl w:val="0"/>
          <w:numId w:val="35"/>
        </w:numPr>
        <w:spacing w:line="240" w:lineRule="auto"/>
        <w:rPr>
          <w:rFonts w:cs="Arial"/>
          <w:szCs w:val="20"/>
        </w:rPr>
      </w:pPr>
      <w:r w:rsidRPr="009D2AC1">
        <w:rPr>
          <w:rFonts w:cs="Arial"/>
          <w:szCs w:val="20"/>
        </w:rPr>
        <w:t>svojemu računu priložiti račun podizvajalca, ki ga je predhodno potrdil.</w:t>
      </w:r>
    </w:p>
    <w:p w14:paraId="2DE72C87" w14:textId="77777777" w:rsidR="00E27DEA" w:rsidRPr="009D2AC1" w:rsidRDefault="00E27DEA" w:rsidP="009D2AC1">
      <w:pPr>
        <w:spacing w:line="240" w:lineRule="auto"/>
        <w:rPr>
          <w:rFonts w:cs="Arial"/>
          <w:szCs w:val="20"/>
        </w:rPr>
      </w:pPr>
    </w:p>
    <w:p w14:paraId="18A40F16" w14:textId="77777777" w:rsidR="00E27DEA" w:rsidRPr="009D2AC1" w:rsidRDefault="00E27DEA" w:rsidP="009D2AC1">
      <w:pPr>
        <w:spacing w:line="240" w:lineRule="auto"/>
        <w:rPr>
          <w:rFonts w:cs="Arial"/>
          <w:color w:val="000000"/>
          <w:szCs w:val="20"/>
        </w:rPr>
      </w:pPr>
      <w:r w:rsidRPr="009D2AC1">
        <w:rPr>
          <w:rFonts w:cs="Arial"/>
          <w:szCs w:val="20"/>
        </w:rPr>
        <w:t xml:space="preserve">Naročnik bo potrjene račune podizvajalcev poravnal neposredno podizvajalcem na način in v roku kot je dogovorjeno za plačilo izvajalcu. Naročnik o izvedenem plačilu obvesti izvajalca na e-naslov: </w:t>
      </w:r>
      <w:r w:rsidRPr="009D2AC1">
        <w:rPr>
          <w:rFonts w:cs="Arial"/>
          <w:color w:val="000000"/>
          <w:szCs w:val="20"/>
        </w:rPr>
        <w:t>……………….</w:t>
      </w:r>
    </w:p>
    <w:p w14:paraId="68E382E0" w14:textId="77777777" w:rsidR="00E27DEA" w:rsidRPr="009D2AC1" w:rsidRDefault="00E27DEA" w:rsidP="009D2AC1">
      <w:pPr>
        <w:spacing w:line="240" w:lineRule="auto"/>
        <w:rPr>
          <w:rFonts w:cs="Arial"/>
          <w:color w:val="000000"/>
          <w:szCs w:val="20"/>
        </w:rPr>
      </w:pPr>
    </w:p>
    <w:p w14:paraId="31B09B26" w14:textId="77777777" w:rsidR="00E27DEA" w:rsidRPr="009D2AC1" w:rsidRDefault="00E27DEA" w:rsidP="009D2AC1">
      <w:pPr>
        <w:spacing w:line="240" w:lineRule="auto"/>
        <w:jc w:val="center"/>
        <w:rPr>
          <w:rFonts w:cs="Arial"/>
          <w:b/>
          <w:i/>
          <w:color w:val="808080" w:themeColor="background1" w:themeShade="80"/>
          <w:szCs w:val="20"/>
        </w:rPr>
      </w:pPr>
      <w:r w:rsidRPr="009D2AC1">
        <w:rPr>
          <w:rFonts w:cs="Arial"/>
          <w:b/>
          <w:i/>
          <w:color w:val="808080" w:themeColor="background1" w:themeShade="80"/>
          <w:szCs w:val="20"/>
        </w:rPr>
        <w:t>(upoštevati, če izvajalec ne nastopa s podizvajalci)</w:t>
      </w:r>
    </w:p>
    <w:p w14:paraId="5F3CD459" w14:textId="77777777" w:rsidR="00E27DEA" w:rsidRPr="009D2AC1" w:rsidRDefault="00E27DEA" w:rsidP="009D2AC1">
      <w:pPr>
        <w:spacing w:line="240" w:lineRule="auto"/>
        <w:rPr>
          <w:rFonts w:cs="Arial"/>
          <w:szCs w:val="20"/>
        </w:rPr>
      </w:pPr>
      <w:r w:rsidRPr="009D2AC1">
        <w:rPr>
          <w:rFonts w:cs="Arial"/>
          <w:szCs w:val="20"/>
        </w:rPr>
        <w:t xml:space="preserve">Izvajalec ob predložitvi ponudbe in ob sklenitvi tega okvirnega sporazuma nima vključenih podizvajalcev za izvedbo predmeta tega sporazuma. </w:t>
      </w:r>
    </w:p>
    <w:p w14:paraId="3BAB487A" w14:textId="77777777" w:rsidR="00E27DEA" w:rsidRPr="009D2AC1" w:rsidRDefault="00E27DEA" w:rsidP="009D2AC1">
      <w:pPr>
        <w:spacing w:line="240" w:lineRule="auto"/>
        <w:rPr>
          <w:rFonts w:cs="Arial"/>
          <w:szCs w:val="20"/>
        </w:rPr>
      </w:pPr>
    </w:p>
    <w:p w14:paraId="35084A9C" w14:textId="77777777" w:rsidR="00E27DEA" w:rsidRPr="009D2AC1" w:rsidRDefault="00E27DEA" w:rsidP="009D2AC1">
      <w:pPr>
        <w:spacing w:line="240" w:lineRule="auto"/>
        <w:rPr>
          <w:rFonts w:cs="Arial"/>
          <w:szCs w:val="20"/>
        </w:rPr>
      </w:pPr>
      <w:r w:rsidRPr="009D2AC1">
        <w:rPr>
          <w:rFonts w:cs="Arial"/>
          <w:szCs w:val="20"/>
        </w:rPr>
        <w:t xml:space="preserve">Izvajalec mora med izvajanjem tega okvirnega sporazuma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1A2317CB" w14:textId="77777777" w:rsidR="00E27DEA" w:rsidRPr="009D2AC1" w:rsidRDefault="00E27DEA" w:rsidP="009D2AC1">
      <w:pPr>
        <w:spacing w:line="240" w:lineRule="auto"/>
        <w:rPr>
          <w:rFonts w:cs="Arial"/>
          <w:szCs w:val="20"/>
        </w:rPr>
      </w:pPr>
    </w:p>
    <w:p w14:paraId="4F548769" w14:textId="77777777" w:rsidR="00E27DEA" w:rsidRPr="009D2AC1" w:rsidRDefault="00E27DEA" w:rsidP="009D2AC1">
      <w:pPr>
        <w:spacing w:line="240" w:lineRule="auto"/>
        <w:rPr>
          <w:rFonts w:cs="Arial"/>
          <w:szCs w:val="20"/>
        </w:rPr>
      </w:pPr>
      <w:r w:rsidRPr="009D2AC1">
        <w:rPr>
          <w:rFonts w:cs="Arial"/>
          <w:szCs w:val="20"/>
        </w:rPr>
        <w:t>Zahteva za neposredno plačilo podizvajalcu je možna le ob priglasitvi novega podizvajalca, v kasnejših fazah je neposredno plačilo možno samo na podlagi 631. člena Obligacijskega zakonika.</w:t>
      </w:r>
    </w:p>
    <w:p w14:paraId="78DB979D" w14:textId="77777777" w:rsidR="00E27DEA" w:rsidRPr="009D2AC1" w:rsidRDefault="00E27DEA" w:rsidP="009D2AC1">
      <w:pPr>
        <w:spacing w:line="240" w:lineRule="auto"/>
        <w:rPr>
          <w:rFonts w:cs="Arial"/>
          <w:szCs w:val="20"/>
        </w:rPr>
      </w:pPr>
    </w:p>
    <w:p w14:paraId="1B546563" w14:textId="77777777" w:rsidR="00E27DEA" w:rsidRPr="009D2AC1" w:rsidRDefault="00E27DEA" w:rsidP="009D2AC1">
      <w:pPr>
        <w:spacing w:line="240" w:lineRule="auto"/>
        <w:rPr>
          <w:rFonts w:cs="Arial"/>
          <w:b/>
          <w:szCs w:val="20"/>
        </w:rPr>
      </w:pPr>
    </w:p>
    <w:p w14:paraId="0FC24A7A" w14:textId="77777777" w:rsidR="00E27DEA" w:rsidRPr="009D2AC1" w:rsidRDefault="00E27DEA" w:rsidP="009D2AC1">
      <w:pPr>
        <w:numPr>
          <w:ilvl w:val="0"/>
          <w:numId w:val="34"/>
        </w:numPr>
        <w:spacing w:line="240" w:lineRule="auto"/>
        <w:jc w:val="center"/>
        <w:rPr>
          <w:rFonts w:cs="Arial"/>
          <w:b/>
          <w:szCs w:val="20"/>
        </w:rPr>
      </w:pPr>
      <w:r w:rsidRPr="009D2AC1">
        <w:rPr>
          <w:rFonts w:cs="Arial"/>
          <w:b/>
          <w:szCs w:val="20"/>
        </w:rPr>
        <w:t>člen</w:t>
      </w:r>
    </w:p>
    <w:p w14:paraId="2BAFF70C" w14:textId="77777777" w:rsidR="00E27DEA" w:rsidRPr="009D2AC1" w:rsidRDefault="00E27DEA" w:rsidP="009D2AC1">
      <w:pPr>
        <w:spacing w:line="240" w:lineRule="auto"/>
        <w:rPr>
          <w:rFonts w:cs="Arial"/>
          <w:szCs w:val="20"/>
        </w:rPr>
      </w:pPr>
      <w:r w:rsidRPr="009D2AC1">
        <w:rPr>
          <w:rFonts w:cs="Arial"/>
          <w:szCs w:val="20"/>
        </w:rPr>
        <w:t>Izvajalec v razmerju do naročnika v celoti odgovarja za dobro izvedbo obveznosti iz okvirnega sporazuma, ne glede na število podizvajalcev.</w:t>
      </w:r>
    </w:p>
    <w:p w14:paraId="18A56133" w14:textId="77777777" w:rsidR="00E27DEA" w:rsidRPr="009D2AC1" w:rsidRDefault="00E27DEA" w:rsidP="009D2AC1">
      <w:pPr>
        <w:spacing w:line="240" w:lineRule="auto"/>
        <w:rPr>
          <w:rFonts w:cs="Arial"/>
          <w:szCs w:val="20"/>
        </w:rPr>
      </w:pPr>
    </w:p>
    <w:p w14:paraId="1B8EB334" w14:textId="77777777" w:rsidR="00E27DEA" w:rsidRPr="009D2AC1" w:rsidRDefault="00E27DEA" w:rsidP="009D2AC1">
      <w:pPr>
        <w:spacing w:line="240" w:lineRule="auto"/>
        <w:rPr>
          <w:rFonts w:cs="Arial"/>
          <w:szCs w:val="20"/>
        </w:rPr>
      </w:pPr>
      <w:r w:rsidRPr="009D2AC1">
        <w:rPr>
          <w:rFonts w:cs="Arial"/>
          <w:szCs w:val="20"/>
        </w:rPr>
        <w:t xml:space="preserve">Obveznosti, ki veljajo za podizvajalce, veljajo tudi za nadaljnje podizvajalce v podizvajalski verigi. </w:t>
      </w:r>
    </w:p>
    <w:p w14:paraId="4C7D84EB" w14:textId="77777777" w:rsidR="00E27DEA" w:rsidRPr="009D2AC1" w:rsidRDefault="00E27DEA" w:rsidP="009D2AC1">
      <w:pPr>
        <w:spacing w:line="240" w:lineRule="auto"/>
        <w:rPr>
          <w:rFonts w:cs="Arial"/>
          <w:szCs w:val="20"/>
        </w:rPr>
      </w:pPr>
    </w:p>
    <w:p w14:paraId="0660F99A" w14:textId="77777777" w:rsidR="00E27DEA" w:rsidRPr="009D2AC1" w:rsidRDefault="00E27DEA" w:rsidP="009D2AC1">
      <w:pPr>
        <w:spacing w:line="240" w:lineRule="auto"/>
        <w:rPr>
          <w:rFonts w:cs="Arial"/>
          <w:szCs w:val="20"/>
        </w:rPr>
      </w:pPr>
      <w:r w:rsidRPr="009D2AC1">
        <w:rPr>
          <w:rFonts w:cs="Arial"/>
          <w:szCs w:val="20"/>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izvedeno dobavljeno blago oziroma storitve, ki je neposredno povezano s predmetom okvirnega sporazuma.</w:t>
      </w:r>
    </w:p>
    <w:p w14:paraId="51542E55" w14:textId="77777777" w:rsidR="00E27DEA" w:rsidRPr="009D2AC1" w:rsidRDefault="00E27DEA" w:rsidP="009D2AC1">
      <w:pPr>
        <w:spacing w:line="240" w:lineRule="auto"/>
        <w:rPr>
          <w:rFonts w:cs="Arial"/>
          <w:szCs w:val="20"/>
        </w:rPr>
      </w:pPr>
    </w:p>
    <w:p w14:paraId="25826539" w14:textId="77777777" w:rsidR="00E27DEA" w:rsidRPr="009D2AC1" w:rsidRDefault="00E27DEA" w:rsidP="009D2AC1">
      <w:pPr>
        <w:spacing w:line="240" w:lineRule="auto"/>
        <w:rPr>
          <w:rFonts w:cs="Arial"/>
          <w:szCs w:val="20"/>
        </w:rPr>
      </w:pPr>
      <w:r w:rsidRPr="009D2AC1">
        <w:rPr>
          <w:rFonts w:cs="Arial"/>
          <w:szCs w:val="20"/>
        </w:rPr>
        <w:t>Če izvajalec ne ravna v skladu s 94. členom ZJN-3, naročnik Državni revizijski komisiji poda predlog za uvedbo postopka o prekršku iz 2. točke prvega odstavka 112. člena ZJN-3.</w:t>
      </w:r>
    </w:p>
    <w:p w14:paraId="1671F63B" w14:textId="77777777" w:rsidR="00E27DEA" w:rsidRDefault="00E27DEA" w:rsidP="009D2AC1">
      <w:pPr>
        <w:spacing w:line="240" w:lineRule="auto"/>
        <w:rPr>
          <w:rFonts w:cs="Arial"/>
          <w:szCs w:val="20"/>
        </w:rPr>
      </w:pPr>
    </w:p>
    <w:p w14:paraId="4E69FE2E" w14:textId="77777777" w:rsidR="00F15675" w:rsidRPr="009D2AC1" w:rsidRDefault="00F15675" w:rsidP="009D2AC1">
      <w:pPr>
        <w:spacing w:line="240" w:lineRule="auto"/>
        <w:rPr>
          <w:rFonts w:cs="Arial"/>
          <w:szCs w:val="20"/>
        </w:rPr>
      </w:pPr>
    </w:p>
    <w:p w14:paraId="2CFFE397" w14:textId="57910B82" w:rsidR="00E27DEA" w:rsidRPr="009D2AC1" w:rsidRDefault="00E27DEA" w:rsidP="009D2AC1">
      <w:pPr>
        <w:pStyle w:val="Odstavekseznama"/>
        <w:numPr>
          <w:ilvl w:val="0"/>
          <w:numId w:val="33"/>
        </w:numPr>
        <w:spacing w:line="240" w:lineRule="auto"/>
        <w:jc w:val="left"/>
        <w:rPr>
          <w:rFonts w:cs="Arial"/>
          <w:b/>
          <w:szCs w:val="20"/>
        </w:rPr>
      </w:pPr>
      <w:r w:rsidRPr="009D2AC1">
        <w:rPr>
          <w:rFonts w:cs="Arial"/>
          <w:b/>
          <w:szCs w:val="20"/>
        </w:rPr>
        <w:t>FINANČNO ZAVAROVANJE</w:t>
      </w:r>
    </w:p>
    <w:p w14:paraId="6FCAED7F" w14:textId="77777777" w:rsidR="00E27DEA" w:rsidRPr="009D2AC1" w:rsidRDefault="00E27DEA" w:rsidP="009D2AC1">
      <w:pPr>
        <w:spacing w:line="240" w:lineRule="auto"/>
        <w:jc w:val="center"/>
        <w:rPr>
          <w:rFonts w:cs="Arial"/>
          <w:b/>
          <w:szCs w:val="20"/>
        </w:rPr>
      </w:pPr>
    </w:p>
    <w:p w14:paraId="57061294" w14:textId="77777777" w:rsidR="00E27DEA" w:rsidRPr="009D2AC1" w:rsidRDefault="00E27DEA" w:rsidP="009D2AC1">
      <w:pPr>
        <w:pStyle w:val="Odstavekseznama"/>
        <w:numPr>
          <w:ilvl w:val="0"/>
          <w:numId w:val="34"/>
        </w:numPr>
        <w:spacing w:line="240" w:lineRule="auto"/>
        <w:contextualSpacing w:val="0"/>
        <w:jc w:val="center"/>
        <w:rPr>
          <w:rFonts w:cs="Arial"/>
          <w:b/>
          <w:szCs w:val="20"/>
        </w:rPr>
      </w:pPr>
      <w:r w:rsidRPr="009D2AC1">
        <w:rPr>
          <w:rFonts w:cs="Arial"/>
          <w:b/>
          <w:szCs w:val="20"/>
        </w:rPr>
        <w:t>člen</w:t>
      </w:r>
    </w:p>
    <w:p w14:paraId="1F0391E8" w14:textId="77777777" w:rsidR="00E27DEA" w:rsidRPr="009D2AC1" w:rsidRDefault="00E27DEA" w:rsidP="009D2AC1">
      <w:pPr>
        <w:spacing w:line="240" w:lineRule="auto"/>
        <w:jc w:val="center"/>
        <w:rPr>
          <w:rFonts w:cs="Arial"/>
          <w:b/>
          <w:szCs w:val="20"/>
        </w:rPr>
      </w:pPr>
    </w:p>
    <w:p w14:paraId="67013876" w14:textId="0FE966D7" w:rsidR="00E27DEA" w:rsidRPr="009D2AC1" w:rsidRDefault="00E27DEA" w:rsidP="009D2AC1">
      <w:pPr>
        <w:spacing w:line="240" w:lineRule="auto"/>
        <w:rPr>
          <w:rFonts w:cs="Arial"/>
          <w:szCs w:val="20"/>
        </w:rPr>
      </w:pPr>
      <w:r w:rsidRPr="009D2AC1">
        <w:rPr>
          <w:rFonts w:cs="Arial"/>
          <w:szCs w:val="20"/>
        </w:rPr>
        <w:t>Izvajalec se zaveže najkasneje v roku osmih (8) dni od sklenitve okvirnega sporazuma predložiti naročniku podpisano in žigosano bianko menico z izpolnjeno, podpisano in žigosano menično izjavo za zavarovanje dobre izvedbe obveznosti iz okvirnega sporazuma (v nadaljnjem besedilu: finančno zavarovanje) v višini 10 % (deset odstotkov) vrednosti okvirnega sporazuma z DDV, z dobo veljavnosti še najmanj trideset (30) dni po poteku veljavnosti okvirnega sporazuma.</w:t>
      </w:r>
    </w:p>
    <w:p w14:paraId="34DFF623" w14:textId="77777777" w:rsidR="00E27DEA" w:rsidRPr="009D2AC1" w:rsidRDefault="00E27DEA" w:rsidP="009D2AC1">
      <w:pPr>
        <w:pStyle w:val="Odstavekseznama"/>
        <w:spacing w:line="240" w:lineRule="auto"/>
        <w:rPr>
          <w:rFonts w:cs="Arial"/>
          <w:szCs w:val="20"/>
        </w:rPr>
      </w:pPr>
    </w:p>
    <w:p w14:paraId="0EF26C71" w14:textId="77777777" w:rsidR="00E27DEA" w:rsidRPr="009D2AC1" w:rsidRDefault="00E27DEA" w:rsidP="009D2AC1">
      <w:pPr>
        <w:spacing w:line="240" w:lineRule="auto"/>
        <w:rPr>
          <w:rFonts w:cs="Arial"/>
          <w:szCs w:val="20"/>
        </w:rPr>
      </w:pPr>
      <w:r w:rsidRPr="009D2AC1">
        <w:rPr>
          <w:rFonts w:cs="Arial"/>
          <w:szCs w:val="20"/>
        </w:rPr>
        <w:t>V kolikor izvajalec ne bo izpolnjeval svojih obveznosti po tem okvirnem sporazumu, bo naročnik unovčil finančno zavarovanje za zavarovanje dobre izvedbe obveznosti iz okvirnega sporazuma in odstopil od okvirnega sporazuma, brez kakršnekoli obveznosti do izvajalca. Naročnik bo pred unovčenjem finančnega zavarovanja izvajalca pisno pozval k izpolnitvi obveznosti iz okvirnega sporazuma in mu določil rok za izpolnitev.</w:t>
      </w:r>
    </w:p>
    <w:p w14:paraId="0536E8B8" w14:textId="77777777" w:rsidR="00E27DEA" w:rsidRPr="009D2AC1" w:rsidRDefault="00E27DEA" w:rsidP="009D2AC1">
      <w:pPr>
        <w:spacing w:line="240" w:lineRule="auto"/>
        <w:rPr>
          <w:rFonts w:cs="Arial"/>
          <w:szCs w:val="20"/>
        </w:rPr>
      </w:pPr>
    </w:p>
    <w:p w14:paraId="268AA121" w14:textId="77777777" w:rsidR="00E27DEA" w:rsidRPr="009D2AC1" w:rsidRDefault="00E27DEA" w:rsidP="009D2AC1">
      <w:pPr>
        <w:spacing w:line="240" w:lineRule="auto"/>
        <w:rPr>
          <w:rFonts w:cs="Arial"/>
          <w:szCs w:val="20"/>
        </w:rPr>
      </w:pPr>
      <w:r w:rsidRPr="009D2AC1">
        <w:rPr>
          <w:rFonts w:cs="Arial"/>
          <w:szCs w:val="20"/>
        </w:rPr>
        <w:t xml:space="preserve">Predložitev finančnega zavarovanja za dobro izvedbo obveznosti iz okvirnega sporazuma je pogoj za veljavnost okvirnega sporazuma. Če izvajalec v navedenem roku iz prvega odstavka tega člena naročniku ne predloži finančnega zavarovanja za dobro izvedbo obveznosti iz okvirnega sporazuma, ki je pogoj za veljavnost okvirnega sporazuma v roku, višini in z veljavnostjo iz prvega odstavka tega člena, se šteje, da ta okvirni sporazum ni bil nikoli sklenjen. </w:t>
      </w:r>
    </w:p>
    <w:p w14:paraId="2F543100" w14:textId="77777777" w:rsidR="00E27DEA" w:rsidRPr="009D2AC1" w:rsidRDefault="00E27DEA" w:rsidP="009D2AC1">
      <w:pPr>
        <w:spacing w:line="240" w:lineRule="auto"/>
        <w:rPr>
          <w:rFonts w:cs="Arial"/>
          <w:szCs w:val="20"/>
        </w:rPr>
      </w:pPr>
    </w:p>
    <w:p w14:paraId="4BE8A7D0" w14:textId="77777777" w:rsidR="00E27DEA" w:rsidRPr="009D2AC1" w:rsidRDefault="00E27DEA" w:rsidP="009D2AC1">
      <w:pPr>
        <w:pStyle w:val="Odstavekseznama"/>
        <w:numPr>
          <w:ilvl w:val="0"/>
          <w:numId w:val="34"/>
        </w:numPr>
        <w:spacing w:line="240" w:lineRule="auto"/>
        <w:contextualSpacing w:val="0"/>
        <w:jc w:val="center"/>
        <w:rPr>
          <w:rFonts w:cs="Arial"/>
          <w:b/>
          <w:szCs w:val="20"/>
        </w:rPr>
      </w:pPr>
      <w:r w:rsidRPr="009D2AC1">
        <w:rPr>
          <w:rFonts w:cs="Arial"/>
          <w:b/>
          <w:szCs w:val="20"/>
        </w:rPr>
        <w:t>člen</w:t>
      </w:r>
    </w:p>
    <w:p w14:paraId="377AB619" w14:textId="77777777" w:rsidR="00E27DEA" w:rsidRPr="009D2AC1" w:rsidRDefault="00E27DEA" w:rsidP="009D2AC1">
      <w:pPr>
        <w:spacing w:line="240" w:lineRule="auto"/>
        <w:rPr>
          <w:rFonts w:cs="Arial"/>
          <w:szCs w:val="20"/>
        </w:rPr>
      </w:pPr>
      <w:r w:rsidRPr="009D2AC1">
        <w:rPr>
          <w:rFonts w:cs="Arial"/>
          <w:szCs w:val="20"/>
        </w:rPr>
        <w:t xml:space="preserve">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w:t>
      </w:r>
      <w:r w:rsidRPr="009D2AC1">
        <w:rPr>
          <w:rFonts w:cs="Arial"/>
          <w:szCs w:val="20"/>
        </w:rPr>
        <w:lastRenderedPageBreak/>
        <w:t>škod in stroškov, ki so zaradi tega nastali, poleg tega pa je upravičen tudi unovčiti finančno zavarovanje za dobro izvedbo obveznosti iz okvirnega sporazuma.</w:t>
      </w:r>
    </w:p>
    <w:p w14:paraId="79A8A742" w14:textId="77777777" w:rsidR="00E27DEA" w:rsidRPr="009D2AC1" w:rsidRDefault="00E27DEA" w:rsidP="009D2AC1">
      <w:pPr>
        <w:spacing w:line="240" w:lineRule="auto"/>
        <w:jc w:val="center"/>
        <w:rPr>
          <w:rFonts w:cs="Arial"/>
          <w:b/>
          <w:szCs w:val="20"/>
        </w:rPr>
      </w:pPr>
    </w:p>
    <w:p w14:paraId="5625886F" w14:textId="77777777" w:rsidR="00E27DEA" w:rsidRPr="009D2AC1" w:rsidRDefault="00E27DEA" w:rsidP="009D2AC1">
      <w:pPr>
        <w:spacing w:line="240" w:lineRule="auto"/>
        <w:rPr>
          <w:rFonts w:cs="Arial"/>
          <w:b/>
          <w:szCs w:val="20"/>
        </w:rPr>
      </w:pPr>
    </w:p>
    <w:p w14:paraId="78EFF518" w14:textId="41406887" w:rsidR="00E27DEA" w:rsidRPr="009D2AC1" w:rsidRDefault="00E27DEA" w:rsidP="009D2AC1">
      <w:pPr>
        <w:pStyle w:val="Odstavekseznama"/>
        <w:numPr>
          <w:ilvl w:val="0"/>
          <w:numId w:val="33"/>
        </w:numPr>
        <w:spacing w:line="240" w:lineRule="auto"/>
        <w:jc w:val="center"/>
        <w:rPr>
          <w:rFonts w:cs="Arial"/>
          <w:b/>
          <w:szCs w:val="20"/>
        </w:rPr>
      </w:pPr>
      <w:r w:rsidRPr="009D2AC1">
        <w:rPr>
          <w:rFonts w:cs="Arial"/>
          <w:b/>
          <w:szCs w:val="20"/>
        </w:rPr>
        <w:t>ODSTOP OD OKVIRNEGA SPORAZUMA IN ODPOVED OKVIRNEGA SPORAZUMA</w:t>
      </w:r>
    </w:p>
    <w:p w14:paraId="289A93B4" w14:textId="77777777" w:rsidR="00E27DEA" w:rsidRPr="009D2AC1" w:rsidRDefault="00E27DEA" w:rsidP="009D2AC1">
      <w:pPr>
        <w:spacing w:line="240" w:lineRule="auto"/>
        <w:jc w:val="center"/>
        <w:rPr>
          <w:rFonts w:cs="Arial"/>
          <w:b/>
          <w:szCs w:val="20"/>
        </w:rPr>
      </w:pPr>
    </w:p>
    <w:p w14:paraId="4D212F24" w14:textId="77777777" w:rsidR="00E27DEA" w:rsidRPr="009D2AC1" w:rsidRDefault="00E27DEA" w:rsidP="009D2AC1">
      <w:pPr>
        <w:pStyle w:val="Odstavekseznama"/>
        <w:numPr>
          <w:ilvl w:val="0"/>
          <w:numId w:val="34"/>
        </w:numPr>
        <w:spacing w:line="240" w:lineRule="auto"/>
        <w:contextualSpacing w:val="0"/>
        <w:jc w:val="center"/>
        <w:rPr>
          <w:rFonts w:cs="Arial"/>
          <w:b/>
          <w:szCs w:val="20"/>
        </w:rPr>
      </w:pPr>
      <w:r w:rsidRPr="009D2AC1">
        <w:rPr>
          <w:rFonts w:cs="Arial"/>
          <w:b/>
          <w:szCs w:val="20"/>
        </w:rPr>
        <w:t>člen</w:t>
      </w:r>
    </w:p>
    <w:p w14:paraId="0D1A4E40" w14:textId="77777777" w:rsidR="00E27DEA" w:rsidRPr="009D2AC1" w:rsidRDefault="00E27DEA" w:rsidP="009D2AC1">
      <w:pPr>
        <w:spacing w:line="240" w:lineRule="auto"/>
        <w:rPr>
          <w:rFonts w:cs="Arial"/>
          <w:szCs w:val="20"/>
        </w:rPr>
      </w:pPr>
      <w:r w:rsidRPr="009D2AC1">
        <w:rPr>
          <w:rFonts w:cs="Arial"/>
          <w:szCs w:val="20"/>
        </w:rPr>
        <w:t xml:space="preserve">V primeru, da izvajalec ne izpolnjuje svojih obveznosti iz okvirnega sporazuma, ga bo naročnik pisno opozoril in pozval k izpolnitvi svojih obveznost ter mu določil primeren rok za izpolnitev, ki ne bo daljši od trideset (30) dni. Če izvajalec ne upošteva pisnega opozorila naročnika, ima naročnik pravico odstopiti od tega okvirnega sporazuma brez odpovednega roka in brez obveznosti do izvajalca ter unovčiti finančno zavarovanje dobre izvedbe obveznosti iz okvirnega sporazuma. </w:t>
      </w:r>
    </w:p>
    <w:p w14:paraId="45389C61" w14:textId="77777777" w:rsidR="00E27DEA" w:rsidRPr="009D2AC1" w:rsidRDefault="00E27DEA" w:rsidP="009D2AC1">
      <w:pPr>
        <w:spacing w:line="240" w:lineRule="auto"/>
        <w:rPr>
          <w:rFonts w:cs="Arial"/>
          <w:szCs w:val="20"/>
        </w:rPr>
      </w:pPr>
    </w:p>
    <w:p w14:paraId="27D418BF" w14:textId="77777777" w:rsidR="00E27DEA" w:rsidRPr="009D2AC1" w:rsidRDefault="00E27DEA" w:rsidP="009D2AC1">
      <w:pPr>
        <w:spacing w:line="240" w:lineRule="auto"/>
        <w:rPr>
          <w:rFonts w:cs="Arial"/>
          <w:szCs w:val="20"/>
        </w:rPr>
      </w:pPr>
    </w:p>
    <w:p w14:paraId="0EC61342" w14:textId="77777777" w:rsidR="00E27DEA" w:rsidRPr="009D2AC1" w:rsidRDefault="00E27DEA" w:rsidP="009D2AC1">
      <w:pPr>
        <w:spacing w:line="240" w:lineRule="auto"/>
        <w:rPr>
          <w:rFonts w:cs="Arial"/>
          <w:szCs w:val="20"/>
        </w:rPr>
      </w:pPr>
      <w:r w:rsidRPr="009D2AC1">
        <w:rPr>
          <w:rFonts w:cs="Arial"/>
          <w:szCs w:val="20"/>
        </w:rPr>
        <w:t xml:space="preserve">Naročnik lahko odstopi od okvirnega sporazuma in unovči finančno zavarovanje dobre izvedbe obveznosti iz okvirnega sporazuma brez vnaprejšnjega opozorila in brez obveznosti do izvajalca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w:t>
      </w:r>
    </w:p>
    <w:p w14:paraId="5FDD8379" w14:textId="77777777" w:rsidR="00E27DEA" w:rsidRPr="009D2AC1" w:rsidRDefault="00E27DEA" w:rsidP="009D2AC1">
      <w:pPr>
        <w:spacing w:line="240" w:lineRule="auto"/>
        <w:rPr>
          <w:rFonts w:cs="Arial"/>
          <w:szCs w:val="20"/>
        </w:rPr>
      </w:pPr>
    </w:p>
    <w:p w14:paraId="50099126" w14:textId="77777777" w:rsidR="00E27DEA" w:rsidRPr="009D2AC1" w:rsidRDefault="00E27DEA" w:rsidP="009D2AC1">
      <w:pPr>
        <w:spacing w:line="240" w:lineRule="auto"/>
        <w:rPr>
          <w:rFonts w:cs="Arial"/>
          <w:szCs w:val="20"/>
        </w:rPr>
      </w:pPr>
      <w:r w:rsidRPr="009D2AC1">
        <w:rPr>
          <w:rFonts w:cs="Arial"/>
          <w:szCs w:val="20"/>
        </w:rPr>
        <w:t>Naročnik lahko odstopi od okvirnega sporazuma, če je seznanjen, da je pristojni državni organ ali sodišče s pravnomočno odločitvijo ugotovilo kršitev delovne, okoljske ali socialne zakonodaje s strani izvajalca ali njegovega podizvajalca in je ugotovljena kršitev v neposredni zvezi z izvedbo predmeta okvirnega sporazuma.</w:t>
      </w:r>
    </w:p>
    <w:p w14:paraId="1A1230A1" w14:textId="77777777" w:rsidR="00E27DEA" w:rsidRPr="009D2AC1" w:rsidRDefault="00E27DEA" w:rsidP="009D2AC1">
      <w:pPr>
        <w:spacing w:line="240" w:lineRule="auto"/>
        <w:rPr>
          <w:rFonts w:cs="Arial"/>
          <w:szCs w:val="20"/>
        </w:rPr>
      </w:pPr>
    </w:p>
    <w:p w14:paraId="46E05173" w14:textId="77777777" w:rsidR="00E27DEA" w:rsidRPr="009D2AC1" w:rsidRDefault="00E27DEA" w:rsidP="009D2AC1">
      <w:pPr>
        <w:spacing w:line="240" w:lineRule="auto"/>
        <w:rPr>
          <w:rFonts w:cs="Arial"/>
          <w:szCs w:val="20"/>
        </w:rPr>
      </w:pPr>
      <w:r w:rsidRPr="009D2AC1">
        <w:rPr>
          <w:rFonts w:cs="Arial"/>
          <w:szCs w:val="20"/>
        </w:rPr>
        <w:t>O odstopu od okvirnega sporazuma bo naročnik izvajalca pisno obvestil priporočeno po pošti. V primeru odstopa od okvirnega sporazuma sta stranki okvirnega sporazuma dolžni do tedaj prevzete obveznosti izpolniti tako, kot je bilo to dogovorjeno pred odstopom.</w:t>
      </w:r>
    </w:p>
    <w:p w14:paraId="26A19520" w14:textId="77777777" w:rsidR="00E27DEA" w:rsidRPr="009D2AC1" w:rsidRDefault="00E27DEA" w:rsidP="009D2AC1">
      <w:pPr>
        <w:spacing w:line="240" w:lineRule="auto"/>
        <w:rPr>
          <w:rFonts w:cs="Arial"/>
          <w:szCs w:val="20"/>
        </w:rPr>
      </w:pPr>
    </w:p>
    <w:p w14:paraId="1FE2B921" w14:textId="77777777" w:rsidR="00E27DEA" w:rsidRPr="009D2AC1" w:rsidRDefault="00E27DEA" w:rsidP="009D2AC1">
      <w:pPr>
        <w:spacing w:line="240" w:lineRule="auto"/>
        <w:rPr>
          <w:rFonts w:cs="Arial"/>
          <w:szCs w:val="20"/>
        </w:rPr>
      </w:pPr>
      <w:r w:rsidRPr="009D2AC1">
        <w:rPr>
          <w:rFonts w:cs="Arial"/>
          <w:szCs w:val="20"/>
        </w:rPr>
        <w:t>Izvajalec ima pravico do odstopa od tega okvirnega sporazuma v primeru kršenja določil tega okvirnega sporazuma s strani naročnika. V tem primeru okvirni sporazum preneha veljati, ko naročnik prejme pisno obvestilo poslano priporočeno po pošti o odstopu od okvirnega sporazuma z navedbo razloga za odstop.</w:t>
      </w:r>
    </w:p>
    <w:p w14:paraId="57E4EBEC" w14:textId="77777777" w:rsidR="00E27DEA" w:rsidRPr="009D2AC1" w:rsidRDefault="00E27DEA" w:rsidP="009D2AC1">
      <w:pPr>
        <w:spacing w:line="240" w:lineRule="auto"/>
        <w:rPr>
          <w:rFonts w:cs="Arial"/>
          <w:szCs w:val="20"/>
        </w:rPr>
      </w:pPr>
    </w:p>
    <w:p w14:paraId="043B9AC6" w14:textId="77777777" w:rsidR="00E27DEA" w:rsidRPr="009D2AC1" w:rsidRDefault="00E27DEA" w:rsidP="009D2AC1">
      <w:pPr>
        <w:spacing w:line="240" w:lineRule="auto"/>
        <w:rPr>
          <w:rFonts w:cs="Arial"/>
          <w:szCs w:val="20"/>
        </w:rPr>
      </w:pPr>
      <w:r w:rsidRPr="009D2AC1">
        <w:rPr>
          <w:rFonts w:cs="Arial"/>
          <w:szCs w:val="20"/>
        </w:rPr>
        <w:t>Med veljavnostjo okvirnega sporazuma lahko naročnik, ne glede na določbe zakona, ki ureja obligacijska razmerja, odstopi od okvirnega sporazuma tudi v primerih iz 96. člena ZJN-3.</w:t>
      </w:r>
    </w:p>
    <w:p w14:paraId="7DAD4FD4" w14:textId="77777777" w:rsidR="00E27DEA" w:rsidRPr="009D2AC1" w:rsidRDefault="00E27DEA" w:rsidP="009D2AC1">
      <w:pPr>
        <w:spacing w:line="240" w:lineRule="auto"/>
        <w:rPr>
          <w:rFonts w:cs="Arial"/>
          <w:szCs w:val="20"/>
        </w:rPr>
      </w:pPr>
    </w:p>
    <w:p w14:paraId="7CDC772A" w14:textId="77777777" w:rsidR="00E27DEA" w:rsidRPr="009D2AC1" w:rsidRDefault="00E27DEA" w:rsidP="009D2AC1">
      <w:pPr>
        <w:pStyle w:val="Odstavekseznama"/>
        <w:numPr>
          <w:ilvl w:val="0"/>
          <w:numId w:val="34"/>
        </w:numPr>
        <w:spacing w:line="240" w:lineRule="auto"/>
        <w:contextualSpacing w:val="0"/>
        <w:jc w:val="center"/>
        <w:rPr>
          <w:rFonts w:cs="Arial"/>
          <w:b/>
          <w:szCs w:val="20"/>
        </w:rPr>
      </w:pPr>
      <w:r w:rsidRPr="009D2AC1">
        <w:rPr>
          <w:rFonts w:cs="Arial"/>
          <w:b/>
          <w:szCs w:val="20"/>
        </w:rPr>
        <w:t>člen</w:t>
      </w:r>
    </w:p>
    <w:p w14:paraId="30D48FE7" w14:textId="77777777" w:rsidR="00E27DEA" w:rsidRPr="009D2AC1" w:rsidRDefault="00E27DEA" w:rsidP="009D2AC1">
      <w:pPr>
        <w:spacing w:line="240" w:lineRule="auto"/>
        <w:rPr>
          <w:rFonts w:cs="Arial"/>
          <w:szCs w:val="20"/>
        </w:rPr>
      </w:pPr>
      <w:r w:rsidRPr="009D2AC1">
        <w:rPr>
          <w:rFonts w:cs="Arial"/>
          <w:szCs w:val="20"/>
        </w:rPr>
        <w:t>Naročnik ali izvajalec lahko odpove ta okvirni sporazum s šestdeset (60) dnevnim odpovednim rokom, če se okoliščine po sklenitvi okvirnega sporazuma spremenijo tako, da sklenjen okvirni sporazum ne izraža več prave volje strank okvirnega sporazuma in pod pogojem, da so med strankama okvirnega sporazuma poravnane vse zapadle obveznosti. Odpovedni rok prične teči naslednji dan po prejemu pisnega obvestila o odpovedi okvirnega sporazuma, ki mora biti drugi stranki okvirnega sporazuma poslano s priporočeno poštno pošiljko.</w:t>
      </w:r>
    </w:p>
    <w:p w14:paraId="65A15E51" w14:textId="77777777" w:rsidR="00E27DEA" w:rsidRPr="009D2AC1" w:rsidRDefault="00E27DEA" w:rsidP="009D2AC1">
      <w:pPr>
        <w:spacing w:line="240" w:lineRule="auto"/>
        <w:rPr>
          <w:rFonts w:cs="Arial"/>
          <w:szCs w:val="20"/>
        </w:rPr>
      </w:pPr>
    </w:p>
    <w:p w14:paraId="7AAC3B9D" w14:textId="1B2D9C59" w:rsidR="00E27DEA" w:rsidRPr="009D2AC1" w:rsidRDefault="00E27DEA" w:rsidP="009D2AC1">
      <w:pPr>
        <w:pStyle w:val="Odstavekseznama"/>
        <w:numPr>
          <w:ilvl w:val="0"/>
          <w:numId w:val="33"/>
        </w:numPr>
        <w:spacing w:line="240" w:lineRule="auto"/>
        <w:jc w:val="left"/>
        <w:rPr>
          <w:rFonts w:cs="Arial"/>
          <w:b/>
          <w:szCs w:val="20"/>
        </w:rPr>
      </w:pPr>
      <w:r w:rsidRPr="009D2AC1">
        <w:rPr>
          <w:rFonts w:cs="Arial"/>
          <w:b/>
          <w:szCs w:val="20"/>
        </w:rPr>
        <w:t>RAZVEZNI POGOJ</w:t>
      </w:r>
    </w:p>
    <w:p w14:paraId="3C77EF58" w14:textId="77777777" w:rsidR="00E27DEA" w:rsidRPr="009D2AC1" w:rsidRDefault="00E27DEA" w:rsidP="009D2AC1">
      <w:pPr>
        <w:spacing w:line="240" w:lineRule="auto"/>
        <w:jc w:val="center"/>
        <w:rPr>
          <w:rFonts w:cs="Arial"/>
          <w:b/>
          <w:bCs/>
          <w:color w:val="000000"/>
          <w:szCs w:val="20"/>
        </w:rPr>
      </w:pPr>
    </w:p>
    <w:p w14:paraId="6025DFCE" w14:textId="77777777" w:rsidR="00E27DEA" w:rsidRPr="009D2AC1" w:rsidRDefault="00E27DEA" w:rsidP="009D2AC1">
      <w:pPr>
        <w:numPr>
          <w:ilvl w:val="0"/>
          <w:numId w:val="34"/>
        </w:numPr>
        <w:spacing w:line="240" w:lineRule="auto"/>
        <w:jc w:val="center"/>
        <w:rPr>
          <w:rFonts w:cs="Arial"/>
          <w:b/>
          <w:szCs w:val="20"/>
        </w:rPr>
      </w:pPr>
      <w:r w:rsidRPr="009D2AC1">
        <w:rPr>
          <w:rFonts w:cs="Arial"/>
          <w:b/>
          <w:szCs w:val="20"/>
        </w:rPr>
        <w:t>člen</w:t>
      </w:r>
    </w:p>
    <w:p w14:paraId="2807BDB3" w14:textId="77777777" w:rsidR="00E27DEA" w:rsidRPr="009D2AC1" w:rsidRDefault="00E27DEA" w:rsidP="009D2AC1">
      <w:pPr>
        <w:spacing w:line="240" w:lineRule="auto"/>
        <w:rPr>
          <w:rFonts w:cs="Arial"/>
          <w:szCs w:val="20"/>
        </w:rPr>
      </w:pPr>
      <w:r w:rsidRPr="009D2AC1">
        <w:rPr>
          <w:rFonts w:cs="Arial"/>
          <w:szCs w:val="20"/>
        </w:rPr>
        <w:t>Ta okvirni sporazum je sklenjen pod razveznim pogojem, ki se uresniči v primeru izpolnitve ene od naslednjih okoliščin:</w:t>
      </w:r>
    </w:p>
    <w:p w14:paraId="4C054A07" w14:textId="77777777" w:rsidR="00E27DEA" w:rsidRPr="009D2AC1" w:rsidRDefault="00E27DEA" w:rsidP="009D2AC1">
      <w:pPr>
        <w:pStyle w:val="Odstavekseznama"/>
        <w:numPr>
          <w:ilvl w:val="0"/>
          <w:numId w:val="35"/>
        </w:numPr>
        <w:spacing w:line="240" w:lineRule="auto"/>
        <w:rPr>
          <w:rFonts w:cs="Arial"/>
          <w:szCs w:val="20"/>
        </w:rPr>
      </w:pPr>
      <w:r w:rsidRPr="009D2AC1">
        <w:rPr>
          <w:rFonts w:cs="Arial"/>
          <w:szCs w:val="20"/>
        </w:rPr>
        <w:t>če bo naročnik seznanjen, da je sodišče s pravnomočno odločitvijo ugotovilo kršitev obveznosti delovne, okoljske ali socialne zakonodaje s strani izvajalca ali podizvajalca ali</w:t>
      </w:r>
    </w:p>
    <w:p w14:paraId="01F5CBC2" w14:textId="77777777" w:rsidR="00E27DEA" w:rsidRPr="009D2AC1" w:rsidRDefault="00E27DEA" w:rsidP="009D2AC1">
      <w:pPr>
        <w:pStyle w:val="Odstavekseznama"/>
        <w:numPr>
          <w:ilvl w:val="0"/>
          <w:numId w:val="35"/>
        </w:numPr>
        <w:spacing w:line="240" w:lineRule="auto"/>
        <w:rPr>
          <w:rFonts w:cs="Arial"/>
          <w:szCs w:val="20"/>
        </w:rPr>
      </w:pPr>
      <w:r w:rsidRPr="009D2AC1">
        <w:rPr>
          <w:rFonts w:cs="Arial"/>
          <w:szCs w:val="20"/>
        </w:rPr>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D968374" w14:textId="77777777" w:rsidR="00E27DEA" w:rsidRPr="009D2AC1" w:rsidRDefault="00E27DEA" w:rsidP="009D2AC1">
      <w:pPr>
        <w:spacing w:line="240" w:lineRule="auto"/>
        <w:rPr>
          <w:rFonts w:cs="Arial"/>
          <w:szCs w:val="20"/>
        </w:rPr>
      </w:pPr>
    </w:p>
    <w:p w14:paraId="223DD8E7" w14:textId="77777777" w:rsidR="00E27DEA" w:rsidRPr="009D2AC1" w:rsidRDefault="00E27DEA" w:rsidP="009D2AC1">
      <w:pPr>
        <w:spacing w:line="240" w:lineRule="auto"/>
        <w:rPr>
          <w:rFonts w:cs="Arial"/>
          <w:szCs w:val="20"/>
        </w:rPr>
      </w:pPr>
      <w:r w:rsidRPr="009D2AC1">
        <w:rPr>
          <w:rFonts w:cs="Arial"/>
          <w:szCs w:val="20"/>
        </w:rPr>
        <w:t>in pod pogojem, da je od seznanitve s kršitvijo in do izteka veljavnosti okvirnega sporazuma še najmanj šest (6) mesecev oziroma če izvajalec nastopa s podizvajalcem pa tudi, če zaradi ugotovljene kršitve pri podizvajalcu izvajalec ne nadomesti ali zamenja tega podizvajalca, na način določen v skladu s 94. členom ZJN-3 in določili tega okvirnega sporazuma v roku trideset (30) dni od seznanitve s kršitvijo.</w:t>
      </w:r>
    </w:p>
    <w:p w14:paraId="39B6E5A4" w14:textId="77777777" w:rsidR="00E27DEA" w:rsidRPr="009D2AC1" w:rsidRDefault="00E27DEA" w:rsidP="009D2AC1">
      <w:pPr>
        <w:spacing w:line="240" w:lineRule="auto"/>
        <w:rPr>
          <w:rFonts w:cs="Arial"/>
          <w:szCs w:val="20"/>
        </w:rPr>
      </w:pPr>
    </w:p>
    <w:p w14:paraId="3894A89C" w14:textId="77777777" w:rsidR="00E27DEA" w:rsidRPr="009D2AC1" w:rsidRDefault="00E27DEA" w:rsidP="009D2AC1">
      <w:pPr>
        <w:spacing w:line="240" w:lineRule="auto"/>
        <w:rPr>
          <w:rFonts w:cs="Arial"/>
          <w:szCs w:val="20"/>
        </w:rPr>
      </w:pPr>
      <w:r w:rsidRPr="009D2AC1">
        <w:rPr>
          <w:rFonts w:cs="Arial"/>
          <w:szCs w:val="20"/>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3A152EF5" w14:textId="77777777" w:rsidR="00E27DEA" w:rsidRPr="009D2AC1" w:rsidRDefault="00E27DEA" w:rsidP="009D2AC1">
      <w:pPr>
        <w:spacing w:line="240" w:lineRule="auto"/>
        <w:rPr>
          <w:rFonts w:cs="Arial"/>
          <w:szCs w:val="20"/>
        </w:rPr>
      </w:pPr>
    </w:p>
    <w:p w14:paraId="59B72F04" w14:textId="77777777" w:rsidR="00E27DEA" w:rsidRPr="009D2AC1" w:rsidRDefault="00E27DEA" w:rsidP="009D2AC1">
      <w:pPr>
        <w:spacing w:line="240" w:lineRule="auto"/>
        <w:rPr>
          <w:rFonts w:cs="Arial"/>
          <w:szCs w:val="20"/>
        </w:rPr>
      </w:pPr>
      <w:r w:rsidRPr="009D2AC1">
        <w:rPr>
          <w:rFonts w:cs="Arial"/>
          <w:szCs w:val="20"/>
        </w:rPr>
        <w:t>Če naročnik v roku trideset (30) dni od seznanitve s kršitvijo ne začne novega postopka javnega naročila, se šteje, da je okvirni sporazum razvezan trideseti (30.) dan od seznanitve s kršitvijo.</w:t>
      </w:r>
    </w:p>
    <w:p w14:paraId="63938744" w14:textId="77777777" w:rsidR="00E27DEA" w:rsidRPr="009D2AC1" w:rsidRDefault="00E27DEA" w:rsidP="009D2AC1">
      <w:pPr>
        <w:spacing w:line="240" w:lineRule="auto"/>
        <w:rPr>
          <w:rFonts w:cs="Arial"/>
          <w:b/>
          <w:szCs w:val="20"/>
        </w:rPr>
      </w:pPr>
    </w:p>
    <w:p w14:paraId="2DB91B3D" w14:textId="77777777" w:rsidR="00E27DEA" w:rsidRPr="009D2AC1" w:rsidRDefault="00E27DEA" w:rsidP="009D2AC1">
      <w:pPr>
        <w:spacing w:line="240" w:lineRule="auto"/>
        <w:rPr>
          <w:rFonts w:cs="Arial"/>
          <w:b/>
          <w:szCs w:val="20"/>
        </w:rPr>
      </w:pPr>
    </w:p>
    <w:p w14:paraId="3156BD57" w14:textId="39544C62" w:rsidR="00E27DEA" w:rsidRPr="009D2AC1" w:rsidRDefault="00E27DEA" w:rsidP="009D2AC1">
      <w:pPr>
        <w:pStyle w:val="Odstavekseznama"/>
        <w:numPr>
          <w:ilvl w:val="0"/>
          <w:numId w:val="33"/>
        </w:numPr>
        <w:spacing w:line="240" w:lineRule="auto"/>
        <w:jc w:val="left"/>
        <w:rPr>
          <w:rFonts w:cs="Arial"/>
          <w:b/>
          <w:szCs w:val="20"/>
        </w:rPr>
      </w:pPr>
      <w:r w:rsidRPr="009D2AC1">
        <w:rPr>
          <w:rFonts w:cs="Arial"/>
          <w:b/>
          <w:szCs w:val="20"/>
        </w:rPr>
        <w:t>PROTIKORUPCIJSKA KLAVZULA</w:t>
      </w:r>
    </w:p>
    <w:p w14:paraId="67AA85B3" w14:textId="77777777" w:rsidR="00E27DEA" w:rsidRPr="009D2AC1" w:rsidRDefault="00E27DEA" w:rsidP="009D2AC1">
      <w:pPr>
        <w:spacing w:line="240" w:lineRule="auto"/>
        <w:rPr>
          <w:rFonts w:cs="Arial"/>
          <w:szCs w:val="20"/>
        </w:rPr>
      </w:pPr>
    </w:p>
    <w:p w14:paraId="13D80EBA" w14:textId="77777777" w:rsidR="00E27DEA" w:rsidRPr="009D2AC1" w:rsidRDefault="00E27DEA" w:rsidP="009D2AC1">
      <w:pPr>
        <w:numPr>
          <w:ilvl w:val="0"/>
          <w:numId w:val="34"/>
        </w:numPr>
        <w:spacing w:line="240" w:lineRule="auto"/>
        <w:jc w:val="center"/>
        <w:rPr>
          <w:rFonts w:cs="Arial"/>
          <w:b/>
          <w:szCs w:val="20"/>
        </w:rPr>
      </w:pPr>
      <w:r w:rsidRPr="009D2AC1">
        <w:rPr>
          <w:rFonts w:cs="Arial"/>
          <w:b/>
          <w:szCs w:val="20"/>
        </w:rPr>
        <w:t>člen</w:t>
      </w:r>
    </w:p>
    <w:p w14:paraId="62B9C238" w14:textId="77777777" w:rsidR="00E27DEA" w:rsidRPr="009D2AC1" w:rsidRDefault="00E27DEA" w:rsidP="009D2AC1">
      <w:pPr>
        <w:spacing w:line="240" w:lineRule="auto"/>
        <w:rPr>
          <w:rFonts w:cs="Arial"/>
          <w:szCs w:val="20"/>
        </w:rPr>
      </w:pPr>
      <w:r w:rsidRPr="009D2AC1">
        <w:rPr>
          <w:rFonts w:cs="Arial"/>
          <w:szCs w:val="20"/>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0B5CD795" w14:textId="77777777" w:rsidR="00E27DEA" w:rsidRPr="009D2AC1" w:rsidRDefault="00E27DEA" w:rsidP="009D2AC1">
      <w:pPr>
        <w:spacing w:line="240" w:lineRule="auto"/>
        <w:rPr>
          <w:rFonts w:cs="Arial"/>
          <w:szCs w:val="20"/>
        </w:rPr>
      </w:pPr>
    </w:p>
    <w:p w14:paraId="03C71E90" w14:textId="77777777" w:rsidR="00E27DEA" w:rsidRPr="009D2AC1" w:rsidRDefault="00E27DEA" w:rsidP="009D2AC1">
      <w:pPr>
        <w:spacing w:line="240" w:lineRule="auto"/>
        <w:rPr>
          <w:rFonts w:cs="Arial"/>
          <w:szCs w:val="20"/>
        </w:rPr>
      </w:pPr>
      <w:r w:rsidRPr="009D2AC1">
        <w:rPr>
          <w:rFonts w:cs="Arial"/>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08EC2CF8" w14:textId="77777777" w:rsidR="00E27DEA" w:rsidRPr="009D2AC1" w:rsidRDefault="00E27DEA" w:rsidP="009D2AC1">
      <w:pPr>
        <w:spacing w:line="240" w:lineRule="auto"/>
        <w:rPr>
          <w:rFonts w:cs="Arial"/>
          <w:szCs w:val="20"/>
        </w:rPr>
      </w:pPr>
    </w:p>
    <w:p w14:paraId="6785D17A" w14:textId="77777777" w:rsidR="00E27DEA" w:rsidRPr="009D2AC1" w:rsidRDefault="00E27DEA" w:rsidP="009D2AC1">
      <w:pPr>
        <w:spacing w:line="240" w:lineRule="auto"/>
        <w:rPr>
          <w:rFonts w:cs="Arial"/>
          <w:szCs w:val="20"/>
        </w:rPr>
      </w:pPr>
    </w:p>
    <w:p w14:paraId="13C215AE" w14:textId="77777777" w:rsidR="00E27DEA" w:rsidRPr="009D2AC1" w:rsidRDefault="00E27DEA" w:rsidP="009D2AC1">
      <w:pPr>
        <w:pStyle w:val="Odstavekseznama"/>
        <w:numPr>
          <w:ilvl w:val="0"/>
          <w:numId w:val="34"/>
        </w:numPr>
        <w:spacing w:line="240" w:lineRule="auto"/>
        <w:contextualSpacing w:val="0"/>
        <w:jc w:val="center"/>
        <w:rPr>
          <w:rFonts w:cs="Arial"/>
          <w:b/>
          <w:bCs/>
          <w:szCs w:val="20"/>
        </w:rPr>
      </w:pPr>
      <w:r w:rsidRPr="009D2AC1">
        <w:rPr>
          <w:rFonts w:cs="Arial"/>
          <w:b/>
          <w:bCs/>
          <w:szCs w:val="20"/>
        </w:rPr>
        <w:t>člen</w:t>
      </w:r>
    </w:p>
    <w:p w14:paraId="17C67E51" w14:textId="77777777" w:rsidR="00E27DEA" w:rsidRPr="009D2AC1" w:rsidRDefault="00E27DEA" w:rsidP="009D2AC1">
      <w:pPr>
        <w:spacing w:line="240" w:lineRule="auto"/>
        <w:rPr>
          <w:rFonts w:cs="Arial"/>
          <w:szCs w:val="20"/>
        </w:rPr>
      </w:pPr>
      <w:r w:rsidRPr="009D2AC1">
        <w:rPr>
          <w:rFonts w:cs="Arial"/>
          <w:szCs w:val="20"/>
        </w:rPr>
        <w:t xml:space="preserve">Izvajalec se obvezuje, da bo kadarkoli v času veljavnosti okvirnega sporazuma, v skladu s šestim odstavkom 91. člena ZJN-3, v roku osmih (8) dni od prejema poziva, naročniku posredoval podatke o: </w:t>
      </w:r>
    </w:p>
    <w:p w14:paraId="34E8B58E" w14:textId="77777777" w:rsidR="00E27DEA" w:rsidRPr="009D2AC1" w:rsidRDefault="00E27DEA" w:rsidP="009D2AC1">
      <w:pPr>
        <w:pStyle w:val="Odstavekseznama"/>
        <w:numPr>
          <w:ilvl w:val="0"/>
          <w:numId w:val="35"/>
        </w:numPr>
        <w:spacing w:line="240" w:lineRule="auto"/>
        <w:rPr>
          <w:rFonts w:cs="Arial"/>
          <w:szCs w:val="20"/>
        </w:rPr>
      </w:pPr>
      <w:r w:rsidRPr="009D2AC1">
        <w:rPr>
          <w:rFonts w:cs="Arial"/>
          <w:szCs w:val="20"/>
        </w:rPr>
        <w:t>svojih ustanoviteljih, družbenikih, delničarjih, komanditistih ali drugih lastnikih in podatke o lastniških deležih navedenih oseb;</w:t>
      </w:r>
    </w:p>
    <w:p w14:paraId="5E89D10A" w14:textId="77777777" w:rsidR="00E27DEA" w:rsidRPr="009D2AC1" w:rsidRDefault="00E27DEA" w:rsidP="009D2AC1">
      <w:pPr>
        <w:pStyle w:val="Odstavekseznama"/>
        <w:numPr>
          <w:ilvl w:val="0"/>
          <w:numId w:val="35"/>
        </w:numPr>
        <w:spacing w:line="240" w:lineRule="auto"/>
        <w:rPr>
          <w:rFonts w:cs="Arial"/>
          <w:szCs w:val="20"/>
        </w:rPr>
      </w:pPr>
      <w:r w:rsidRPr="009D2AC1">
        <w:rPr>
          <w:rFonts w:cs="Arial"/>
          <w:szCs w:val="20"/>
        </w:rPr>
        <w:t>gospodarskih subjektih, za katere se glede na določbe zakona, ki ureja gospodarske družbe, šteje, da so z njim povezane družbe.</w:t>
      </w:r>
    </w:p>
    <w:p w14:paraId="68255F45" w14:textId="77777777" w:rsidR="00E27DEA" w:rsidRPr="009D2AC1" w:rsidRDefault="00E27DEA" w:rsidP="009D2AC1">
      <w:pPr>
        <w:spacing w:line="240" w:lineRule="auto"/>
        <w:rPr>
          <w:rFonts w:cs="Arial"/>
          <w:b/>
          <w:szCs w:val="20"/>
        </w:rPr>
      </w:pPr>
    </w:p>
    <w:p w14:paraId="7CC4D6D2" w14:textId="77777777" w:rsidR="00E27DEA" w:rsidRPr="009D2AC1" w:rsidRDefault="00E27DEA" w:rsidP="009D2AC1">
      <w:pPr>
        <w:spacing w:line="240" w:lineRule="auto"/>
        <w:rPr>
          <w:rFonts w:cs="Arial"/>
          <w:szCs w:val="20"/>
        </w:rPr>
      </w:pPr>
    </w:p>
    <w:p w14:paraId="267220B0" w14:textId="4AADF5CF" w:rsidR="00E27DEA" w:rsidRPr="009D2AC1" w:rsidRDefault="00E27DEA" w:rsidP="009D2AC1">
      <w:pPr>
        <w:pStyle w:val="Odstavekseznama"/>
        <w:numPr>
          <w:ilvl w:val="0"/>
          <w:numId w:val="33"/>
        </w:numPr>
        <w:spacing w:line="240" w:lineRule="auto"/>
        <w:jc w:val="center"/>
        <w:rPr>
          <w:rFonts w:cs="Arial"/>
          <w:b/>
          <w:szCs w:val="20"/>
        </w:rPr>
      </w:pPr>
      <w:r w:rsidRPr="009D2AC1">
        <w:rPr>
          <w:rFonts w:cs="Arial"/>
          <w:b/>
          <w:szCs w:val="20"/>
        </w:rPr>
        <w:t>POOBLAŠČENI PREDSTAVNIKI STRANK</w:t>
      </w:r>
    </w:p>
    <w:p w14:paraId="035CD715" w14:textId="77777777" w:rsidR="00E27DEA" w:rsidRPr="009D2AC1" w:rsidRDefault="00E27DEA" w:rsidP="009D2AC1">
      <w:pPr>
        <w:spacing w:line="240" w:lineRule="auto"/>
        <w:rPr>
          <w:rFonts w:cs="Arial"/>
          <w:szCs w:val="20"/>
        </w:rPr>
      </w:pPr>
    </w:p>
    <w:p w14:paraId="1BB3FDA0" w14:textId="77777777" w:rsidR="00E27DEA" w:rsidRPr="009D2AC1" w:rsidRDefault="00E27DEA" w:rsidP="009D2AC1">
      <w:pPr>
        <w:numPr>
          <w:ilvl w:val="0"/>
          <w:numId w:val="34"/>
        </w:numPr>
        <w:spacing w:line="240" w:lineRule="auto"/>
        <w:jc w:val="center"/>
        <w:rPr>
          <w:rFonts w:cs="Arial"/>
          <w:b/>
          <w:szCs w:val="20"/>
        </w:rPr>
      </w:pPr>
      <w:r w:rsidRPr="009D2AC1">
        <w:rPr>
          <w:rFonts w:cs="Arial"/>
          <w:b/>
          <w:szCs w:val="20"/>
        </w:rPr>
        <w:t>člen</w:t>
      </w:r>
    </w:p>
    <w:p w14:paraId="6315910E" w14:textId="77777777" w:rsidR="00E27DEA" w:rsidRPr="009D2AC1" w:rsidRDefault="00E27DEA" w:rsidP="009D2AC1">
      <w:pPr>
        <w:spacing w:line="240" w:lineRule="auto"/>
        <w:rPr>
          <w:rFonts w:cs="Arial"/>
          <w:szCs w:val="20"/>
        </w:rPr>
      </w:pPr>
      <w:r w:rsidRPr="009D2AC1">
        <w:rPr>
          <w:rFonts w:cs="Arial"/>
          <w:szCs w:val="20"/>
        </w:rPr>
        <w:t>Skrbnik okvirnega sporazuma s strani naročnika je:</w:t>
      </w:r>
    </w:p>
    <w:p w14:paraId="4D6AAD30" w14:textId="0A71CEED" w:rsidR="00E27DEA" w:rsidRPr="00B14412" w:rsidRDefault="00B14412" w:rsidP="009D2AC1">
      <w:pPr>
        <w:spacing w:line="240" w:lineRule="auto"/>
        <w:rPr>
          <w:rFonts w:cs="Arial"/>
          <w:szCs w:val="20"/>
        </w:rPr>
      </w:pPr>
      <w:r w:rsidRPr="00B14412">
        <w:rPr>
          <w:rFonts w:cs="Arial"/>
          <w:szCs w:val="20"/>
        </w:rPr>
        <w:t>Urša Frelih</w:t>
      </w:r>
      <w:r w:rsidR="00E27DEA" w:rsidRPr="00B14412">
        <w:rPr>
          <w:rFonts w:cs="Arial"/>
          <w:szCs w:val="20"/>
        </w:rPr>
        <w:t>, telefon 05 37 27 2</w:t>
      </w:r>
      <w:r w:rsidRPr="00B14412">
        <w:rPr>
          <w:rFonts w:cs="Arial"/>
          <w:szCs w:val="20"/>
        </w:rPr>
        <w:t>23</w:t>
      </w:r>
      <w:r w:rsidR="00E27DEA" w:rsidRPr="00B14412">
        <w:rPr>
          <w:rFonts w:cs="Arial"/>
          <w:szCs w:val="20"/>
        </w:rPr>
        <w:t>,</w:t>
      </w:r>
      <w:r w:rsidRPr="00B14412">
        <w:rPr>
          <w:rFonts w:cs="Arial"/>
          <w:szCs w:val="20"/>
        </w:rPr>
        <w:t xml:space="preserve"> e-pošta. </w:t>
      </w:r>
      <w:hyperlink r:id="rId21" w:history="1">
        <w:r w:rsidRPr="00B14412">
          <w:rPr>
            <w:rStyle w:val="Hiperpovezava"/>
            <w:rFonts w:cs="Arial"/>
            <w:color w:val="auto"/>
            <w:szCs w:val="20"/>
          </w:rPr>
          <w:t>Ursa.frelih@komunalaidrija.si</w:t>
        </w:r>
      </w:hyperlink>
    </w:p>
    <w:p w14:paraId="1CC01071" w14:textId="77777777" w:rsidR="00B14412" w:rsidRPr="009D2AC1" w:rsidRDefault="00B14412" w:rsidP="009D2AC1">
      <w:pPr>
        <w:spacing w:line="240" w:lineRule="auto"/>
        <w:rPr>
          <w:rFonts w:cs="Arial"/>
          <w:color w:val="808080" w:themeColor="background1" w:themeShade="80"/>
          <w:szCs w:val="20"/>
        </w:rPr>
      </w:pPr>
    </w:p>
    <w:p w14:paraId="5A4DF71E" w14:textId="77777777" w:rsidR="00E27DEA" w:rsidRPr="009D2AC1" w:rsidRDefault="00E27DEA" w:rsidP="009D2AC1">
      <w:pPr>
        <w:spacing w:line="240" w:lineRule="auto"/>
        <w:rPr>
          <w:rFonts w:cs="Arial"/>
          <w:szCs w:val="20"/>
        </w:rPr>
      </w:pPr>
      <w:r w:rsidRPr="009D2AC1">
        <w:rPr>
          <w:rFonts w:cs="Arial"/>
          <w:szCs w:val="20"/>
        </w:rPr>
        <w:t xml:space="preserve">Skrbnik okvirnega sporazuma s strani izvajalca je …………………….; telefon: ………………; e-pošta: …………………….... </w:t>
      </w:r>
    </w:p>
    <w:p w14:paraId="7C0E227F" w14:textId="77777777" w:rsidR="00E27DEA" w:rsidRPr="009D2AC1" w:rsidRDefault="00E27DEA" w:rsidP="009D2AC1">
      <w:pPr>
        <w:pStyle w:val="Odstavekseznama"/>
        <w:spacing w:line="240" w:lineRule="auto"/>
        <w:rPr>
          <w:rFonts w:cs="Arial"/>
          <w:szCs w:val="20"/>
        </w:rPr>
      </w:pPr>
    </w:p>
    <w:p w14:paraId="454E51DB" w14:textId="77777777" w:rsidR="00E27DEA" w:rsidRPr="009D2AC1" w:rsidRDefault="00E27DEA" w:rsidP="009D2AC1">
      <w:pPr>
        <w:spacing w:line="240" w:lineRule="auto"/>
        <w:rPr>
          <w:rFonts w:cs="Arial"/>
          <w:szCs w:val="20"/>
        </w:rPr>
      </w:pPr>
      <w:r w:rsidRPr="009D2AC1">
        <w:rPr>
          <w:rFonts w:cs="Arial"/>
          <w:szCs w:val="20"/>
        </w:rPr>
        <w:t>Predstavniki strank okvirnega sporazuma (skrbniki okvirnega sporazuma) imajo pravico in dolžnost urejati medsebojna razmerja ter sprejemati ukrepe in odločitve v skladu z vsebinskimi določili tega okvirnega sporazuma.</w:t>
      </w:r>
    </w:p>
    <w:p w14:paraId="68A711CD" w14:textId="77777777" w:rsidR="00E27DEA" w:rsidRPr="009D2AC1" w:rsidRDefault="00E27DEA" w:rsidP="009D2AC1">
      <w:pPr>
        <w:spacing w:line="240" w:lineRule="auto"/>
        <w:rPr>
          <w:rFonts w:cs="Arial"/>
          <w:szCs w:val="20"/>
        </w:rPr>
      </w:pPr>
    </w:p>
    <w:p w14:paraId="6C62DE1B" w14:textId="77777777" w:rsidR="00E27DEA" w:rsidRPr="009D2AC1" w:rsidRDefault="00E27DEA" w:rsidP="009D2AC1">
      <w:pPr>
        <w:spacing w:line="240" w:lineRule="auto"/>
        <w:rPr>
          <w:rFonts w:cs="Arial"/>
          <w:szCs w:val="20"/>
        </w:rPr>
      </w:pPr>
      <w:r w:rsidRPr="009D2AC1">
        <w:rPr>
          <w:rFonts w:cs="Arial"/>
          <w:szCs w:val="20"/>
        </w:rPr>
        <w:t>Spremembo predstavnikov/skrbnikov morata stranki okvirnega sporazuma sporočiti druga drugi v pisni obliki najkasneje v petih (5) dneh po nastopu spremembe.</w:t>
      </w:r>
    </w:p>
    <w:p w14:paraId="27EF9C95" w14:textId="77777777" w:rsidR="00E27DEA" w:rsidRPr="009D2AC1" w:rsidRDefault="00E27DEA" w:rsidP="009D2AC1">
      <w:pPr>
        <w:spacing w:line="240" w:lineRule="auto"/>
        <w:rPr>
          <w:rFonts w:cs="Arial"/>
          <w:szCs w:val="20"/>
        </w:rPr>
      </w:pPr>
    </w:p>
    <w:p w14:paraId="2E56D3D3" w14:textId="77777777" w:rsidR="00E27DEA" w:rsidRPr="009D2AC1" w:rsidRDefault="00E27DEA" w:rsidP="009D2AC1">
      <w:pPr>
        <w:pStyle w:val="Brezrazmikov"/>
        <w:rPr>
          <w:rFonts w:eastAsia="Times New Roman" w:cs="Arial"/>
          <w:szCs w:val="20"/>
          <w:lang w:eastAsia="sl-SI"/>
        </w:rPr>
      </w:pPr>
    </w:p>
    <w:p w14:paraId="54091B5F" w14:textId="2A6E5D6C" w:rsidR="00E27DEA" w:rsidRPr="009D2AC1" w:rsidRDefault="00E27DEA" w:rsidP="009D2AC1">
      <w:pPr>
        <w:pStyle w:val="Brezrazmikov"/>
        <w:numPr>
          <w:ilvl w:val="0"/>
          <w:numId w:val="33"/>
        </w:numPr>
        <w:jc w:val="left"/>
        <w:rPr>
          <w:rFonts w:eastAsia="Times New Roman" w:cs="Arial"/>
          <w:b/>
          <w:bCs/>
          <w:szCs w:val="20"/>
          <w:lang w:eastAsia="sl-SI"/>
        </w:rPr>
      </w:pPr>
      <w:r w:rsidRPr="009D2AC1">
        <w:rPr>
          <w:rFonts w:eastAsia="Times New Roman" w:cs="Arial"/>
          <w:b/>
          <w:bCs/>
          <w:szCs w:val="20"/>
          <w:lang w:eastAsia="sl-SI"/>
        </w:rPr>
        <w:t>KONČNE DOLOČBE</w:t>
      </w:r>
    </w:p>
    <w:p w14:paraId="7C6BDD8E" w14:textId="77777777" w:rsidR="00E27DEA" w:rsidRPr="009D2AC1" w:rsidRDefault="00E27DEA" w:rsidP="009D2AC1">
      <w:pPr>
        <w:spacing w:line="240" w:lineRule="auto"/>
        <w:rPr>
          <w:rFonts w:cs="Arial"/>
          <w:szCs w:val="20"/>
        </w:rPr>
      </w:pPr>
    </w:p>
    <w:p w14:paraId="511F8CD1" w14:textId="77777777" w:rsidR="00E27DEA" w:rsidRPr="009D2AC1" w:rsidRDefault="00E27DEA" w:rsidP="009D2AC1">
      <w:pPr>
        <w:pStyle w:val="Odstavekseznama"/>
        <w:numPr>
          <w:ilvl w:val="0"/>
          <w:numId w:val="34"/>
        </w:numPr>
        <w:spacing w:line="240" w:lineRule="auto"/>
        <w:contextualSpacing w:val="0"/>
        <w:jc w:val="center"/>
        <w:rPr>
          <w:rFonts w:cs="Arial"/>
          <w:b/>
          <w:szCs w:val="20"/>
        </w:rPr>
      </w:pPr>
      <w:r w:rsidRPr="009D2AC1">
        <w:rPr>
          <w:rFonts w:cs="Arial"/>
          <w:b/>
          <w:szCs w:val="20"/>
        </w:rPr>
        <w:t>člen</w:t>
      </w:r>
    </w:p>
    <w:p w14:paraId="426A0E0F" w14:textId="77777777" w:rsidR="00E27DEA" w:rsidRPr="009D2AC1" w:rsidRDefault="00E27DEA" w:rsidP="009D2AC1">
      <w:pPr>
        <w:spacing w:line="240" w:lineRule="auto"/>
        <w:rPr>
          <w:rFonts w:cs="Arial"/>
          <w:szCs w:val="20"/>
        </w:rPr>
      </w:pPr>
      <w:r w:rsidRPr="009D2AC1">
        <w:rPr>
          <w:rFonts w:cs="Arial"/>
          <w:szCs w:val="20"/>
        </w:rPr>
        <w:t>Stranki okvirnega sporazuma se zavežeta, da bosta uredili vse, kar je potrebno za izvršitev sporazuma in da bosta ravnali kot dobra gospodarstvenika. Za urejanje razmerij, ki niso izrecno urejena s tem okvirnim sporazumom, se uporabljajo določila Obligacijskega zakonika.</w:t>
      </w:r>
    </w:p>
    <w:p w14:paraId="79AA3102" w14:textId="77777777" w:rsidR="00E27DEA" w:rsidRPr="009D2AC1" w:rsidRDefault="00E27DEA" w:rsidP="009D2AC1">
      <w:pPr>
        <w:spacing w:line="240" w:lineRule="auto"/>
        <w:rPr>
          <w:rFonts w:cs="Arial"/>
          <w:szCs w:val="20"/>
        </w:rPr>
      </w:pPr>
    </w:p>
    <w:p w14:paraId="11271895" w14:textId="77777777" w:rsidR="00E27DEA" w:rsidRPr="009D2AC1" w:rsidRDefault="00E27DEA" w:rsidP="009D2AC1">
      <w:pPr>
        <w:spacing w:line="240" w:lineRule="auto"/>
        <w:rPr>
          <w:rFonts w:cs="Arial"/>
          <w:szCs w:val="20"/>
        </w:rPr>
      </w:pPr>
      <w:r w:rsidRPr="009D2AC1">
        <w:rPr>
          <w:rFonts w:cs="Arial"/>
          <w:szCs w:val="20"/>
        </w:rPr>
        <w:lastRenderedPageBreak/>
        <w:t xml:space="preserve">Izvajalec s podpisom tega okvirnega sporazuma potrjuje, da mu je poznan predmet okvirnega sporazuma in vsi riziki, ki bodo spremljali izvedbo predmeta okvirnega sporazuma, da je seznanjen z razpisnimi zahtevami in s tehnično dokumentacijo ter da so mu razumljivi in jasni pogoji in okoliščine za pravilno izvedbo predmeta okvirnega sporazuma. </w:t>
      </w:r>
    </w:p>
    <w:p w14:paraId="23E6D38A" w14:textId="77777777" w:rsidR="00E27DEA" w:rsidRPr="009D2AC1" w:rsidRDefault="00E27DEA" w:rsidP="009D2AC1">
      <w:pPr>
        <w:spacing w:line="240" w:lineRule="auto"/>
        <w:rPr>
          <w:rFonts w:cs="Arial"/>
          <w:szCs w:val="20"/>
        </w:rPr>
      </w:pPr>
    </w:p>
    <w:p w14:paraId="694E0C94" w14:textId="77777777" w:rsidR="00E27DEA" w:rsidRPr="009D2AC1" w:rsidRDefault="00E27DEA" w:rsidP="009D2AC1">
      <w:pPr>
        <w:spacing w:line="240" w:lineRule="auto"/>
        <w:rPr>
          <w:rFonts w:cs="Arial"/>
          <w:szCs w:val="20"/>
        </w:rPr>
      </w:pPr>
      <w:r w:rsidRPr="009D2AC1">
        <w:rPr>
          <w:rFonts w:cs="Arial"/>
          <w:szCs w:val="20"/>
        </w:rPr>
        <w:t xml:space="preserve">Izvajalec soglaša, da lahko naročnik odstopi od okvirnega sporazuma v primeru nespoštovanja določil okvirnega sporazuma in določil javnega naročanja, brez odškodninske odgovornosti do izvajalca. </w:t>
      </w:r>
    </w:p>
    <w:p w14:paraId="7245737D" w14:textId="77777777" w:rsidR="00E27DEA" w:rsidRPr="009D2AC1" w:rsidRDefault="00E27DEA" w:rsidP="009D2AC1">
      <w:pPr>
        <w:spacing w:line="240" w:lineRule="auto"/>
        <w:rPr>
          <w:rFonts w:cs="Arial"/>
          <w:szCs w:val="20"/>
        </w:rPr>
      </w:pPr>
    </w:p>
    <w:p w14:paraId="6D6C6790" w14:textId="77777777" w:rsidR="00E27DEA" w:rsidRPr="009D2AC1" w:rsidRDefault="00E27DEA" w:rsidP="009D2AC1">
      <w:pPr>
        <w:pStyle w:val="Odstavekseznama"/>
        <w:numPr>
          <w:ilvl w:val="0"/>
          <w:numId w:val="34"/>
        </w:numPr>
        <w:spacing w:line="240" w:lineRule="auto"/>
        <w:contextualSpacing w:val="0"/>
        <w:jc w:val="center"/>
        <w:rPr>
          <w:rFonts w:cs="Arial"/>
          <w:b/>
          <w:szCs w:val="20"/>
        </w:rPr>
      </w:pPr>
      <w:r w:rsidRPr="009D2AC1">
        <w:rPr>
          <w:rFonts w:cs="Arial"/>
          <w:b/>
          <w:szCs w:val="20"/>
        </w:rPr>
        <w:t>člen</w:t>
      </w:r>
    </w:p>
    <w:p w14:paraId="72CDE18A" w14:textId="77777777" w:rsidR="00E27DEA" w:rsidRPr="009D2AC1" w:rsidRDefault="00E27DEA" w:rsidP="009D2AC1">
      <w:pPr>
        <w:spacing w:line="240" w:lineRule="auto"/>
        <w:rPr>
          <w:rFonts w:cs="Arial"/>
          <w:szCs w:val="20"/>
        </w:rPr>
      </w:pPr>
      <w:r w:rsidRPr="009D2AC1">
        <w:rPr>
          <w:rFonts w:cs="Arial"/>
          <w:szCs w:val="20"/>
        </w:rPr>
        <w:t>Izvajalec ni odgovoren za delno ali celotno neizpolnjevanje obveznosti, če je to posledica višje sile.</w:t>
      </w:r>
    </w:p>
    <w:p w14:paraId="5F52706E" w14:textId="77777777" w:rsidR="00E27DEA" w:rsidRPr="009D2AC1" w:rsidRDefault="00E27DEA" w:rsidP="009D2AC1">
      <w:pPr>
        <w:spacing w:line="240" w:lineRule="auto"/>
        <w:rPr>
          <w:rFonts w:cs="Arial"/>
          <w:szCs w:val="20"/>
        </w:rPr>
      </w:pPr>
    </w:p>
    <w:p w14:paraId="78B00B31" w14:textId="77777777" w:rsidR="00E27DEA" w:rsidRPr="009D2AC1" w:rsidRDefault="00E27DEA" w:rsidP="009D2AC1">
      <w:pPr>
        <w:spacing w:line="240" w:lineRule="auto"/>
        <w:rPr>
          <w:rFonts w:cs="Arial"/>
          <w:szCs w:val="20"/>
        </w:rPr>
      </w:pPr>
      <w:r w:rsidRPr="009D2AC1">
        <w:rPr>
          <w:rFonts w:cs="Arial"/>
          <w:szCs w:val="20"/>
        </w:rPr>
        <w:t>Kot višja sila se razumejo vse okoliščine izjemnega značaja, ki so se pojavile po sklenitvi okvirnega sporazuma in jih sodna praksa priznava za višjo silo. Če je izvedba storitev delno ali v celoti motena oziroma preprečena, je izvajalec o tem dolžan nemudoma obvestiti naročnika. Prav tako ga je dolžan sproti obveščati o prenehanju takih okoliščin. Roki izvedbe storitev se podaljšajo za čas trajanja višje sile. Na zahtevo naročnika je izvajalec dolžan dokazati obstoj višje sile.</w:t>
      </w:r>
    </w:p>
    <w:p w14:paraId="14AA51D6" w14:textId="77777777" w:rsidR="00E27DEA" w:rsidRPr="009D2AC1" w:rsidRDefault="00E27DEA" w:rsidP="009D2AC1">
      <w:pPr>
        <w:spacing w:line="240" w:lineRule="auto"/>
        <w:rPr>
          <w:rFonts w:cs="Arial"/>
          <w:szCs w:val="20"/>
        </w:rPr>
      </w:pPr>
    </w:p>
    <w:p w14:paraId="65123C1B" w14:textId="77777777" w:rsidR="00E27DEA" w:rsidRPr="009D2AC1" w:rsidRDefault="00E27DEA" w:rsidP="009D2AC1">
      <w:pPr>
        <w:spacing w:line="240" w:lineRule="auto"/>
        <w:rPr>
          <w:rFonts w:cs="Arial"/>
          <w:szCs w:val="20"/>
        </w:rPr>
      </w:pPr>
      <w:r w:rsidRPr="009D2AC1">
        <w:rPr>
          <w:rFonts w:cs="Arial"/>
          <w:szCs w:val="20"/>
        </w:rPr>
        <w:t>Pomanjkanje delovne sile ali delovnih sredstev pri izvajalcu ali pri njegovih podizvajalcih se ne šteje za višjo silo, razen, če ni posledica le-te.</w:t>
      </w:r>
    </w:p>
    <w:p w14:paraId="0798CEF3" w14:textId="77777777" w:rsidR="00E27DEA" w:rsidRPr="009D2AC1" w:rsidRDefault="00E27DEA" w:rsidP="009D2AC1">
      <w:pPr>
        <w:spacing w:line="240" w:lineRule="auto"/>
        <w:rPr>
          <w:rFonts w:cs="Arial"/>
          <w:szCs w:val="20"/>
        </w:rPr>
      </w:pPr>
    </w:p>
    <w:p w14:paraId="0C47EC6A" w14:textId="77777777" w:rsidR="00E27DEA" w:rsidRPr="009D2AC1" w:rsidRDefault="00E27DEA" w:rsidP="009D2AC1">
      <w:pPr>
        <w:numPr>
          <w:ilvl w:val="0"/>
          <w:numId w:val="34"/>
        </w:numPr>
        <w:spacing w:line="240" w:lineRule="auto"/>
        <w:jc w:val="center"/>
        <w:rPr>
          <w:rFonts w:cs="Arial"/>
          <w:b/>
          <w:szCs w:val="20"/>
        </w:rPr>
      </w:pPr>
      <w:r w:rsidRPr="009D2AC1">
        <w:rPr>
          <w:rFonts w:cs="Arial"/>
          <w:b/>
          <w:szCs w:val="20"/>
        </w:rPr>
        <w:t>člen</w:t>
      </w:r>
    </w:p>
    <w:p w14:paraId="3E455176" w14:textId="77777777" w:rsidR="00E27DEA" w:rsidRPr="009D2AC1" w:rsidRDefault="00E27DEA" w:rsidP="009D2AC1">
      <w:pPr>
        <w:spacing w:line="240" w:lineRule="auto"/>
        <w:rPr>
          <w:rFonts w:cs="Arial"/>
          <w:szCs w:val="20"/>
        </w:rPr>
      </w:pPr>
      <w:r w:rsidRPr="009D2AC1">
        <w:rPr>
          <w:rFonts w:cs="Arial"/>
          <w:szCs w:val="20"/>
        </w:rPr>
        <w:t>Izvajalec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0452E321" w14:textId="77777777" w:rsidR="00E27DEA" w:rsidRPr="009D2AC1" w:rsidRDefault="00E27DEA" w:rsidP="009D2AC1">
      <w:pPr>
        <w:spacing w:line="240" w:lineRule="auto"/>
        <w:rPr>
          <w:rFonts w:cs="Arial"/>
          <w:szCs w:val="20"/>
        </w:rPr>
      </w:pPr>
    </w:p>
    <w:p w14:paraId="7AE0127F" w14:textId="77777777" w:rsidR="00E27DEA" w:rsidRPr="009D2AC1" w:rsidRDefault="00E27DEA" w:rsidP="009D2AC1">
      <w:pPr>
        <w:numPr>
          <w:ilvl w:val="0"/>
          <w:numId w:val="34"/>
        </w:numPr>
        <w:spacing w:line="240" w:lineRule="auto"/>
        <w:jc w:val="center"/>
        <w:rPr>
          <w:rFonts w:cs="Arial"/>
          <w:b/>
          <w:szCs w:val="20"/>
        </w:rPr>
      </w:pPr>
      <w:r w:rsidRPr="009D2AC1">
        <w:rPr>
          <w:rFonts w:cs="Arial"/>
          <w:b/>
          <w:szCs w:val="20"/>
        </w:rPr>
        <w:t>člen</w:t>
      </w:r>
    </w:p>
    <w:p w14:paraId="0132841B" w14:textId="77777777" w:rsidR="00E27DEA" w:rsidRPr="009D2AC1" w:rsidRDefault="00E27DEA" w:rsidP="009D2AC1">
      <w:pPr>
        <w:spacing w:line="240" w:lineRule="auto"/>
        <w:rPr>
          <w:rFonts w:cs="Arial"/>
          <w:szCs w:val="20"/>
        </w:rPr>
      </w:pPr>
      <w:r w:rsidRPr="009D2AC1">
        <w:rPr>
          <w:rFonts w:cs="Arial"/>
          <w:szCs w:val="20"/>
        </w:rPr>
        <w:t>Morebitne spore, ki bi nastali v zvezi z izvajanjem tega okvirnega sporazuma, bosta stranki okvirnega sporazuma skušali rešiti sporazumno. Če spora ne bo možno rešiti sporazumno, lahko vsaka stranka okvirnega sporazuma sproži postopek za rešitev spora pri stvarno pristojnem sodišču po sedežu naročnika.</w:t>
      </w:r>
    </w:p>
    <w:p w14:paraId="0A02BDEE" w14:textId="77777777" w:rsidR="00E27DEA" w:rsidRPr="009D2AC1" w:rsidRDefault="00E27DEA" w:rsidP="009D2AC1">
      <w:pPr>
        <w:spacing w:line="240" w:lineRule="auto"/>
        <w:rPr>
          <w:rFonts w:cs="Arial"/>
          <w:szCs w:val="20"/>
        </w:rPr>
      </w:pPr>
    </w:p>
    <w:p w14:paraId="263CF6D5" w14:textId="77777777" w:rsidR="00E27DEA" w:rsidRPr="009D2AC1" w:rsidRDefault="00E27DEA" w:rsidP="009D2AC1">
      <w:pPr>
        <w:pStyle w:val="Odstavekseznama"/>
        <w:numPr>
          <w:ilvl w:val="0"/>
          <w:numId w:val="34"/>
        </w:numPr>
        <w:spacing w:line="240" w:lineRule="auto"/>
        <w:contextualSpacing w:val="0"/>
        <w:jc w:val="center"/>
        <w:rPr>
          <w:rFonts w:cs="Arial"/>
          <w:b/>
          <w:szCs w:val="20"/>
        </w:rPr>
      </w:pPr>
      <w:r w:rsidRPr="009D2AC1">
        <w:rPr>
          <w:rFonts w:cs="Arial"/>
          <w:b/>
          <w:szCs w:val="20"/>
        </w:rPr>
        <w:t>člen</w:t>
      </w:r>
    </w:p>
    <w:p w14:paraId="0BD5FE2B" w14:textId="77777777" w:rsidR="00E27DEA" w:rsidRPr="009D2AC1" w:rsidRDefault="00E27DEA" w:rsidP="009D2AC1">
      <w:pPr>
        <w:spacing w:line="240" w:lineRule="auto"/>
        <w:rPr>
          <w:rFonts w:cs="Arial"/>
          <w:szCs w:val="20"/>
        </w:rPr>
      </w:pPr>
      <w:r w:rsidRPr="009D2AC1">
        <w:rPr>
          <w:rFonts w:cs="Arial"/>
          <w:szCs w:val="20"/>
        </w:rPr>
        <w:t xml:space="preserve">Vse morebitne spremembe ali dopolnitve tega okvirnega sporazuma se lahko sklenejo samo v obliki pisnega aneksa k okvirnemu sporazumu. 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2B847CF8" w14:textId="77777777" w:rsidR="00E27DEA" w:rsidRPr="009D2AC1" w:rsidRDefault="00E27DEA" w:rsidP="009D2AC1">
      <w:pPr>
        <w:spacing w:line="240" w:lineRule="auto"/>
        <w:rPr>
          <w:rFonts w:cs="Arial"/>
          <w:szCs w:val="20"/>
        </w:rPr>
      </w:pPr>
    </w:p>
    <w:p w14:paraId="14BB00EA" w14:textId="77777777" w:rsidR="00E27DEA" w:rsidRPr="009D2AC1" w:rsidRDefault="00E27DEA" w:rsidP="009D2AC1">
      <w:pPr>
        <w:numPr>
          <w:ilvl w:val="0"/>
          <w:numId w:val="34"/>
        </w:numPr>
        <w:spacing w:line="240" w:lineRule="auto"/>
        <w:jc w:val="center"/>
        <w:rPr>
          <w:rFonts w:cs="Arial"/>
          <w:b/>
          <w:szCs w:val="20"/>
        </w:rPr>
      </w:pPr>
      <w:r w:rsidRPr="009D2AC1">
        <w:rPr>
          <w:rFonts w:cs="Arial"/>
          <w:b/>
          <w:szCs w:val="20"/>
        </w:rPr>
        <w:t>člen</w:t>
      </w:r>
    </w:p>
    <w:p w14:paraId="651EBF6D" w14:textId="77777777" w:rsidR="00E27DEA" w:rsidRPr="009D2AC1" w:rsidRDefault="00E27DEA" w:rsidP="009D2AC1">
      <w:pPr>
        <w:spacing w:line="240" w:lineRule="auto"/>
        <w:rPr>
          <w:rFonts w:cs="Arial"/>
          <w:szCs w:val="20"/>
        </w:rPr>
      </w:pPr>
      <w:r w:rsidRPr="009D2AC1">
        <w:rPr>
          <w:rFonts w:cs="Arial"/>
          <w:szCs w:val="20"/>
        </w:rPr>
        <w:t>Ta okvirni sporazum v celoti zavezuje tudi morebitne vsakokratne pravne naslednike vsake od strank okvirnega sporazuma, kar velja zlasti tudi v primeru organizacijsko statusnih ter lastninskih sprememb.</w:t>
      </w:r>
    </w:p>
    <w:p w14:paraId="67A29372" w14:textId="77777777" w:rsidR="00E27DEA" w:rsidRPr="009D2AC1" w:rsidRDefault="00E27DEA" w:rsidP="009D2AC1">
      <w:pPr>
        <w:spacing w:line="240" w:lineRule="auto"/>
        <w:jc w:val="center"/>
        <w:rPr>
          <w:rFonts w:cs="Arial"/>
          <w:b/>
          <w:szCs w:val="20"/>
        </w:rPr>
      </w:pPr>
    </w:p>
    <w:p w14:paraId="57AC7897" w14:textId="77777777" w:rsidR="00E27DEA" w:rsidRPr="009D2AC1" w:rsidRDefault="00E27DEA" w:rsidP="009D2AC1">
      <w:pPr>
        <w:numPr>
          <w:ilvl w:val="0"/>
          <w:numId w:val="34"/>
        </w:numPr>
        <w:spacing w:line="240" w:lineRule="auto"/>
        <w:jc w:val="center"/>
        <w:rPr>
          <w:rFonts w:cs="Arial"/>
          <w:b/>
          <w:szCs w:val="20"/>
        </w:rPr>
      </w:pPr>
      <w:r w:rsidRPr="009D2AC1">
        <w:rPr>
          <w:rFonts w:cs="Arial"/>
          <w:b/>
          <w:szCs w:val="20"/>
        </w:rPr>
        <w:t>člen</w:t>
      </w:r>
    </w:p>
    <w:p w14:paraId="0E9B292D" w14:textId="77777777" w:rsidR="00E27DEA" w:rsidRPr="009D2AC1" w:rsidRDefault="00E27DEA" w:rsidP="009D2AC1">
      <w:pPr>
        <w:spacing w:line="240" w:lineRule="auto"/>
        <w:rPr>
          <w:rFonts w:cs="Arial"/>
          <w:szCs w:val="20"/>
        </w:rPr>
      </w:pPr>
      <w:r w:rsidRPr="009D2AC1">
        <w:rPr>
          <w:rFonts w:cs="Arial"/>
          <w:szCs w:val="20"/>
        </w:rPr>
        <w:t>Okvirni sporazum je napisan v dveh (2) enakih originalnih izvodih, od katerih prejme vsaka stranka en (1) izvod.</w:t>
      </w:r>
    </w:p>
    <w:p w14:paraId="71876189" w14:textId="77777777" w:rsidR="00E27DEA" w:rsidRPr="009D2AC1" w:rsidRDefault="00E27DEA" w:rsidP="009D2AC1">
      <w:pPr>
        <w:spacing w:line="240" w:lineRule="auto"/>
        <w:rPr>
          <w:rFonts w:cs="Arial"/>
          <w:b/>
          <w:bCs/>
          <w:szCs w:val="20"/>
        </w:rPr>
      </w:pPr>
    </w:p>
    <w:p w14:paraId="262433B7" w14:textId="77777777" w:rsidR="00E27DEA" w:rsidRPr="009D2AC1" w:rsidRDefault="00E27DEA" w:rsidP="00DF03EE">
      <w:pPr>
        <w:spacing w:line="240" w:lineRule="auto"/>
        <w:rPr>
          <w:rFonts w:cs="Arial"/>
          <w:szCs w:val="20"/>
        </w:rPr>
      </w:pPr>
    </w:p>
    <w:p w14:paraId="1B02472E" w14:textId="77777777" w:rsidR="00DF03EE" w:rsidRPr="009D2AC1" w:rsidRDefault="00DF03EE" w:rsidP="00DF03EE">
      <w:pPr>
        <w:spacing w:line="240" w:lineRule="auto"/>
        <w:rPr>
          <w:rFonts w:cs="Arial"/>
          <w:szCs w:val="20"/>
        </w:rPr>
      </w:pPr>
      <w:r w:rsidRPr="009D2AC1">
        <w:rPr>
          <w:rFonts w:cs="Arial"/>
          <w:szCs w:val="20"/>
        </w:rPr>
        <w:t>Datum: …………………</w:t>
      </w:r>
      <w:r w:rsidRPr="009D2AC1">
        <w:rPr>
          <w:rFonts w:cs="Arial"/>
          <w:szCs w:val="20"/>
        </w:rPr>
        <w:tab/>
      </w:r>
      <w:r w:rsidRPr="009D2AC1">
        <w:rPr>
          <w:rFonts w:cs="Arial"/>
          <w:szCs w:val="20"/>
        </w:rPr>
        <w:tab/>
      </w:r>
      <w:r w:rsidRPr="009D2AC1">
        <w:rPr>
          <w:rFonts w:cs="Arial"/>
          <w:szCs w:val="20"/>
        </w:rPr>
        <w:tab/>
        <w:t>Datum: …………………</w:t>
      </w:r>
    </w:p>
    <w:p w14:paraId="41717372" w14:textId="04397C5B" w:rsidR="00DF03EE" w:rsidRPr="009D2AC1" w:rsidRDefault="00DF03EE" w:rsidP="00DF03EE">
      <w:pPr>
        <w:spacing w:line="240" w:lineRule="auto"/>
        <w:rPr>
          <w:rFonts w:cs="Arial"/>
          <w:bCs/>
          <w:szCs w:val="20"/>
        </w:rPr>
      </w:pPr>
      <w:r w:rsidRPr="009D2AC1">
        <w:rPr>
          <w:rFonts w:cs="Arial"/>
          <w:b/>
          <w:szCs w:val="20"/>
        </w:rPr>
        <w:tab/>
      </w:r>
      <w:r w:rsidRPr="009D2AC1">
        <w:rPr>
          <w:rFonts w:cs="Arial"/>
          <w:b/>
          <w:szCs w:val="20"/>
        </w:rPr>
        <w:tab/>
      </w:r>
      <w:r w:rsidRPr="009D2AC1">
        <w:rPr>
          <w:rFonts w:cs="Arial"/>
          <w:b/>
          <w:szCs w:val="20"/>
        </w:rPr>
        <w:tab/>
      </w:r>
      <w:r w:rsidRPr="009D2AC1">
        <w:rPr>
          <w:rFonts w:cs="Arial"/>
          <w:b/>
          <w:szCs w:val="20"/>
        </w:rPr>
        <w:tab/>
      </w:r>
      <w:r w:rsidRPr="009D2AC1">
        <w:rPr>
          <w:rFonts w:cs="Arial"/>
          <w:b/>
          <w:szCs w:val="20"/>
        </w:rPr>
        <w:tab/>
      </w:r>
      <w:r w:rsidRPr="009D2AC1">
        <w:rPr>
          <w:rFonts w:cs="Arial"/>
          <w:bCs/>
          <w:szCs w:val="20"/>
        </w:rPr>
        <w:t>Oznaka javnega naročila: NMV-</w:t>
      </w:r>
      <w:r w:rsidR="00B14412">
        <w:rPr>
          <w:rFonts w:cs="Arial"/>
          <w:bCs/>
          <w:szCs w:val="20"/>
        </w:rPr>
        <w:t>13</w:t>
      </w:r>
      <w:r w:rsidRPr="009D2AC1">
        <w:rPr>
          <w:rFonts w:cs="Arial"/>
          <w:bCs/>
          <w:szCs w:val="20"/>
        </w:rPr>
        <w:t>/202</w:t>
      </w:r>
      <w:r w:rsidR="00B14412">
        <w:rPr>
          <w:rFonts w:cs="Arial"/>
          <w:bCs/>
          <w:szCs w:val="20"/>
        </w:rPr>
        <w:t>6</w:t>
      </w:r>
    </w:p>
    <w:p w14:paraId="3866BE0C" w14:textId="09268101" w:rsidR="00DF03EE" w:rsidRPr="009D2AC1" w:rsidRDefault="00DF03EE" w:rsidP="00DF03EE">
      <w:pPr>
        <w:spacing w:line="240" w:lineRule="auto"/>
        <w:ind w:left="2832" w:firstLine="708"/>
        <w:rPr>
          <w:rFonts w:cs="Arial"/>
          <w:bCs/>
          <w:szCs w:val="20"/>
        </w:rPr>
      </w:pPr>
      <w:r w:rsidRPr="007E0D5A">
        <w:rPr>
          <w:rFonts w:cs="Arial"/>
          <w:bCs/>
          <w:szCs w:val="20"/>
        </w:rPr>
        <w:t>Št. zadeve:3321-</w:t>
      </w:r>
      <w:r w:rsidR="00B14412">
        <w:rPr>
          <w:rFonts w:cs="Arial"/>
          <w:bCs/>
          <w:szCs w:val="20"/>
        </w:rPr>
        <w:t>13</w:t>
      </w:r>
      <w:r w:rsidRPr="007E0D5A">
        <w:rPr>
          <w:rFonts w:cs="Arial"/>
          <w:bCs/>
          <w:szCs w:val="20"/>
        </w:rPr>
        <w:t>/202</w:t>
      </w:r>
      <w:r w:rsidR="00B14412">
        <w:rPr>
          <w:rFonts w:cs="Arial"/>
          <w:bCs/>
          <w:szCs w:val="20"/>
        </w:rPr>
        <w:t>6</w:t>
      </w:r>
    </w:p>
    <w:p w14:paraId="58959FD6" w14:textId="77777777" w:rsidR="00DF03EE" w:rsidRPr="009D2AC1" w:rsidRDefault="00DF03EE" w:rsidP="00DF03EE">
      <w:pPr>
        <w:spacing w:line="240" w:lineRule="auto"/>
        <w:rPr>
          <w:rFonts w:cs="Arial"/>
          <w:b/>
          <w:szCs w:val="20"/>
        </w:rPr>
      </w:pPr>
    </w:p>
    <w:p w14:paraId="7F21A789" w14:textId="12C357C1" w:rsidR="00DF03EE" w:rsidRPr="009D2AC1" w:rsidRDefault="00DF03EE" w:rsidP="00DF03EE">
      <w:pPr>
        <w:spacing w:line="240" w:lineRule="auto"/>
        <w:rPr>
          <w:rFonts w:cs="Arial"/>
          <w:b/>
          <w:szCs w:val="20"/>
        </w:rPr>
      </w:pPr>
      <w:r w:rsidRPr="009D2AC1">
        <w:rPr>
          <w:rFonts w:cs="Arial"/>
          <w:b/>
          <w:szCs w:val="20"/>
        </w:rPr>
        <w:t>IZVAJALEC:</w:t>
      </w:r>
      <w:r w:rsidRPr="009D2AC1">
        <w:rPr>
          <w:rFonts w:cs="Arial"/>
          <w:b/>
          <w:szCs w:val="20"/>
        </w:rPr>
        <w:tab/>
      </w:r>
      <w:r w:rsidRPr="009D2AC1">
        <w:rPr>
          <w:rFonts w:cs="Arial"/>
          <w:b/>
          <w:szCs w:val="20"/>
        </w:rPr>
        <w:tab/>
      </w:r>
      <w:r w:rsidRPr="009D2AC1">
        <w:rPr>
          <w:rFonts w:cs="Arial"/>
          <w:b/>
          <w:szCs w:val="20"/>
        </w:rPr>
        <w:tab/>
      </w:r>
      <w:r w:rsidRPr="009D2AC1">
        <w:rPr>
          <w:rFonts w:cs="Arial"/>
          <w:b/>
          <w:szCs w:val="20"/>
        </w:rPr>
        <w:tab/>
        <w:t>NAROČNIK:</w:t>
      </w:r>
    </w:p>
    <w:p w14:paraId="492527F5" w14:textId="77777777" w:rsidR="00DF03EE" w:rsidRPr="009D2AC1" w:rsidRDefault="00DF03EE" w:rsidP="00DF03EE">
      <w:pPr>
        <w:spacing w:line="240" w:lineRule="auto"/>
        <w:rPr>
          <w:rFonts w:cs="Arial"/>
          <w:szCs w:val="20"/>
        </w:rPr>
      </w:pPr>
    </w:p>
    <w:p w14:paraId="317ABF24" w14:textId="77777777" w:rsidR="00DF03EE" w:rsidRPr="009D2AC1" w:rsidRDefault="00DF03EE" w:rsidP="00DF03EE">
      <w:pPr>
        <w:spacing w:line="240" w:lineRule="auto"/>
        <w:rPr>
          <w:rFonts w:cs="Arial"/>
          <w:b/>
          <w:szCs w:val="20"/>
        </w:rPr>
      </w:pPr>
      <w:r w:rsidRPr="009D2AC1">
        <w:rPr>
          <w:rFonts w:cs="Arial"/>
          <w:szCs w:val="20"/>
        </w:rPr>
        <w:t>…………………….........</w:t>
      </w:r>
      <w:r w:rsidRPr="009D2AC1">
        <w:rPr>
          <w:rFonts w:cs="Arial"/>
          <w:b/>
          <w:szCs w:val="20"/>
        </w:rPr>
        <w:tab/>
      </w:r>
      <w:r w:rsidRPr="009D2AC1">
        <w:rPr>
          <w:rFonts w:cs="Arial"/>
          <w:b/>
          <w:szCs w:val="20"/>
        </w:rPr>
        <w:tab/>
      </w:r>
      <w:r w:rsidRPr="009D2AC1">
        <w:rPr>
          <w:rFonts w:cs="Arial"/>
          <w:b/>
          <w:szCs w:val="20"/>
        </w:rPr>
        <w:tab/>
      </w:r>
      <w:r w:rsidRPr="009D2AC1">
        <w:rPr>
          <w:rFonts w:eastAsia="Times New Roman" w:cs="Arial"/>
          <w:b/>
          <w:szCs w:val="20"/>
          <w:lang w:eastAsia="de-DE"/>
        </w:rPr>
        <w:t>Javno podjetje Komunala Idrija d.o.o.</w:t>
      </w:r>
    </w:p>
    <w:p w14:paraId="4D039973" w14:textId="77777777" w:rsidR="00DF03EE" w:rsidRPr="009D2AC1" w:rsidRDefault="00DF03EE" w:rsidP="00DF03EE">
      <w:pPr>
        <w:spacing w:line="240" w:lineRule="auto"/>
        <w:rPr>
          <w:rFonts w:cs="Arial"/>
          <w:szCs w:val="20"/>
        </w:rPr>
      </w:pPr>
    </w:p>
    <w:p w14:paraId="1E22B4A9" w14:textId="77777777" w:rsidR="00DF03EE" w:rsidRPr="009D2AC1" w:rsidRDefault="00DF03EE" w:rsidP="00DF03EE">
      <w:pPr>
        <w:spacing w:line="240" w:lineRule="auto"/>
        <w:rPr>
          <w:rFonts w:cs="Arial"/>
          <w:szCs w:val="20"/>
        </w:rPr>
      </w:pPr>
      <w:r w:rsidRPr="009D2AC1">
        <w:rPr>
          <w:rFonts w:cs="Arial"/>
          <w:szCs w:val="20"/>
        </w:rPr>
        <w:t>…………………….........</w:t>
      </w:r>
      <w:r w:rsidRPr="009D2AC1">
        <w:rPr>
          <w:rFonts w:cs="Arial"/>
          <w:szCs w:val="20"/>
        </w:rPr>
        <w:tab/>
      </w:r>
      <w:r w:rsidRPr="009D2AC1">
        <w:rPr>
          <w:rFonts w:cs="Arial"/>
          <w:szCs w:val="20"/>
        </w:rPr>
        <w:tab/>
      </w:r>
      <w:r w:rsidRPr="009D2AC1">
        <w:rPr>
          <w:rFonts w:cs="Arial"/>
          <w:szCs w:val="20"/>
        </w:rPr>
        <w:tab/>
        <w:t>mag. Brigita Šen Kreže</w:t>
      </w:r>
    </w:p>
    <w:p w14:paraId="34796FBE" w14:textId="12A720DA" w:rsidR="00DF03EE" w:rsidRPr="009D2AC1" w:rsidRDefault="00DF03EE" w:rsidP="00DF03EE">
      <w:pPr>
        <w:spacing w:line="240" w:lineRule="auto"/>
        <w:rPr>
          <w:rFonts w:cs="Arial"/>
          <w:szCs w:val="20"/>
        </w:rPr>
      </w:pPr>
      <w:r w:rsidRPr="009D2AC1">
        <w:rPr>
          <w:rFonts w:cs="Arial"/>
          <w:szCs w:val="20"/>
        </w:rPr>
        <w:tab/>
      </w:r>
      <w:r w:rsidRPr="009D2AC1">
        <w:rPr>
          <w:rFonts w:cs="Arial"/>
          <w:szCs w:val="20"/>
        </w:rPr>
        <w:tab/>
      </w:r>
      <w:r w:rsidRPr="009D2AC1">
        <w:rPr>
          <w:rFonts w:cs="Arial"/>
          <w:szCs w:val="20"/>
        </w:rPr>
        <w:tab/>
      </w:r>
      <w:r w:rsidRPr="009D2AC1">
        <w:rPr>
          <w:rFonts w:cs="Arial"/>
          <w:szCs w:val="20"/>
        </w:rPr>
        <w:tab/>
      </w:r>
      <w:r w:rsidRPr="009D2AC1">
        <w:rPr>
          <w:rFonts w:cs="Arial"/>
          <w:szCs w:val="20"/>
        </w:rPr>
        <w:tab/>
        <w:t>Direktorica</w:t>
      </w:r>
    </w:p>
    <w:p w14:paraId="31C09647" w14:textId="77777777" w:rsidR="00DF03EE" w:rsidRPr="009D2AC1" w:rsidRDefault="00DF03EE" w:rsidP="00DF03EE">
      <w:pPr>
        <w:spacing w:line="240" w:lineRule="auto"/>
        <w:jc w:val="right"/>
        <w:rPr>
          <w:rFonts w:cs="Arial"/>
          <w:b/>
          <w:szCs w:val="20"/>
        </w:rPr>
      </w:pPr>
    </w:p>
    <w:p w14:paraId="3793F27F" w14:textId="34749738" w:rsidR="00713A1C" w:rsidRPr="009D2AC1" w:rsidRDefault="00713A1C" w:rsidP="0067673B">
      <w:pPr>
        <w:spacing w:line="240" w:lineRule="auto"/>
        <w:rPr>
          <w:rFonts w:cs="Arial"/>
          <w:i/>
          <w:iCs/>
          <w:color w:val="7F7F7F" w:themeColor="text1" w:themeTint="80"/>
          <w:szCs w:val="20"/>
        </w:rPr>
      </w:pPr>
      <w:r w:rsidRPr="009D2AC1">
        <w:rPr>
          <w:rFonts w:cs="Arial"/>
          <w:b/>
          <w:bCs/>
          <w:i/>
          <w:iCs/>
          <w:color w:val="7F7F7F" w:themeColor="text1" w:themeTint="80"/>
          <w:szCs w:val="20"/>
        </w:rPr>
        <w:t>NAVODILO</w:t>
      </w:r>
      <w:r w:rsidRPr="009D2AC1">
        <w:rPr>
          <w:rFonts w:cs="Arial"/>
          <w:i/>
          <w:iCs/>
          <w:color w:val="7F7F7F" w:themeColor="text1" w:themeTint="80"/>
          <w:szCs w:val="20"/>
        </w:rPr>
        <w:t>: Ponudnik ob oddaji ponudbe tega dokumenta ne izpolnjuje in ne oddaja.</w:t>
      </w:r>
    </w:p>
    <w:p w14:paraId="750D06F1" w14:textId="77777777" w:rsidR="008D45E5" w:rsidRPr="009D2AC1" w:rsidRDefault="008D45E5" w:rsidP="0067673B">
      <w:pPr>
        <w:spacing w:line="240" w:lineRule="auto"/>
        <w:jc w:val="right"/>
        <w:rPr>
          <w:szCs w:val="20"/>
        </w:rPr>
      </w:pPr>
    </w:p>
    <w:p w14:paraId="22188478" w14:textId="2E72BCBA" w:rsidR="00713A1C" w:rsidRPr="00276896" w:rsidRDefault="00713A1C" w:rsidP="0067673B">
      <w:pPr>
        <w:spacing w:line="240" w:lineRule="auto"/>
        <w:rPr>
          <w:rFonts w:cs="Arial"/>
          <w:b/>
          <w:bCs/>
          <w:shd w:val="clear" w:color="auto" w:fill="DEEAF6" w:themeFill="accent5" w:themeFillTint="33"/>
        </w:rPr>
      </w:pPr>
      <w:r w:rsidRPr="00276896">
        <w:rPr>
          <w:rFonts w:cs="Arial"/>
          <w:b/>
          <w:bCs/>
          <w:shd w:val="clear" w:color="auto" w:fill="DEEAF6" w:themeFill="accent5" w:themeFillTint="33"/>
        </w:rPr>
        <w:t xml:space="preserve">VZOREC </w:t>
      </w:r>
      <w:r>
        <w:rPr>
          <w:rFonts w:cs="Arial"/>
          <w:b/>
          <w:bCs/>
          <w:shd w:val="clear" w:color="auto" w:fill="DEEAF6" w:themeFill="accent5" w:themeFillTint="33"/>
        </w:rPr>
        <w:t xml:space="preserve">SPORAZUMA O DOLOČITVI SKUPNIH UKREPOV ZA ZAGOTOVITEV VARNOSTI IN ZDRAVJA PRI DELU         </w:t>
      </w:r>
      <w:r>
        <w:rPr>
          <w:rFonts w:cs="Arial"/>
          <w:b/>
          <w:bCs/>
          <w:shd w:val="clear" w:color="auto" w:fill="DEEAF6" w:themeFill="accent5" w:themeFillTint="33"/>
        </w:rPr>
        <w:tab/>
      </w:r>
      <w:r>
        <w:rPr>
          <w:rFonts w:cs="Arial"/>
          <w:b/>
          <w:bCs/>
          <w:shd w:val="clear" w:color="auto" w:fill="DEEAF6" w:themeFill="accent5" w:themeFillTint="33"/>
        </w:rPr>
        <w:tab/>
      </w:r>
      <w:r w:rsidRPr="00276896">
        <w:rPr>
          <w:rFonts w:cs="Arial"/>
          <w:b/>
          <w:bCs/>
          <w:shd w:val="clear" w:color="auto" w:fill="DEEAF6" w:themeFill="accent5" w:themeFillTint="33"/>
        </w:rPr>
        <w:tab/>
      </w:r>
      <w:r w:rsidRPr="00276896">
        <w:rPr>
          <w:rFonts w:cs="Arial"/>
          <w:b/>
          <w:bCs/>
          <w:shd w:val="clear" w:color="auto" w:fill="DEEAF6" w:themeFill="accent5" w:themeFillTint="33"/>
        </w:rPr>
        <w:tab/>
      </w:r>
      <w:r w:rsidRPr="00276896">
        <w:rPr>
          <w:rFonts w:cs="Arial"/>
          <w:b/>
          <w:bCs/>
          <w:shd w:val="clear" w:color="auto" w:fill="DEEAF6" w:themeFill="accent5" w:themeFillTint="33"/>
        </w:rPr>
        <w:tab/>
      </w:r>
      <w:r w:rsidRPr="00276896">
        <w:rPr>
          <w:rFonts w:cs="Arial"/>
          <w:b/>
          <w:bCs/>
          <w:shd w:val="clear" w:color="auto" w:fill="DEEAF6" w:themeFill="accent5" w:themeFillTint="33"/>
        </w:rPr>
        <w:tab/>
      </w:r>
      <w:r>
        <w:rPr>
          <w:rFonts w:cs="Arial"/>
          <w:b/>
          <w:bCs/>
          <w:shd w:val="clear" w:color="auto" w:fill="DEEAF6" w:themeFill="accent5" w:themeFillTint="33"/>
        </w:rPr>
        <w:t xml:space="preserve">                      </w:t>
      </w:r>
      <w:r w:rsidR="00C134DF">
        <w:rPr>
          <w:rFonts w:cs="Arial"/>
          <w:b/>
          <w:bCs/>
          <w:shd w:val="clear" w:color="auto" w:fill="DEEAF6" w:themeFill="accent5" w:themeFillTint="33"/>
        </w:rPr>
        <w:t xml:space="preserve">  </w:t>
      </w:r>
      <w:r>
        <w:rPr>
          <w:rFonts w:cs="Arial"/>
          <w:b/>
          <w:bCs/>
          <w:shd w:val="clear" w:color="auto" w:fill="DEEAF6" w:themeFill="accent5" w:themeFillTint="33"/>
        </w:rPr>
        <w:t xml:space="preserve">  </w:t>
      </w:r>
      <w:r w:rsidRPr="00276896">
        <w:rPr>
          <w:rFonts w:cs="Arial"/>
          <w:b/>
          <w:bCs/>
          <w:shd w:val="clear" w:color="auto" w:fill="DEEAF6" w:themeFill="accent5" w:themeFillTint="33"/>
        </w:rPr>
        <w:t xml:space="preserve">     Obrazec </w:t>
      </w:r>
      <w:r>
        <w:rPr>
          <w:rFonts w:cs="Arial"/>
          <w:b/>
          <w:bCs/>
          <w:shd w:val="clear" w:color="auto" w:fill="DEEAF6" w:themeFill="accent5" w:themeFillTint="33"/>
        </w:rPr>
        <w:t>9</w:t>
      </w:r>
    </w:p>
    <w:p w14:paraId="219EBAE6" w14:textId="77777777" w:rsidR="00713A1C" w:rsidRPr="00EA3825" w:rsidRDefault="00713A1C" w:rsidP="0067673B">
      <w:pPr>
        <w:spacing w:line="240" w:lineRule="auto"/>
        <w:rPr>
          <w:rFonts w:cs="Arial"/>
        </w:rPr>
      </w:pPr>
    </w:p>
    <w:p w14:paraId="6174D215" w14:textId="77777777" w:rsidR="00713A1C" w:rsidRPr="00EE5FF6" w:rsidRDefault="00713A1C" w:rsidP="0067673B">
      <w:pPr>
        <w:spacing w:line="240" w:lineRule="auto"/>
        <w:rPr>
          <w:rFonts w:cs="Arial"/>
        </w:rPr>
      </w:pPr>
      <w:bookmarkStart w:id="269" w:name="_Toc350155109"/>
      <w:r w:rsidRPr="00EE5FF6">
        <w:rPr>
          <w:rFonts w:cs="Arial"/>
        </w:rPr>
        <w:t>Na podlagi zakonske določbe in v skladu s 1. točko 39. člena Zakona o varnosti in zdravju pri delu (Uradni list RS, št. 43/11) v povezavi s Pravilnikom o požarnem redu (Ur. list  RS št. 52/07, 34/11 in 101/11</w:t>
      </w:r>
      <w:r>
        <w:rPr>
          <w:rFonts w:cs="Arial"/>
        </w:rPr>
        <w:t>)</w:t>
      </w:r>
      <w:r w:rsidRPr="00EE5FF6">
        <w:rPr>
          <w:rFonts w:cs="Arial"/>
        </w:rPr>
        <w:t xml:space="preserve"> ter na podlagi sprejete Izjave o varnosti z oceno tveganja skleneta:</w:t>
      </w:r>
    </w:p>
    <w:p w14:paraId="59AC693C" w14:textId="77777777" w:rsidR="00713A1C" w:rsidRPr="00EE5FF6" w:rsidRDefault="00713A1C" w:rsidP="0067673B">
      <w:pPr>
        <w:spacing w:line="240" w:lineRule="auto"/>
        <w:rPr>
          <w:rFonts w:cs="Arial"/>
        </w:rPr>
      </w:pPr>
    </w:p>
    <w:p w14:paraId="464E1B6E" w14:textId="77777777" w:rsidR="00713A1C" w:rsidRPr="00EE5FF6" w:rsidRDefault="00713A1C" w:rsidP="0067673B">
      <w:pPr>
        <w:spacing w:line="240" w:lineRule="auto"/>
        <w:rPr>
          <w:rFonts w:cs="Arial"/>
        </w:rPr>
      </w:pPr>
      <w:r w:rsidRPr="00EE5FF6">
        <w:rPr>
          <w:rFonts w:cs="Arial"/>
          <w:b/>
          <w:bCs/>
          <w:color w:val="000000"/>
        </w:rPr>
        <w:t xml:space="preserve">NAROČNIK: </w:t>
      </w:r>
      <w:r w:rsidRPr="00EE5FF6">
        <w:rPr>
          <w:rFonts w:cs="Arial"/>
          <w:b/>
          <w:color w:val="000000"/>
        </w:rPr>
        <w:t>Javno podjetje Komunala Idrija d.o.o., Carl Jakoba ulica 4, 5280 Idrija</w:t>
      </w:r>
      <w:r w:rsidRPr="00EE5FF6">
        <w:rPr>
          <w:rFonts w:cs="Arial"/>
          <w:color w:val="000000"/>
        </w:rPr>
        <w:br/>
        <w:t>zakoniti zastopnik: mag. Brigita Šen Kreže, direktorica</w:t>
      </w:r>
      <w:r w:rsidRPr="00EE5FF6">
        <w:rPr>
          <w:rFonts w:cs="Arial"/>
        </w:rPr>
        <w:br/>
      </w:r>
    </w:p>
    <w:tbl>
      <w:tblPr>
        <w:tblW w:w="3500" w:type="pct"/>
        <w:tblInd w:w="108" w:type="dxa"/>
        <w:tblLook w:val="04A0" w:firstRow="1" w:lastRow="0" w:firstColumn="1" w:lastColumn="0" w:noHBand="0" w:noVBand="1"/>
      </w:tblPr>
      <w:tblGrid>
        <w:gridCol w:w="3300"/>
        <w:gridCol w:w="3049"/>
      </w:tblGrid>
      <w:tr w:rsidR="00713A1C" w:rsidRPr="00EE5FF6" w14:paraId="4CF0461F" w14:textId="77777777" w:rsidTr="001668FD">
        <w:tc>
          <w:tcPr>
            <w:tcW w:w="3300" w:type="dxa"/>
            <w:tcMar>
              <w:top w:w="0" w:type="auto"/>
              <w:bottom w:w="0" w:type="auto"/>
            </w:tcMar>
            <w:vAlign w:val="center"/>
          </w:tcPr>
          <w:p w14:paraId="3D7F35BC" w14:textId="77777777" w:rsidR="00713A1C" w:rsidRPr="00EE5FF6" w:rsidRDefault="00713A1C" w:rsidP="0067673B">
            <w:pPr>
              <w:spacing w:line="240" w:lineRule="auto"/>
              <w:ind w:hanging="108"/>
              <w:rPr>
                <w:rFonts w:cs="Arial"/>
              </w:rPr>
            </w:pPr>
            <w:r w:rsidRPr="00EE5FF6">
              <w:rPr>
                <w:rFonts w:cs="Arial"/>
                <w:color w:val="000000"/>
                <w:position w:val="-2"/>
              </w:rPr>
              <w:t>Matična številka:</w:t>
            </w:r>
          </w:p>
        </w:tc>
        <w:tc>
          <w:tcPr>
            <w:tcW w:w="0" w:type="auto"/>
            <w:tcMar>
              <w:top w:w="0" w:type="auto"/>
              <w:bottom w:w="0" w:type="auto"/>
            </w:tcMar>
            <w:vAlign w:val="center"/>
          </w:tcPr>
          <w:p w14:paraId="543D40EA" w14:textId="77777777" w:rsidR="00713A1C" w:rsidRPr="00EE5FF6" w:rsidRDefault="00713A1C" w:rsidP="0067673B">
            <w:pPr>
              <w:spacing w:line="240" w:lineRule="auto"/>
              <w:ind w:hanging="108"/>
              <w:rPr>
                <w:rFonts w:cs="Arial"/>
              </w:rPr>
            </w:pPr>
            <w:r w:rsidRPr="00EE5FF6">
              <w:rPr>
                <w:rFonts w:cs="Arial"/>
              </w:rPr>
              <w:t>5144647000</w:t>
            </w:r>
          </w:p>
        </w:tc>
      </w:tr>
      <w:tr w:rsidR="00713A1C" w:rsidRPr="00EE5FF6" w14:paraId="25B4A3A6" w14:textId="77777777" w:rsidTr="001668FD">
        <w:tc>
          <w:tcPr>
            <w:tcW w:w="3300" w:type="dxa"/>
            <w:tcMar>
              <w:top w:w="0" w:type="auto"/>
              <w:bottom w:w="0" w:type="auto"/>
            </w:tcMar>
            <w:vAlign w:val="center"/>
          </w:tcPr>
          <w:p w14:paraId="38BEE96E" w14:textId="77777777" w:rsidR="00713A1C" w:rsidRPr="00EE5FF6" w:rsidRDefault="00713A1C" w:rsidP="0067673B">
            <w:pPr>
              <w:spacing w:line="240" w:lineRule="auto"/>
              <w:ind w:hanging="108"/>
              <w:rPr>
                <w:rFonts w:cs="Arial"/>
              </w:rPr>
            </w:pPr>
            <w:r w:rsidRPr="00EE5FF6">
              <w:rPr>
                <w:rFonts w:cs="Arial"/>
                <w:color w:val="000000"/>
                <w:position w:val="-2"/>
              </w:rPr>
              <w:t>Identifikacijska številka za DDV:</w:t>
            </w:r>
          </w:p>
        </w:tc>
        <w:tc>
          <w:tcPr>
            <w:tcW w:w="0" w:type="auto"/>
            <w:tcMar>
              <w:top w:w="0" w:type="auto"/>
              <w:bottom w:w="0" w:type="auto"/>
            </w:tcMar>
            <w:vAlign w:val="center"/>
          </w:tcPr>
          <w:p w14:paraId="0F0DF675" w14:textId="77777777" w:rsidR="00713A1C" w:rsidRPr="00EE5FF6" w:rsidRDefault="00713A1C" w:rsidP="0067673B">
            <w:pPr>
              <w:spacing w:line="240" w:lineRule="auto"/>
              <w:ind w:hanging="108"/>
              <w:rPr>
                <w:rFonts w:cs="Arial"/>
              </w:rPr>
            </w:pPr>
            <w:r w:rsidRPr="00EE5FF6">
              <w:rPr>
                <w:rFonts w:cs="Arial"/>
              </w:rPr>
              <w:t>SI 13286218</w:t>
            </w:r>
          </w:p>
        </w:tc>
      </w:tr>
      <w:tr w:rsidR="00713A1C" w:rsidRPr="00EE5FF6" w14:paraId="0255BFAA" w14:textId="77777777" w:rsidTr="001668FD">
        <w:tc>
          <w:tcPr>
            <w:tcW w:w="3300" w:type="dxa"/>
            <w:tcMar>
              <w:top w:w="0" w:type="auto"/>
              <w:bottom w:w="0" w:type="auto"/>
            </w:tcMar>
            <w:vAlign w:val="center"/>
          </w:tcPr>
          <w:p w14:paraId="1DF6D32D" w14:textId="77777777" w:rsidR="00713A1C" w:rsidRPr="00EE5FF6" w:rsidRDefault="00713A1C" w:rsidP="0067673B">
            <w:pPr>
              <w:spacing w:line="240" w:lineRule="auto"/>
              <w:ind w:hanging="108"/>
              <w:rPr>
                <w:rFonts w:cs="Arial"/>
              </w:rPr>
            </w:pPr>
          </w:p>
        </w:tc>
        <w:tc>
          <w:tcPr>
            <w:tcW w:w="0" w:type="auto"/>
            <w:tcMar>
              <w:top w:w="0" w:type="auto"/>
              <w:bottom w:w="0" w:type="auto"/>
            </w:tcMar>
            <w:vAlign w:val="center"/>
          </w:tcPr>
          <w:p w14:paraId="21101DD9" w14:textId="77777777" w:rsidR="00713A1C" w:rsidRPr="00EE5FF6" w:rsidRDefault="00713A1C" w:rsidP="0067673B">
            <w:pPr>
              <w:spacing w:line="240" w:lineRule="auto"/>
              <w:ind w:hanging="108"/>
              <w:rPr>
                <w:rFonts w:cs="Arial"/>
              </w:rPr>
            </w:pPr>
          </w:p>
        </w:tc>
      </w:tr>
    </w:tbl>
    <w:p w14:paraId="2EA68838" w14:textId="77777777" w:rsidR="00713A1C" w:rsidRPr="00EE5FF6" w:rsidRDefault="00713A1C" w:rsidP="0067673B">
      <w:pPr>
        <w:spacing w:line="240" w:lineRule="auto"/>
        <w:rPr>
          <w:rFonts w:cs="Arial"/>
        </w:rPr>
      </w:pPr>
    </w:p>
    <w:p w14:paraId="45C48D4F" w14:textId="77777777" w:rsidR="00713A1C" w:rsidRPr="00EE5FF6" w:rsidRDefault="00713A1C" w:rsidP="0067673B">
      <w:pPr>
        <w:spacing w:line="240" w:lineRule="auto"/>
        <w:rPr>
          <w:rFonts w:cs="Arial"/>
        </w:rPr>
      </w:pPr>
      <w:r w:rsidRPr="00EE5FF6">
        <w:rPr>
          <w:rFonts w:cs="Arial"/>
        </w:rPr>
        <w:t>in</w:t>
      </w:r>
    </w:p>
    <w:p w14:paraId="206DECB0" w14:textId="77777777" w:rsidR="00713A1C" w:rsidRPr="00EE5FF6" w:rsidRDefault="00713A1C" w:rsidP="0067673B">
      <w:pPr>
        <w:spacing w:line="240" w:lineRule="auto"/>
        <w:rPr>
          <w:rFonts w:cs="Arial"/>
        </w:rPr>
      </w:pPr>
    </w:p>
    <w:p w14:paraId="341DDF60" w14:textId="77777777" w:rsidR="00713A1C" w:rsidRPr="00EE5FF6" w:rsidRDefault="00713A1C" w:rsidP="0067673B">
      <w:pPr>
        <w:spacing w:line="240" w:lineRule="auto"/>
        <w:rPr>
          <w:rFonts w:cs="Arial"/>
        </w:rPr>
      </w:pPr>
    </w:p>
    <w:p w14:paraId="790F2BA1" w14:textId="77777777" w:rsidR="00713A1C" w:rsidRPr="00EE5FF6" w:rsidRDefault="00713A1C" w:rsidP="0067673B">
      <w:pPr>
        <w:spacing w:line="240" w:lineRule="auto"/>
        <w:rPr>
          <w:rFonts w:cs="Arial"/>
          <w:color w:val="000000"/>
        </w:rPr>
      </w:pPr>
      <w:r w:rsidRPr="00EE5FF6">
        <w:rPr>
          <w:rFonts w:cs="Arial"/>
          <w:b/>
          <w:bCs/>
          <w:color w:val="000000"/>
        </w:rPr>
        <w:t>IZVAJALEC:</w:t>
      </w:r>
      <w:r w:rsidRPr="00EE5FF6">
        <w:rPr>
          <w:rFonts w:cs="Arial"/>
          <w:b/>
          <w:color w:val="000000"/>
        </w:rPr>
        <w:t xml:space="preserve">____________________________________________ </w:t>
      </w:r>
    </w:p>
    <w:p w14:paraId="5609C3D0" w14:textId="77777777" w:rsidR="00713A1C" w:rsidRPr="00EE5FF6" w:rsidRDefault="00713A1C" w:rsidP="0067673B">
      <w:pPr>
        <w:spacing w:line="240" w:lineRule="auto"/>
        <w:rPr>
          <w:rFonts w:cs="Arial"/>
        </w:rPr>
      </w:pPr>
      <w:r w:rsidRPr="00EE5FF6">
        <w:rPr>
          <w:rFonts w:cs="Arial"/>
          <w:color w:val="000000"/>
        </w:rPr>
        <w:t>zakoniti zastopnik: ____________________, funkcija _____________________</w:t>
      </w:r>
    </w:p>
    <w:tbl>
      <w:tblPr>
        <w:tblW w:w="3500" w:type="pct"/>
        <w:tblInd w:w="-34" w:type="dxa"/>
        <w:tblLook w:val="04A0" w:firstRow="1" w:lastRow="0" w:firstColumn="1" w:lastColumn="0" w:noHBand="0" w:noVBand="1"/>
      </w:tblPr>
      <w:tblGrid>
        <w:gridCol w:w="3436"/>
        <w:gridCol w:w="2913"/>
      </w:tblGrid>
      <w:tr w:rsidR="00713A1C" w:rsidRPr="00EE5FF6" w14:paraId="2430EAE7" w14:textId="77777777" w:rsidTr="001668FD">
        <w:tc>
          <w:tcPr>
            <w:tcW w:w="3436" w:type="dxa"/>
            <w:tcMar>
              <w:top w:w="0" w:type="auto"/>
              <w:bottom w:w="0" w:type="auto"/>
            </w:tcMar>
            <w:vAlign w:val="center"/>
          </w:tcPr>
          <w:p w14:paraId="4FA9D402" w14:textId="77777777" w:rsidR="00713A1C" w:rsidRPr="00EE5FF6" w:rsidRDefault="00713A1C" w:rsidP="0067673B">
            <w:pPr>
              <w:spacing w:line="240" w:lineRule="auto"/>
              <w:rPr>
                <w:rFonts w:cs="Arial"/>
                <w:color w:val="000000"/>
                <w:position w:val="-2"/>
              </w:rPr>
            </w:pPr>
          </w:p>
          <w:p w14:paraId="41373B93" w14:textId="77777777" w:rsidR="00713A1C" w:rsidRPr="00EE5FF6" w:rsidRDefault="00713A1C" w:rsidP="0067673B">
            <w:pPr>
              <w:spacing w:line="240" w:lineRule="auto"/>
              <w:rPr>
                <w:rFonts w:cs="Arial"/>
              </w:rPr>
            </w:pPr>
            <w:r w:rsidRPr="00EE5FF6">
              <w:rPr>
                <w:rFonts w:cs="Arial"/>
                <w:color w:val="000000"/>
                <w:position w:val="-2"/>
              </w:rPr>
              <w:t>Matična številka:</w:t>
            </w:r>
          </w:p>
        </w:tc>
        <w:tc>
          <w:tcPr>
            <w:tcW w:w="2914" w:type="dxa"/>
            <w:tcBorders>
              <w:bottom w:val="single" w:sz="5" w:space="0" w:color="000000"/>
            </w:tcBorders>
            <w:tcMar>
              <w:top w:w="0" w:type="auto"/>
              <w:bottom w:w="0" w:type="auto"/>
            </w:tcMar>
            <w:vAlign w:val="center"/>
          </w:tcPr>
          <w:p w14:paraId="7EF550FD" w14:textId="77777777" w:rsidR="00713A1C" w:rsidRPr="00EE5FF6" w:rsidRDefault="00713A1C" w:rsidP="0067673B">
            <w:pPr>
              <w:spacing w:line="240" w:lineRule="auto"/>
              <w:rPr>
                <w:rFonts w:cs="Arial"/>
              </w:rPr>
            </w:pPr>
            <w:r w:rsidRPr="00EE5FF6">
              <w:rPr>
                <w:rFonts w:cs="Arial"/>
                <w:color w:val="000000"/>
                <w:position w:val="-2"/>
              </w:rPr>
              <w:t> </w:t>
            </w:r>
          </w:p>
        </w:tc>
      </w:tr>
      <w:tr w:rsidR="00713A1C" w:rsidRPr="00EE5FF6" w14:paraId="32EC2D02" w14:textId="77777777" w:rsidTr="001668FD">
        <w:tc>
          <w:tcPr>
            <w:tcW w:w="3436" w:type="dxa"/>
            <w:tcMar>
              <w:top w:w="0" w:type="auto"/>
              <w:bottom w:w="0" w:type="auto"/>
            </w:tcMar>
            <w:vAlign w:val="center"/>
          </w:tcPr>
          <w:p w14:paraId="03B07677" w14:textId="77777777" w:rsidR="00713A1C" w:rsidRPr="00EE5FF6" w:rsidRDefault="00713A1C" w:rsidP="0067673B">
            <w:pPr>
              <w:spacing w:line="240" w:lineRule="auto"/>
              <w:rPr>
                <w:rFonts w:cs="Arial"/>
                <w:color w:val="000000"/>
                <w:position w:val="-2"/>
              </w:rPr>
            </w:pPr>
            <w:r w:rsidRPr="00EE5FF6">
              <w:rPr>
                <w:rFonts w:cs="Arial"/>
                <w:color w:val="000000"/>
                <w:position w:val="-2"/>
              </w:rPr>
              <w:t xml:space="preserve">Identifikacijska številka za DDV:  </w:t>
            </w:r>
          </w:p>
        </w:tc>
        <w:tc>
          <w:tcPr>
            <w:tcW w:w="2914" w:type="dxa"/>
            <w:tcBorders>
              <w:bottom w:val="single" w:sz="5" w:space="0" w:color="000000"/>
            </w:tcBorders>
            <w:tcMar>
              <w:top w:w="0" w:type="auto"/>
              <w:bottom w:w="0" w:type="auto"/>
            </w:tcMar>
            <w:vAlign w:val="center"/>
          </w:tcPr>
          <w:p w14:paraId="23BD5ED7" w14:textId="77777777" w:rsidR="00713A1C" w:rsidRPr="00EE5FF6" w:rsidRDefault="00713A1C" w:rsidP="0067673B">
            <w:pPr>
              <w:spacing w:line="240" w:lineRule="auto"/>
              <w:rPr>
                <w:rFonts w:cs="Arial"/>
              </w:rPr>
            </w:pPr>
            <w:r w:rsidRPr="00EE5FF6">
              <w:rPr>
                <w:rFonts w:cs="Arial"/>
                <w:color w:val="000000"/>
                <w:position w:val="-2"/>
              </w:rPr>
              <w:t> </w:t>
            </w:r>
          </w:p>
        </w:tc>
      </w:tr>
    </w:tbl>
    <w:p w14:paraId="29876378" w14:textId="77777777" w:rsidR="00713A1C" w:rsidRPr="00EE5FF6" w:rsidRDefault="00713A1C" w:rsidP="0067673B">
      <w:pPr>
        <w:spacing w:line="240" w:lineRule="auto"/>
        <w:rPr>
          <w:rFonts w:cs="Arial"/>
          <w:b/>
        </w:rPr>
      </w:pPr>
    </w:p>
    <w:p w14:paraId="49FFBFD8" w14:textId="77777777" w:rsidR="00713A1C" w:rsidRPr="001735ED" w:rsidRDefault="00713A1C" w:rsidP="0067673B">
      <w:pPr>
        <w:spacing w:line="240" w:lineRule="auto"/>
        <w:jc w:val="center"/>
        <w:rPr>
          <w:rFonts w:cs="Arial"/>
          <w:b/>
          <w:sz w:val="24"/>
          <w:szCs w:val="24"/>
        </w:rPr>
      </w:pPr>
      <w:r w:rsidRPr="001735ED">
        <w:rPr>
          <w:rFonts w:cs="Arial"/>
          <w:b/>
          <w:sz w:val="24"/>
          <w:szCs w:val="24"/>
        </w:rPr>
        <w:t xml:space="preserve">SPORAZUM </w:t>
      </w:r>
    </w:p>
    <w:p w14:paraId="736FA5B8" w14:textId="77777777" w:rsidR="00713A1C" w:rsidRDefault="00713A1C" w:rsidP="0067673B">
      <w:pPr>
        <w:spacing w:line="240" w:lineRule="auto"/>
        <w:jc w:val="center"/>
        <w:rPr>
          <w:rFonts w:cs="Arial"/>
          <w:b/>
          <w:sz w:val="24"/>
          <w:szCs w:val="24"/>
        </w:rPr>
      </w:pPr>
      <w:r w:rsidRPr="001735ED">
        <w:rPr>
          <w:rFonts w:cs="Arial"/>
          <w:b/>
          <w:sz w:val="24"/>
          <w:szCs w:val="24"/>
        </w:rPr>
        <w:t>o določitvi skupnih ukrepov za zagotavljanje varnosti in zdravja pri delu na skupnem delovišču</w:t>
      </w:r>
    </w:p>
    <w:p w14:paraId="1D358566" w14:textId="77777777" w:rsidR="00713A1C" w:rsidRDefault="00713A1C" w:rsidP="0067673B">
      <w:pPr>
        <w:spacing w:line="240" w:lineRule="auto"/>
        <w:jc w:val="center"/>
        <w:rPr>
          <w:rFonts w:cs="Arial"/>
          <w:b/>
          <w:sz w:val="24"/>
          <w:szCs w:val="24"/>
        </w:rPr>
      </w:pPr>
    </w:p>
    <w:p w14:paraId="42DE546F" w14:textId="77777777" w:rsidR="007E0D5A" w:rsidRDefault="00DF03EE" w:rsidP="0067673B">
      <w:pPr>
        <w:spacing w:line="240" w:lineRule="auto"/>
        <w:jc w:val="center"/>
        <w:rPr>
          <w:rFonts w:cs="Arial"/>
          <w:b/>
          <w:bCs/>
          <w:sz w:val="24"/>
          <w:szCs w:val="24"/>
        </w:rPr>
      </w:pPr>
      <w:r>
        <w:rPr>
          <w:rFonts w:cs="Arial"/>
          <w:b/>
          <w:bCs/>
          <w:sz w:val="24"/>
          <w:szCs w:val="24"/>
        </w:rPr>
        <w:t>PR</w:t>
      </w:r>
      <w:r w:rsidR="00C87E5D">
        <w:rPr>
          <w:rFonts w:cs="Arial"/>
          <w:b/>
          <w:bCs/>
          <w:sz w:val="24"/>
          <w:szCs w:val="24"/>
        </w:rPr>
        <w:t>AZNJENJE GREZNIC</w:t>
      </w:r>
    </w:p>
    <w:p w14:paraId="294B4FC8" w14:textId="72BA7A53" w:rsidR="00713A1C" w:rsidRPr="001735ED" w:rsidRDefault="00C87E5D" w:rsidP="0067673B">
      <w:pPr>
        <w:spacing w:line="240" w:lineRule="auto"/>
        <w:jc w:val="center"/>
        <w:rPr>
          <w:rFonts w:cs="Arial"/>
          <w:b/>
          <w:sz w:val="24"/>
          <w:szCs w:val="24"/>
        </w:rPr>
      </w:pPr>
      <w:r>
        <w:rPr>
          <w:rFonts w:cs="Arial"/>
          <w:b/>
          <w:bCs/>
          <w:sz w:val="24"/>
          <w:szCs w:val="24"/>
        </w:rPr>
        <w:t xml:space="preserve">PREVOZ </w:t>
      </w:r>
      <w:r w:rsidR="00607254">
        <w:rPr>
          <w:rFonts w:cs="Arial"/>
          <w:b/>
          <w:bCs/>
          <w:sz w:val="24"/>
          <w:szCs w:val="24"/>
        </w:rPr>
        <w:t>BLATA</w:t>
      </w:r>
      <w:r>
        <w:rPr>
          <w:rFonts w:cs="Arial"/>
          <w:b/>
          <w:bCs/>
          <w:sz w:val="24"/>
          <w:szCs w:val="24"/>
        </w:rPr>
        <w:t xml:space="preserve"> ČISTILNIH NAPRAV</w:t>
      </w:r>
      <w:r w:rsidR="007E0D5A">
        <w:rPr>
          <w:rFonts w:cs="Arial"/>
          <w:b/>
          <w:bCs/>
          <w:sz w:val="24"/>
          <w:szCs w:val="24"/>
        </w:rPr>
        <w:t xml:space="preserve"> IN OSTALA DELA NA KANALIZACIJI</w:t>
      </w:r>
    </w:p>
    <w:p w14:paraId="49406833" w14:textId="77777777" w:rsidR="00713A1C" w:rsidRPr="001735ED" w:rsidRDefault="00713A1C" w:rsidP="0067673B">
      <w:pPr>
        <w:spacing w:line="240" w:lineRule="auto"/>
        <w:jc w:val="center"/>
        <w:rPr>
          <w:rFonts w:cs="Arial"/>
          <w:b/>
          <w:sz w:val="24"/>
          <w:szCs w:val="24"/>
        </w:rPr>
      </w:pPr>
    </w:p>
    <w:p w14:paraId="46EA3D60" w14:textId="77777777" w:rsidR="00713A1C" w:rsidRPr="007C5AA7" w:rsidRDefault="00713A1C" w:rsidP="0067673B">
      <w:pPr>
        <w:spacing w:line="240" w:lineRule="auto"/>
        <w:jc w:val="center"/>
        <w:rPr>
          <w:rFonts w:cs="Arial"/>
          <w:b/>
          <w:sz w:val="21"/>
          <w:szCs w:val="21"/>
        </w:rPr>
      </w:pPr>
    </w:p>
    <w:p w14:paraId="23416557" w14:textId="77777777" w:rsidR="00713A1C" w:rsidRPr="00EE5FF6" w:rsidRDefault="00713A1C" w:rsidP="0067673B">
      <w:pPr>
        <w:spacing w:line="240" w:lineRule="auto"/>
        <w:jc w:val="center"/>
        <w:rPr>
          <w:rFonts w:cs="Arial"/>
          <w:b/>
        </w:rPr>
      </w:pPr>
      <w:r w:rsidRPr="00EE5FF6">
        <w:rPr>
          <w:rFonts w:cs="Arial"/>
          <w:b/>
        </w:rPr>
        <w:t>1. člen</w:t>
      </w:r>
    </w:p>
    <w:p w14:paraId="1ED98FCD" w14:textId="77777777" w:rsidR="00713A1C" w:rsidRPr="00EE5FF6" w:rsidRDefault="00713A1C" w:rsidP="0067673B">
      <w:pPr>
        <w:widowControl w:val="0"/>
        <w:spacing w:line="240" w:lineRule="auto"/>
        <w:rPr>
          <w:rFonts w:cs="Arial"/>
          <w:color w:val="000000"/>
        </w:rPr>
      </w:pPr>
      <w:r w:rsidRPr="00EE5FF6">
        <w:rPr>
          <w:rFonts w:cs="Arial"/>
          <w:color w:val="000000"/>
        </w:rPr>
        <w:t xml:space="preserve">Izvajalec del opravlja storitve v prostorih, na delovišču oz. območju naročnika (v nadaljevanju: delovišče). </w:t>
      </w:r>
    </w:p>
    <w:p w14:paraId="1B6E731B" w14:textId="77777777" w:rsidR="00713A1C" w:rsidRPr="00EE5FF6" w:rsidRDefault="00713A1C" w:rsidP="0067673B">
      <w:pPr>
        <w:spacing w:line="240" w:lineRule="auto"/>
        <w:rPr>
          <w:rFonts w:cs="Arial"/>
        </w:rPr>
      </w:pPr>
    </w:p>
    <w:p w14:paraId="77429F28" w14:textId="77777777" w:rsidR="00713A1C" w:rsidRPr="00EE5FF6" w:rsidRDefault="00713A1C" w:rsidP="0067673B">
      <w:pPr>
        <w:spacing w:line="240" w:lineRule="auto"/>
        <w:rPr>
          <w:rFonts w:cs="Arial"/>
        </w:rPr>
      </w:pPr>
      <w:r w:rsidRPr="00EE5FF6">
        <w:rPr>
          <w:rFonts w:cs="Arial"/>
        </w:rPr>
        <w:t>S skupnimi ukrepi za zagotavljanje varnosti in zdravja pri delu se določijo načini in sredstva za odkrivanje, preprečevanje in odstranjevanje vzrokov, ki lahko privedejo do telesnih poškodb, zdravstvenih okvar in drugih škodljivih posledic za življenje in zdravje delavcev, obveznost in pravice delavcev, ki jim je naložena skrb za zagotavljanje varnih delovnih pogojev na skupnem delovišču.</w:t>
      </w:r>
    </w:p>
    <w:p w14:paraId="51E0C541" w14:textId="77777777" w:rsidR="00713A1C" w:rsidRPr="00EE5FF6" w:rsidRDefault="00713A1C" w:rsidP="0067673B">
      <w:pPr>
        <w:spacing w:line="240" w:lineRule="auto"/>
        <w:rPr>
          <w:rFonts w:cs="Arial"/>
        </w:rPr>
      </w:pPr>
    </w:p>
    <w:p w14:paraId="36FC350B" w14:textId="77777777" w:rsidR="00713A1C" w:rsidRPr="00EE5FF6" w:rsidRDefault="00713A1C" w:rsidP="0067673B">
      <w:pPr>
        <w:spacing w:line="240" w:lineRule="auto"/>
        <w:rPr>
          <w:rFonts w:cs="Arial"/>
          <w:b/>
        </w:rPr>
      </w:pPr>
      <w:r w:rsidRPr="00EE5FF6">
        <w:rPr>
          <w:rFonts w:cs="Arial"/>
          <w:b/>
        </w:rPr>
        <w:t>I. Splošni varnostni ukrepi</w:t>
      </w:r>
    </w:p>
    <w:p w14:paraId="048BA617" w14:textId="77777777" w:rsidR="00713A1C" w:rsidRPr="00EE5FF6" w:rsidRDefault="00713A1C" w:rsidP="0067673B">
      <w:pPr>
        <w:spacing w:line="240" w:lineRule="auto"/>
        <w:rPr>
          <w:rFonts w:cs="Arial"/>
        </w:rPr>
      </w:pPr>
    </w:p>
    <w:p w14:paraId="7C6F7194" w14:textId="77777777" w:rsidR="00713A1C" w:rsidRPr="00EE5FF6" w:rsidRDefault="00713A1C" w:rsidP="0067673B">
      <w:pPr>
        <w:spacing w:line="240" w:lineRule="auto"/>
        <w:jc w:val="center"/>
        <w:rPr>
          <w:rFonts w:cs="Arial"/>
          <w:b/>
        </w:rPr>
      </w:pPr>
      <w:r w:rsidRPr="00EE5FF6">
        <w:rPr>
          <w:rFonts w:cs="Arial"/>
          <w:b/>
        </w:rPr>
        <w:t>2. člen</w:t>
      </w:r>
    </w:p>
    <w:p w14:paraId="5A6547EE" w14:textId="77777777" w:rsidR="00713A1C" w:rsidRPr="00EE5FF6" w:rsidRDefault="00713A1C" w:rsidP="0067673B">
      <w:pPr>
        <w:spacing w:line="240" w:lineRule="auto"/>
        <w:rPr>
          <w:rFonts w:cs="Arial"/>
        </w:rPr>
      </w:pPr>
      <w:r w:rsidRPr="00EE5FF6">
        <w:rPr>
          <w:rFonts w:cs="Arial"/>
        </w:rPr>
        <w:t>Delo na skupnem delovišču mora biti organizirano tako, da delavci izvajalca oz. podizvajalca (v nadaljevanju: delavci) del in zaposleni naročnika ter najemniki delovnih prostorov naročnika niso ogroženi in da s svojim ravnanjem ne ogrožajo varnosti in zdravja sodelavcev, delavcev drugega podjetja in tretjih oseb.</w:t>
      </w:r>
    </w:p>
    <w:p w14:paraId="7A855764" w14:textId="77777777" w:rsidR="00713A1C" w:rsidRPr="00EE5FF6" w:rsidRDefault="00713A1C" w:rsidP="0067673B">
      <w:pPr>
        <w:spacing w:line="240" w:lineRule="auto"/>
        <w:rPr>
          <w:rFonts w:cs="Arial"/>
        </w:rPr>
      </w:pPr>
    </w:p>
    <w:p w14:paraId="687680AD" w14:textId="77777777" w:rsidR="00713A1C" w:rsidRPr="00EE5FF6" w:rsidRDefault="00713A1C" w:rsidP="0067673B">
      <w:pPr>
        <w:widowControl w:val="0"/>
        <w:spacing w:line="240" w:lineRule="auto"/>
        <w:rPr>
          <w:rFonts w:cs="Arial"/>
          <w:color w:val="5F5F00"/>
        </w:rPr>
      </w:pPr>
      <w:r w:rsidRPr="00EE5FF6">
        <w:rPr>
          <w:rFonts w:cs="Arial"/>
          <w:color w:val="161600"/>
        </w:rPr>
        <w:t>Vsako podjetje, ki opravlja delo na skupnem delovišču</w:t>
      </w:r>
      <w:r w:rsidRPr="00EE5FF6">
        <w:rPr>
          <w:rFonts w:cs="Arial"/>
          <w:color w:val="333300"/>
        </w:rPr>
        <w:t xml:space="preserve">, </w:t>
      </w:r>
      <w:r w:rsidRPr="00EE5FF6">
        <w:rPr>
          <w:rFonts w:cs="Arial"/>
          <w:color w:val="161600"/>
        </w:rPr>
        <w:t>mora pred začetkom del podpisati ta sporazum ter v skladu z</w:t>
      </w:r>
      <w:r w:rsidRPr="00EE5FF6">
        <w:rPr>
          <w:rFonts w:cs="Arial"/>
          <w:color w:val="5F5F00"/>
        </w:rPr>
        <w:t xml:space="preserve"> </w:t>
      </w:r>
      <w:r w:rsidRPr="00EE5FF6">
        <w:rPr>
          <w:rFonts w:cs="Arial"/>
          <w:color w:val="161600"/>
        </w:rPr>
        <w:t xml:space="preserve">njegovimi določbami zagotoviti varnost svojih delavcev in delavcev drugih podjetij ali zasebnih delodajalcev na </w:t>
      </w:r>
      <w:r w:rsidRPr="00EE5FF6">
        <w:rPr>
          <w:rFonts w:cs="Arial"/>
          <w:color w:val="373700"/>
        </w:rPr>
        <w:t xml:space="preserve">tem </w:t>
      </w:r>
      <w:r w:rsidRPr="00EE5FF6">
        <w:rPr>
          <w:rFonts w:cs="Arial"/>
          <w:color w:val="161600"/>
        </w:rPr>
        <w:t>delovišču</w:t>
      </w:r>
      <w:r w:rsidRPr="00EE5FF6">
        <w:rPr>
          <w:rFonts w:cs="Arial"/>
          <w:color w:val="5F5F00"/>
        </w:rPr>
        <w:t xml:space="preserve">. </w:t>
      </w:r>
    </w:p>
    <w:p w14:paraId="253355AD" w14:textId="77777777" w:rsidR="00713A1C" w:rsidRPr="00EE5FF6" w:rsidRDefault="00713A1C" w:rsidP="0067673B">
      <w:pPr>
        <w:widowControl w:val="0"/>
        <w:spacing w:line="240" w:lineRule="auto"/>
        <w:rPr>
          <w:rFonts w:cs="Arial"/>
          <w:color w:val="5F5F00"/>
        </w:rPr>
      </w:pPr>
    </w:p>
    <w:p w14:paraId="3D6A85BF" w14:textId="77777777" w:rsidR="00713A1C" w:rsidRDefault="00713A1C" w:rsidP="0067673B">
      <w:pPr>
        <w:widowControl w:val="0"/>
        <w:spacing w:line="240" w:lineRule="auto"/>
        <w:rPr>
          <w:rFonts w:cs="Arial"/>
          <w:color w:val="000000"/>
        </w:rPr>
      </w:pPr>
      <w:r w:rsidRPr="00EE5FF6">
        <w:rPr>
          <w:rFonts w:cs="Arial"/>
          <w:color w:val="161600"/>
        </w:rPr>
        <w:t>Prav tako mora izvajalec o vsebini tega sporazuma obvestiti tudi vse svoje delavce, ki bodo prisotni na morebitnih skupnih deloviščih</w:t>
      </w:r>
      <w:r w:rsidRPr="00EE5FF6">
        <w:rPr>
          <w:rFonts w:cs="Arial"/>
          <w:color w:val="424200"/>
        </w:rPr>
        <w:t xml:space="preserve">, </w:t>
      </w:r>
      <w:r w:rsidRPr="00EE5FF6">
        <w:rPr>
          <w:rFonts w:cs="Arial"/>
          <w:color w:val="161600"/>
        </w:rPr>
        <w:t>ki so predmet tega sporazuma.</w:t>
      </w:r>
      <w:r w:rsidRPr="00EE5FF6">
        <w:rPr>
          <w:rFonts w:cs="Arial"/>
          <w:color w:val="FEFE00"/>
        </w:rPr>
        <w:t xml:space="preserve"> </w:t>
      </w:r>
      <w:r w:rsidRPr="00EE5FF6">
        <w:rPr>
          <w:rFonts w:cs="Arial"/>
          <w:color w:val="161600"/>
        </w:rPr>
        <w:t>S podpisom tega sporazuma izvajalec del izjavlja,</w:t>
      </w:r>
      <w:r w:rsidRPr="00EE5FF6">
        <w:rPr>
          <w:rFonts w:cs="Arial"/>
          <w:color w:val="F0F000"/>
        </w:rPr>
        <w:t xml:space="preserve"> </w:t>
      </w:r>
      <w:r w:rsidRPr="00EE5FF6">
        <w:rPr>
          <w:rFonts w:cs="Arial"/>
          <w:color w:val="161600"/>
        </w:rPr>
        <w:t>da bo ravnal skladno z veljavnimi predpisi in bo upošteval tudi vse posebne nevarnosti in zahteve</w:t>
      </w:r>
      <w:r w:rsidRPr="00EE5FF6">
        <w:rPr>
          <w:rFonts w:cs="Arial"/>
          <w:color w:val="2F2F00"/>
        </w:rPr>
        <w:t xml:space="preserve">, </w:t>
      </w:r>
      <w:r w:rsidRPr="00EE5FF6">
        <w:rPr>
          <w:rFonts w:cs="Arial"/>
          <w:color w:val="161600"/>
        </w:rPr>
        <w:t>ki so definirane v tem sporazumu.</w:t>
      </w:r>
      <w:r w:rsidRPr="00EE5FF6">
        <w:rPr>
          <w:rFonts w:cs="Arial"/>
          <w:color w:val="8C8C00"/>
        </w:rPr>
        <w:t xml:space="preserve"> </w:t>
      </w:r>
      <w:r w:rsidRPr="00EE5FF6">
        <w:rPr>
          <w:rFonts w:cs="Arial"/>
          <w:color w:val="161600"/>
        </w:rPr>
        <w:t>Delo bo organizirano tako, da bo poskrbljeno za varnost pri delu njegovih delavcev oz. podizvajalcev in ne bo ogroženo zdravje</w:t>
      </w:r>
      <w:r w:rsidRPr="00EE5FF6">
        <w:rPr>
          <w:rFonts w:cs="Arial"/>
          <w:color w:val="000000"/>
        </w:rPr>
        <w:t>, varnost delavcev drugih izvajalcev ter ostalih obiskovalce</w:t>
      </w:r>
      <w:r w:rsidRPr="00EE5FF6">
        <w:rPr>
          <w:rFonts w:cs="Arial"/>
          <w:i/>
          <w:color w:val="000000"/>
        </w:rPr>
        <w:t>v/</w:t>
      </w:r>
      <w:r w:rsidRPr="00EE5FF6">
        <w:rPr>
          <w:rFonts w:cs="Arial"/>
          <w:color w:val="000000"/>
        </w:rPr>
        <w:t xml:space="preserve">uporabnikov delovišča. </w:t>
      </w:r>
    </w:p>
    <w:p w14:paraId="617DC445" w14:textId="77777777" w:rsidR="00C134DF" w:rsidRPr="00EE5FF6" w:rsidRDefault="00C134DF" w:rsidP="0067673B">
      <w:pPr>
        <w:widowControl w:val="0"/>
        <w:spacing w:line="240" w:lineRule="auto"/>
        <w:rPr>
          <w:rFonts w:cs="Arial"/>
          <w:color w:val="000000"/>
        </w:rPr>
      </w:pPr>
    </w:p>
    <w:p w14:paraId="3A99B732" w14:textId="77777777" w:rsidR="00713A1C" w:rsidRPr="00EE5FF6" w:rsidRDefault="00713A1C" w:rsidP="0067673B">
      <w:pPr>
        <w:widowControl w:val="0"/>
        <w:spacing w:line="240" w:lineRule="auto"/>
        <w:rPr>
          <w:rFonts w:cs="Arial"/>
          <w:color w:val="000000"/>
        </w:rPr>
      </w:pPr>
      <w:r w:rsidRPr="00EE5FF6">
        <w:rPr>
          <w:rFonts w:cs="Arial"/>
          <w:color w:val="000000"/>
        </w:rPr>
        <w:t xml:space="preserve">S tem sporazumom se na naročnika ne prenaša nikakršna dolžnost ali odgovornost izvajalca del vezana </w:t>
      </w:r>
      <w:r w:rsidRPr="00EE5FF6">
        <w:rPr>
          <w:rFonts w:cs="Arial"/>
          <w:color w:val="000000"/>
        </w:rPr>
        <w:lastRenderedPageBreak/>
        <w:t xml:space="preserve">na izvajanje siceršnjih ukrepov varnosti in zdravja pri delu, če ni s tem sporazumom specifično določeno. </w:t>
      </w:r>
    </w:p>
    <w:p w14:paraId="3615C598" w14:textId="77777777" w:rsidR="00713A1C" w:rsidRDefault="00713A1C" w:rsidP="0067673B">
      <w:pPr>
        <w:widowControl w:val="0"/>
        <w:spacing w:line="240" w:lineRule="auto"/>
        <w:rPr>
          <w:rFonts w:cs="Arial"/>
          <w:color w:val="000000"/>
        </w:rPr>
      </w:pPr>
    </w:p>
    <w:p w14:paraId="73651427" w14:textId="77777777" w:rsidR="00C134DF" w:rsidRPr="00EE5FF6" w:rsidRDefault="00C134DF" w:rsidP="0067673B">
      <w:pPr>
        <w:widowControl w:val="0"/>
        <w:spacing w:line="240" w:lineRule="auto"/>
        <w:rPr>
          <w:rFonts w:cs="Arial"/>
          <w:color w:val="000000"/>
        </w:rPr>
      </w:pPr>
    </w:p>
    <w:p w14:paraId="7C4A162E" w14:textId="77777777" w:rsidR="00713A1C" w:rsidRPr="00EE5FF6" w:rsidRDefault="00713A1C" w:rsidP="0067673B">
      <w:pPr>
        <w:spacing w:line="240" w:lineRule="auto"/>
        <w:rPr>
          <w:rFonts w:cs="Arial"/>
          <w:b/>
        </w:rPr>
      </w:pPr>
      <w:r w:rsidRPr="00EE5FF6">
        <w:rPr>
          <w:rFonts w:cs="Arial"/>
          <w:b/>
        </w:rPr>
        <w:t>II. Osebe zadolžene po tem sporazumu</w:t>
      </w:r>
    </w:p>
    <w:p w14:paraId="4141EB3B" w14:textId="77777777" w:rsidR="00713A1C" w:rsidRPr="00EE5FF6" w:rsidRDefault="00713A1C" w:rsidP="0067673B">
      <w:pPr>
        <w:widowControl w:val="0"/>
        <w:spacing w:line="240" w:lineRule="auto"/>
        <w:rPr>
          <w:rFonts w:cs="Arial"/>
          <w:color w:val="000000"/>
        </w:rPr>
      </w:pPr>
    </w:p>
    <w:p w14:paraId="18EA0E7A" w14:textId="77777777" w:rsidR="00713A1C" w:rsidRPr="00EE5FF6" w:rsidRDefault="00713A1C" w:rsidP="0067673B">
      <w:pPr>
        <w:spacing w:line="240" w:lineRule="auto"/>
        <w:jc w:val="center"/>
        <w:rPr>
          <w:rFonts w:cs="Arial"/>
          <w:b/>
        </w:rPr>
      </w:pPr>
      <w:r w:rsidRPr="00EE5FF6">
        <w:rPr>
          <w:rFonts w:cs="Arial"/>
          <w:b/>
        </w:rPr>
        <w:t>3. člen</w:t>
      </w:r>
    </w:p>
    <w:p w14:paraId="663A2234" w14:textId="77777777" w:rsidR="00713A1C" w:rsidRPr="00EE5FF6" w:rsidRDefault="00713A1C" w:rsidP="0067673B">
      <w:pPr>
        <w:widowControl w:val="0"/>
        <w:spacing w:line="240" w:lineRule="auto"/>
        <w:rPr>
          <w:rFonts w:cs="Arial"/>
          <w:color w:val="000000"/>
        </w:rPr>
      </w:pPr>
      <w:r w:rsidRPr="00EE5FF6">
        <w:rPr>
          <w:rFonts w:cs="Arial"/>
          <w:color w:val="000000"/>
        </w:rPr>
        <w:t xml:space="preserve">Stranki sporazuma s tem sporazumom določita odgovorno osebo naročnika in izvajalca del ter koordinatorja za usklajevanje ukrepov dogovorjenih s tem sporazumom: </w:t>
      </w:r>
    </w:p>
    <w:p w14:paraId="5F3F1475" w14:textId="77777777" w:rsidR="00713A1C" w:rsidRPr="00EE5FF6" w:rsidRDefault="00713A1C" w:rsidP="0067673B">
      <w:pPr>
        <w:widowControl w:val="0"/>
        <w:spacing w:line="240" w:lineRule="auto"/>
        <w:rPr>
          <w:rFonts w:cs="Arial"/>
          <w:b/>
          <w:color w:val="000000"/>
        </w:rPr>
      </w:pPr>
    </w:p>
    <w:p w14:paraId="4D089C0F" w14:textId="77777777" w:rsidR="00C87E5D" w:rsidRDefault="00713A1C" w:rsidP="0067673B">
      <w:pPr>
        <w:pStyle w:val="Brezrazmikov"/>
        <w:rPr>
          <w:rFonts w:eastAsia="Times New Roman" w:cs="Arial"/>
          <w:szCs w:val="20"/>
          <w:lang w:eastAsia="sl-SI"/>
        </w:rPr>
      </w:pPr>
      <w:r w:rsidRPr="00EE5FF6">
        <w:rPr>
          <w:rFonts w:eastAsia="Times New Roman" w:cs="Arial"/>
          <w:szCs w:val="20"/>
          <w:lang w:eastAsia="sl-SI"/>
        </w:rPr>
        <w:t xml:space="preserve">Odgovorna oseba na strani naročnika je: </w:t>
      </w:r>
    </w:p>
    <w:p w14:paraId="4FB49882" w14:textId="77777777" w:rsidR="00B14412" w:rsidRPr="00B14412" w:rsidRDefault="00B14412" w:rsidP="00B14412">
      <w:pPr>
        <w:spacing w:line="240" w:lineRule="auto"/>
        <w:rPr>
          <w:rFonts w:cs="Arial"/>
          <w:szCs w:val="20"/>
        </w:rPr>
      </w:pPr>
      <w:r w:rsidRPr="00B14412">
        <w:rPr>
          <w:rFonts w:cs="Arial"/>
          <w:szCs w:val="20"/>
        </w:rPr>
        <w:t xml:space="preserve">Urša Frelih, telefon 05 37 27 223, e-pošta. </w:t>
      </w:r>
      <w:hyperlink r:id="rId22" w:history="1">
        <w:r w:rsidRPr="00B14412">
          <w:rPr>
            <w:rStyle w:val="Hiperpovezava"/>
            <w:rFonts w:cs="Arial"/>
            <w:color w:val="auto"/>
            <w:szCs w:val="20"/>
          </w:rPr>
          <w:t>Ursa.frelih@komunalaidrija.si</w:t>
        </w:r>
      </w:hyperlink>
    </w:p>
    <w:p w14:paraId="0F08626D" w14:textId="77777777" w:rsidR="00B14412" w:rsidRDefault="00B14412" w:rsidP="0067673B">
      <w:pPr>
        <w:pStyle w:val="Brezrazmikov"/>
        <w:rPr>
          <w:rFonts w:eastAsia="Times New Roman" w:cs="Arial"/>
          <w:szCs w:val="20"/>
          <w:lang w:eastAsia="sl-SI"/>
        </w:rPr>
      </w:pPr>
    </w:p>
    <w:p w14:paraId="40A390FE" w14:textId="77777777" w:rsidR="00713A1C" w:rsidRPr="00EE5FF6" w:rsidRDefault="00713A1C" w:rsidP="0067673B">
      <w:pPr>
        <w:pStyle w:val="Brezrazmikov"/>
        <w:rPr>
          <w:rFonts w:eastAsia="Times New Roman" w:cs="Arial"/>
          <w:szCs w:val="20"/>
          <w:lang w:eastAsia="sl-SI"/>
        </w:rPr>
      </w:pPr>
    </w:p>
    <w:p w14:paraId="5DFE280E" w14:textId="77777777" w:rsidR="00713A1C" w:rsidRPr="00EE5FF6" w:rsidRDefault="00713A1C" w:rsidP="0067673B">
      <w:pPr>
        <w:pStyle w:val="Brezrazmikov"/>
        <w:rPr>
          <w:rFonts w:eastAsia="Times New Roman" w:cs="Arial"/>
          <w:szCs w:val="20"/>
          <w:lang w:eastAsia="sl-SI"/>
        </w:rPr>
      </w:pPr>
      <w:r w:rsidRPr="00EE5FF6">
        <w:rPr>
          <w:rFonts w:eastAsia="Times New Roman" w:cs="Arial"/>
          <w:szCs w:val="20"/>
          <w:lang w:eastAsia="sl-SI"/>
        </w:rPr>
        <w:t>Odgovorna oseba na strani izvajalca je: ________________, telefon: __________, elektronska pošta: ____________________</w:t>
      </w:r>
    </w:p>
    <w:p w14:paraId="7A537B5F" w14:textId="77777777" w:rsidR="00713A1C" w:rsidRPr="00EE5FF6" w:rsidRDefault="00713A1C" w:rsidP="0067673B">
      <w:pPr>
        <w:widowControl w:val="0"/>
        <w:spacing w:line="240" w:lineRule="auto"/>
        <w:rPr>
          <w:rFonts w:cs="Arial"/>
          <w:b/>
          <w:color w:val="000000"/>
        </w:rPr>
      </w:pPr>
    </w:p>
    <w:p w14:paraId="709A854C" w14:textId="77777777" w:rsidR="00713A1C" w:rsidRPr="00EE5FF6" w:rsidRDefault="00713A1C" w:rsidP="0067673B">
      <w:pPr>
        <w:spacing w:line="240" w:lineRule="auto"/>
        <w:jc w:val="center"/>
        <w:rPr>
          <w:rFonts w:cs="Arial"/>
          <w:b/>
        </w:rPr>
      </w:pPr>
      <w:r w:rsidRPr="00EE5FF6">
        <w:rPr>
          <w:rFonts w:cs="Arial"/>
          <w:b/>
        </w:rPr>
        <w:t>4. člen</w:t>
      </w:r>
    </w:p>
    <w:p w14:paraId="72F8AB85" w14:textId="77777777" w:rsidR="00713A1C" w:rsidRPr="00EE5FF6" w:rsidRDefault="00713A1C" w:rsidP="0067673B">
      <w:pPr>
        <w:widowControl w:val="0"/>
        <w:spacing w:line="240" w:lineRule="auto"/>
        <w:rPr>
          <w:rFonts w:cs="Arial"/>
        </w:rPr>
      </w:pPr>
      <w:r w:rsidRPr="00EE5FF6">
        <w:rPr>
          <w:rFonts w:cs="Arial"/>
          <w:color w:val="000000"/>
        </w:rPr>
        <w:t xml:space="preserve">Koordinator mora </w:t>
      </w:r>
      <w:r w:rsidRPr="00EE5FF6">
        <w:rPr>
          <w:rFonts w:cs="Arial"/>
        </w:rPr>
        <w:t>za čas svoje odsotnosti skupnega delovišča imenovati namestnika za usklajevanje ukrepov varnosti in zdravja pri delu.</w:t>
      </w:r>
    </w:p>
    <w:p w14:paraId="48D8F158" w14:textId="77777777" w:rsidR="00713A1C" w:rsidRPr="00EE5FF6" w:rsidRDefault="00713A1C" w:rsidP="0067673B">
      <w:pPr>
        <w:widowControl w:val="0"/>
        <w:spacing w:line="240" w:lineRule="auto"/>
        <w:rPr>
          <w:rFonts w:cs="Arial"/>
          <w:color w:val="000000"/>
        </w:rPr>
      </w:pPr>
    </w:p>
    <w:p w14:paraId="45AFA9B1" w14:textId="77777777" w:rsidR="00713A1C" w:rsidRPr="00EE5FF6" w:rsidRDefault="00713A1C" w:rsidP="0067673B">
      <w:pPr>
        <w:widowControl w:val="0"/>
        <w:spacing w:line="240" w:lineRule="auto"/>
        <w:rPr>
          <w:rFonts w:cs="Arial"/>
          <w:color w:val="000000"/>
        </w:rPr>
      </w:pPr>
      <w:r w:rsidRPr="00EE5FF6">
        <w:rPr>
          <w:rFonts w:cs="Arial"/>
          <w:color w:val="000000"/>
        </w:rPr>
        <w:t>Koordinatorji za usklajevanje ukrepov dogovorjenih s pisnim sporazumom o skupnih deloviščih, določeni v 3. členu tega sporazuma so zadolženi za:</w:t>
      </w:r>
    </w:p>
    <w:p w14:paraId="7F0DB447" w14:textId="77777777" w:rsidR="00713A1C" w:rsidRPr="00EE5FF6" w:rsidRDefault="00713A1C" w:rsidP="0067673B">
      <w:pPr>
        <w:widowControl w:val="0"/>
        <w:spacing w:line="240" w:lineRule="auto"/>
        <w:rPr>
          <w:rFonts w:cs="Arial"/>
          <w:color w:val="000000"/>
        </w:rPr>
      </w:pPr>
      <w:r w:rsidRPr="00EE5FF6">
        <w:rPr>
          <w:rFonts w:cs="Arial"/>
          <w:color w:val="000000"/>
        </w:rPr>
        <w:t xml:space="preserve"> </w:t>
      </w:r>
    </w:p>
    <w:p w14:paraId="4BCA04D9" w14:textId="77777777" w:rsidR="00713A1C" w:rsidRPr="00EE5FF6" w:rsidRDefault="00713A1C" w:rsidP="0067673B">
      <w:pPr>
        <w:pStyle w:val="Odstavekseznama"/>
        <w:widowControl w:val="0"/>
        <w:numPr>
          <w:ilvl w:val="0"/>
          <w:numId w:val="31"/>
        </w:numPr>
        <w:spacing w:line="240" w:lineRule="auto"/>
        <w:rPr>
          <w:rFonts w:cs="Arial"/>
          <w:color w:val="000000"/>
        </w:rPr>
      </w:pPr>
      <w:r w:rsidRPr="00EE5FF6">
        <w:rPr>
          <w:rFonts w:cs="Arial"/>
          <w:color w:val="000000"/>
        </w:rPr>
        <w:t xml:space="preserve">koordiniranje dogovorjenih skupnih varnostnih ukrepov med posameznimi izvajalci del; </w:t>
      </w:r>
    </w:p>
    <w:p w14:paraId="2028D8D1" w14:textId="77777777" w:rsidR="00713A1C" w:rsidRPr="00EE5FF6" w:rsidRDefault="00713A1C" w:rsidP="0067673B">
      <w:pPr>
        <w:pStyle w:val="Odstavekseznama"/>
        <w:widowControl w:val="0"/>
        <w:numPr>
          <w:ilvl w:val="0"/>
          <w:numId w:val="31"/>
        </w:numPr>
        <w:spacing w:line="240" w:lineRule="auto"/>
        <w:rPr>
          <w:rFonts w:cs="Arial"/>
          <w:color w:val="000000"/>
        </w:rPr>
      </w:pPr>
      <w:r w:rsidRPr="00EE5FF6">
        <w:rPr>
          <w:rFonts w:cs="Arial"/>
          <w:color w:val="000000"/>
        </w:rPr>
        <w:t xml:space="preserve">nadziranje izvajanja dogovorjenih skupnih varnostnih ukrepov med izvajanjem del; </w:t>
      </w:r>
    </w:p>
    <w:p w14:paraId="5A12978D" w14:textId="77777777" w:rsidR="00713A1C" w:rsidRPr="00EE5FF6" w:rsidRDefault="00713A1C" w:rsidP="0067673B">
      <w:pPr>
        <w:pStyle w:val="Odstavekseznama"/>
        <w:widowControl w:val="0"/>
        <w:numPr>
          <w:ilvl w:val="0"/>
          <w:numId w:val="31"/>
        </w:numPr>
        <w:spacing w:line="240" w:lineRule="auto"/>
        <w:rPr>
          <w:rFonts w:cs="Arial"/>
          <w:color w:val="000000"/>
        </w:rPr>
      </w:pPr>
      <w:r w:rsidRPr="00EE5FF6">
        <w:rPr>
          <w:rFonts w:cs="Arial"/>
          <w:color w:val="000000"/>
        </w:rPr>
        <w:t xml:space="preserve">sodelovanje z vodji izvajalcev del pri planiranju in iskanju ustreznih varnostnih ukrepov in rešitev; </w:t>
      </w:r>
    </w:p>
    <w:p w14:paraId="164CDCF5" w14:textId="77777777" w:rsidR="00713A1C" w:rsidRPr="00EE5FF6" w:rsidRDefault="00713A1C" w:rsidP="0067673B">
      <w:pPr>
        <w:pStyle w:val="Odstavekseznama"/>
        <w:widowControl w:val="0"/>
        <w:numPr>
          <w:ilvl w:val="0"/>
          <w:numId w:val="31"/>
        </w:numPr>
        <w:spacing w:line="240" w:lineRule="auto"/>
        <w:rPr>
          <w:rFonts w:cs="Arial"/>
          <w:color w:val="000000"/>
        </w:rPr>
      </w:pPr>
      <w:r w:rsidRPr="00EE5FF6">
        <w:rPr>
          <w:rFonts w:cs="Arial"/>
          <w:color w:val="000000"/>
        </w:rPr>
        <w:t xml:space="preserve">v primerih neizvajanja dogovorjenih varnostnih ukrepov in kadar delavci enega podjetja ali zasebnega delodajalca s svojim načinom dela ogrožajo delavce drugega podjetja ali zasebnega delodajalca, ustavitev dela za toliko časa, dokler se ne zagotovi varno delo; </w:t>
      </w:r>
    </w:p>
    <w:p w14:paraId="1DC56997" w14:textId="77777777" w:rsidR="00713A1C" w:rsidRPr="00EE5FF6" w:rsidRDefault="00713A1C" w:rsidP="0067673B">
      <w:pPr>
        <w:pStyle w:val="Odstavekseznama"/>
        <w:widowControl w:val="0"/>
        <w:numPr>
          <w:ilvl w:val="0"/>
          <w:numId w:val="31"/>
        </w:numPr>
        <w:spacing w:line="240" w:lineRule="auto"/>
        <w:rPr>
          <w:rFonts w:cs="Arial"/>
          <w:color w:val="000000"/>
        </w:rPr>
      </w:pPr>
      <w:r w:rsidRPr="00EE5FF6">
        <w:rPr>
          <w:rFonts w:cs="Arial"/>
          <w:color w:val="000000"/>
        </w:rPr>
        <w:t xml:space="preserve">sodelovanje z organi nadzora nad izvajanjem varstvenih ukrepov in normativov. </w:t>
      </w:r>
    </w:p>
    <w:p w14:paraId="39707D61" w14:textId="77777777" w:rsidR="00713A1C" w:rsidRPr="00EE5FF6" w:rsidRDefault="00713A1C" w:rsidP="0067673B">
      <w:pPr>
        <w:widowControl w:val="0"/>
        <w:spacing w:line="240" w:lineRule="auto"/>
        <w:rPr>
          <w:rFonts w:cs="Arial"/>
          <w:color w:val="000000"/>
        </w:rPr>
      </w:pPr>
    </w:p>
    <w:p w14:paraId="2B86BC92" w14:textId="77777777" w:rsidR="00713A1C" w:rsidRPr="00EE5FF6" w:rsidRDefault="00713A1C" w:rsidP="0067673B">
      <w:pPr>
        <w:spacing w:line="240" w:lineRule="auto"/>
        <w:jc w:val="center"/>
        <w:rPr>
          <w:rFonts w:cs="Arial"/>
          <w:b/>
        </w:rPr>
      </w:pPr>
      <w:r w:rsidRPr="00EE5FF6">
        <w:rPr>
          <w:rFonts w:cs="Arial"/>
          <w:b/>
        </w:rPr>
        <w:t>5. člen</w:t>
      </w:r>
    </w:p>
    <w:p w14:paraId="6AFCE7B5" w14:textId="77777777" w:rsidR="00713A1C" w:rsidRPr="00EE5FF6" w:rsidRDefault="00713A1C" w:rsidP="0067673B">
      <w:pPr>
        <w:widowControl w:val="0"/>
        <w:spacing w:line="240" w:lineRule="auto"/>
        <w:rPr>
          <w:rFonts w:cs="Arial"/>
          <w:color w:val="000000"/>
        </w:rPr>
      </w:pPr>
      <w:r w:rsidRPr="00EE5FF6">
        <w:rPr>
          <w:rFonts w:cs="Arial"/>
          <w:color w:val="000000"/>
        </w:rPr>
        <w:t xml:space="preserve">Odgovorna oseba izvajalca del je po potrebi dolžna vsakodnevno pred začetkom del dogovoriti o načinu varnega izvajanja posameznih del. </w:t>
      </w:r>
    </w:p>
    <w:p w14:paraId="0351ED37" w14:textId="77777777" w:rsidR="00713A1C" w:rsidRPr="00EE5FF6" w:rsidRDefault="00713A1C" w:rsidP="0067673B">
      <w:pPr>
        <w:widowControl w:val="0"/>
        <w:spacing w:line="240" w:lineRule="auto"/>
        <w:rPr>
          <w:rFonts w:cs="Arial"/>
          <w:color w:val="000000"/>
        </w:rPr>
      </w:pPr>
    </w:p>
    <w:p w14:paraId="7905FE2A" w14:textId="77777777" w:rsidR="00713A1C" w:rsidRPr="00EE5FF6" w:rsidRDefault="00713A1C" w:rsidP="0067673B">
      <w:pPr>
        <w:widowControl w:val="0"/>
        <w:spacing w:line="240" w:lineRule="auto"/>
        <w:rPr>
          <w:rFonts w:cs="Arial"/>
          <w:color w:val="000000"/>
        </w:rPr>
      </w:pPr>
      <w:r w:rsidRPr="00EE5FF6">
        <w:rPr>
          <w:rFonts w:cs="Arial"/>
          <w:color w:val="000000"/>
          <w:u w:val="single"/>
        </w:rPr>
        <w:t>Odgovorna oseba izvajalca del</w:t>
      </w:r>
      <w:r w:rsidRPr="00EE5FF6">
        <w:rPr>
          <w:rFonts w:cs="Arial"/>
          <w:color w:val="000000"/>
        </w:rPr>
        <w:t xml:space="preserve"> je dolžna skrbeti (in posledično izvajalec): </w:t>
      </w:r>
    </w:p>
    <w:p w14:paraId="75F49162" w14:textId="77777777" w:rsidR="00713A1C" w:rsidRPr="00EE5FF6" w:rsidRDefault="00713A1C" w:rsidP="0067673B">
      <w:pPr>
        <w:pStyle w:val="Odstavekseznama"/>
        <w:widowControl w:val="0"/>
        <w:numPr>
          <w:ilvl w:val="0"/>
          <w:numId w:val="32"/>
        </w:numPr>
        <w:spacing w:line="240" w:lineRule="auto"/>
        <w:rPr>
          <w:rFonts w:cs="Arial"/>
          <w:color w:val="000000"/>
        </w:rPr>
      </w:pPr>
      <w:r w:rsidRPr="00EE5FF6">
        <w:rPr>
          <w:rFonts w:cs="Arial"/>
          <w:color w:val="000000"/>
        </w:rPr>
        <w:t xml:space="preserve">za vse delavce zagotoviti izobraževanje s področja varnosti in zdravja pri delu, skladnost z oceno tveganja svojih delovnih mest, izpolnjevanje zdravstvenih zahtev delavcev pri izvajanju del (preventivni, predhodni, periodični in psihofizični pregledi) in skladnost z Zakonom o delovnih razmerjih ter preizkuse znanja varstva pred požarom; </w:t>
      </w:r>
    </w:p>
    <w:p w14:paraId="427A64BF" w14:textId="77777777" w:rsidR="00713A1C" w:rsidRPr="00EE5FF6" w:rsidRDefault="00713A1C" w:rsidP="0067673B">
      <w:pPr>
        <w:pStyle w:val="Odstavekseznama"/>
        <w:widowControl w:val="0"/>
        <w:numPr>
          <w:ilvl w:val="0"/>
          <w:numId w:val="32"/>
        </w:numPr>
        <w:spacing w:line="240" w:lineRule="auto"/>
        <w:rPr>
          <w:rFonts w:cs="Arial"/>
          <w:color w:val="000000"/>
        </w:rPr>
      </w:pPr>
      <w:r w:rsidRPr="00EE5FF6">
        <w:rPr>
          <w:rFonts w:cs="Arial"/>
          <w:color w:val="000000"/>
        </w:rPr>
        <w:t xml:space="preserve">delavce mora poučiti o varnem in zdravem načinu opravljanja dela in pred pričetkom del; </w:t>
      </w:r>
    </w:p>
    <w:p w14:paraId="6C77CEDF" w14:textId="77777777" w:rsidR="00713A1C" w:rsidRPr="00EE5FF6" w:rsidRDefault="00713A1C" w:rsidP="0067673B">
      <w:pPr>
        <w:pStyle w:val="Odstavekseznama"/>
        <w:widowControl w:val="0"/>
        <w:numPr>
          <w:ilvl w:val="0"/>
          <w:numId w:val="32"/>
        </w:numPr>
        <w:spacing w:line="240" w:lineRule="auto"/>
        <w:rPr>
          <w:rFonts w:cs="Arial"/>
          <w:color w:val="000000"/>
        </w:rPr>
      </w:pPr>
      <w:r w:rsidRPr="00EE5FF6">
        <w:rPr>
          <w:rFonts w:cs="Arial"/>
          <w:color w:val="000000"/>
        </w:rPr>
        <w:t xml:space="preserve">seznaniti s tveganji in tudi z varnostnimi ukrepi, ki sledijo iz tega dogovora; </w:t>
      </w:r>
    </w:p>
    <w:p w14:paraId="4B4838E6" w14:textId="77777777" w:rsidR="00713A1C" w:rsidRPr="00EE5FF6" w:rsidRDefault="00713A1C" w:rsidP="0067673B">
      <w:pPr>
        <w:pStyle w:val="Odstavekseznama"/>
        <w:widowControl w:val="0"/>
        <w:numPr>
          <w:ilvl w:val="0"/>
          <w:numId w:val="32"/>
        </w:numPr>
        <w:spacing w:line="240" w:lineRule="auto"/>
        <w:rPr>
          <w:rFonts w:cs="Arial"/>
          <w:color w:val="000000"/>
        </w:rPr>
      </w:pPr>
      <w:r w:rsidRPr="00EE5FF6">
        <w:rPr>
          <w:rFonts w:cs="Arial"/>
          <w:color w:val="000000"/>
        </w:rPr>
        <w:t xml:space="preserve">v celoti vodi svoje delo in odgovarja za zdravje in varnost svojih delavcev oz. delavcev na skupnem delovišču, vključno z uporabo osebne varovalne opreme; </w:t>
      </w:r>
    </w:p>
    <w:p w14:paraId="2CBB9B02" w14:textId="77777777" w:rsidR="00713A1C" w:rsidRPr="00EE5FF6" w:rsidRDefault="00713A1C" w:rsidP="0067673B">
      <w:pPr>
        <w:pStyle w:val="Odstavekseznama"/>
        <w:widowControl w:val="0"/>
        <w:numPr>
          <w:ilvl w:val="0"/>
          <w:numId w:val="32"/>
        </w:numPr>
        <w:spacing w:line="240" w:lineRule="auto"/>
        <w:rPr>
          <w:rFonts w:cs="Arial"/>
          <w:color w:val="000000"/>
        </w:rPr>
      </w:pPr>
      <w:r w:rsidRPr="00EE5FF6">
        <w:rPr>
          <w:rFonts w:cs="Arial"/>
          <w:color w:val="000000"/>
        </w:rPr>
        <w:t xml:space="preserve">zadolžen je da je delovišče predpisano označeno in zavarovano; </w:t>
      </w:r>
    </w:p>
    <w:p w14:paraId="34367232" w14:textId="77777777" w:rsidR="00713A1C" w:rsidRPr="00EE5FF6" w:rsidRDefault="00713A1C" w:rsidP="0067673B">
      <w:pPr>
        <w:pStyle w:val="Odstavekseznama"/>
        <w:widowControl w:val="0"/>
        <w:numPr>
          <w:ilvl w:val="0"/>
          <w:numId w:val="32"/>
        </w:numPr>
        <w:spacing w:line="240" w:lineRule="auto"/>
        <w:rPr>
          <w:rFonts w:cs="Arial"/>
          <w:color w:val="000000"/>
        </w:rPr>
      </w:pPr>
      <w:r w:rsidRPr="00EE5FF6">
        <w:rPr>
          <w:rFonts w:cs="Arial"/>
          <w:color w:val="000000"/>
        </w:rPr>
        <w:t xml:space="preserve">skrbi, da njegovi delavci s svojim delom in ravnanjem ter s svojimi delovnimi pripravami in napravami ne ogrožajo oziroma ne ovirajo drugih delavcev na delovišču oziroma napravami in pripravami, ki so periodično pregledane in preizkušene in ki ustrezajo predpisom o varnosti in zdravju pri delu ter da so njihovi delavci opremljeni z ustrezno osebno varovalno opremo in da jo pri delu dosledno in namensko uporabljajo; </w:t>
      </w:r>
    </w:p>
    <w:p w14:paraId="27C7B32B" w14:textId="77777777" w:rsidR="00713A1C" w:rsidRPr="00EE5FF6" w:rsidRDefault="00713A1C" w:rsidP="0067673B">
      <w:pPr>
        <w:pStyle w:val="Odstavekseznama"/>
        <w:widowControl w:val="0"/>
        <w:numPr>
          <w:ilvl w:val="0"/>
          <w:numId w:val="32"/>
        </w:numPr>
        <w:spacing w:line="240" w:lineRule="auto"/>
        <w:rPr>
          <w:rFonts w:cs="Arial"/>
          <w:color w:val="000000"/>
        </w:rPr>
      </w:pPr>
      <w:r w:rsidRPr="00EE5FF6">
        <w:rPr>
          <w:rFonts w:cs="Arial"/>
          <w:color w:val="000000"/>
        </w:rPr>
        <w:t xml:space="preserve">dela organizira skladno z varnostnimi ukrepi in normativi, ki veljajo za njegovo panogo. Pri tem mora upoštevati tudi posebne zahteve in tveganja skupnega delovišča; </w:t>
      </w:r>
    </w:p>
    <w:p w14:paraId="33314BA5" w14:textId="77777777" w:rsidR="00713A1C" w:rsidRPr="00EE5FF6" w:rsidRDefault="00713A1C" w:rsidP="0067673B">
      <w:pPr>
        <w:pStyle w:val="Odstavekseznama"/>
        <w:widowControl w:val="0"/>
        <w:numPr>
          <w:ilvl w:val="0"/>
          <w:numId w:val="32"/>
        </w:numPr>
        <w:spacing w:line="240" w:lineRule="auto"/>
        <w:rPr>
          <w:rFonts w:cs="Arial"/>
          <w:color w:val="000000"/>
        </w:rPr>
      </w:pPr>
      <w:r w:rsidRPr="00EE5FF6">
        <w:rPr>
          <w:rFonts w:cs="Arial"/>
          <w:color w:val="000000"/>
        </w:rPr>
        <w:t xml:space="preserve">zagotoviti, da bo vsa delovna oprema, ki jo bodo uporabljali na skupnem delovišču, ustrezno pregledana (veljavno poročilo oz. potrdilo o opravljenem pregledu in preizkusu delovne opreme) in brezhibna; </w:t>
      </w:r>
    </w:p>
    <w:p w14:paraId="052FB650" w14:textId="77777777" w:rsidR="00713A1C" w:rsidRPr="00EE5FF6" w:rsidRDefault="00713A1C" w:rsidP="0067673B">
      <w:pPr>
        <w:pStyle w:val="Odstavekseznama"/>
        <w:widowControl w:val="0"/>
        <w:numPr>
          <w:ilvl w:val="0"/>
          <w:numId w:val="32"/>
        </w:numPr>
        <w:spacing w:line="240" w:lineRule="auto"/>
        <w:rPr>
          <w:rFonts w:cs="Arial"/>
          <w:color w:val="000000"/>
        </w:rPr>
      </w:pPr>
      <w:r w:rsidRPr="00EE5FF6">
        <w:rPr>
          <w:rFonts w:cs="Arial"/>
          <w:color w:val="000000"/>
        </w:rPr>
        <w:t xml:space="preserve">poskrbi, da je njegova delovna oprema pravilno montirana, zavarovana in opremljena z vsemi varnostnimi elementi, da ne pride do porušitve ali padca. Posluževalci morajo biti usposobljeni, na delovišču pa prisotna vsa dokumentacija; </w:t>
      </w:r>
    </w:p>
    <w:p w14:paraId="1271C57A" w14:textId="77777777" w:rsidR="00713A1C" w:rsidRPr="00EE5FF6" w:rsidRDefault="00713A1C" w:rsidP="0067673B">
      <w:pPr>
        <w:pStyle w:val="Odstavekseznama"/>
        <w:widowControl w:val="0"/>
        <w:numPr>
          <w:ilvl w:val="0"/>
          <w:numId w:val="32"/>
        </w:numPr>
        <w:spacing w:line="240" w:lineRule="auto"/>
        <w:rPr>
          <w:rFonts w:cs="Arial"/>
          <w:color w:val="000000"/>
        </w:rPr>
      </w:pPr>
      <w:r w:rsidRPr="00EE5FF6">
        <w:rPr>
          <w:rFonts w:cs="Arial"/>
          <w:color w:val="000000"/>
        </w:rPr>
        <w:t xml:space="preserve">zagotoviti, da bo na odrejenem delovišču v skladu z veljavno zakonodajo s področja varnosti in zdravja pri delu poskrbel za svojo varnost in za varnost svojih delavcev in da njegovi delavci z opravljanjem svojega dela ne bodo ogrožali varnosti drugih delavcev, prisotnih na delovišču; </w:t>
      </w:r>
    </w:p>
    <w:p w14:paraId="31B18574" w14:textId="77777777" w:rsidR="00713A1C" w:rsidRPr="00EE5FF6" w:rsidRDefault="00713A1C" w:rsidP="0067673B">
      <w:pPr>
        <w:pStyle w:val="Odstavekseznama"/>
        <w:widowControl w:val="0"/>
        <w:numPr>
          <w:ilvl w:val="0"/>
          <w:numId w:val="32"/>
        </w:numPr>
        <w:spacing w:line="240" w:lineRule="auto"/>
        <w:rPr>
          <w:rFonts w:cs="Arial"/>
          <w:color w:val="000000"/>
        </w:rPr>
      </w:pPr>
      <w:r w:rsidRPr="00EE5FF6">
        <w:rPr>
          <w:rFonts w:cs="Arial"/>
          <w:color w:val="000000"/>
        </w:rPr>
        <w:lastRenderedPageBreak/>
        <w:t xml:space="preserve">zagotavlja, da njegovi delavci na delu niso pod vplivom alkohola, drog ali drugih prepovedanih substanc. Šteje se, da je pod vplivom alkohola delavec, pri katerem se pri merjenju alkohola izdihanem zraku ugotovi, da ima več kot 0,00 % alkohola ali delavec, pri katerem se na drug način ugotovi, da je alkoholiziran. Delavca, pri katerem se je ugotovila prisotnost alkohola, oziroma katera druga prepovedana substanca, se odstrani z delovnega mesta; zagotavlja, da njegovi delavci na delu niso pod vplivom zdravil, ki lahko vplivajo na psihofizične sposobnosti, na tistih delovnih mestih, na katerih je zaradi večje nevarnosti za nezgode pri delu tako določeno z izjavo o varnosti z oceno tveganja; </w:t>
      </w:r>
    </w:p>
    <w:p w14:paraId="02598C76" w14:textId="77777777" w:rsidR="00713A1C" w:rsidRPr="00EE5FF6" w:rsidRDefault="00713A1C" w:rsidP="0067673B">
      <w:pPr>
        <w:pStyle w:val="Odstavekseznama"/>
        <w:widowControl w:val="0"/>
        <w:numPr>
          <w:ilvl w:val="0"/>
          <w:numId w:val="32"/>
        </w:numPr>
        <w:spacing w:line="240" w:lineRule="auto"/>
        <w:rPr>
          <w:rFonts w:cs="Arial"/>
          <w:color w:val="000000"/>
        </w:rPr>
      </w:pPr>
      <w:r w:rsidRPr="00EE5FF6">
        <w:rPr>
          <w:rFonts w:cs="Arial"/>
          <w:color w:val="000000"/>
        </w:rPr>
        <w:t>zagotovi, da naročnika predhodno obvesti o izvajalcu del, kar naredi s posredovanjem PRILOGE 1 tega sporazuma.</w:t>
      </w:r>
    </w:p>
    <w:p w14:paraId="406E2BC3" w14:textId="77777777" w:rsidR="00713A1C" w:rsidRPr="00EE5FF6" w:rsidRDefault="00713A1C" w:rsidP="0067673B">
      <w:pPr>
        <w:pStyle w:val="Odstavekseznama"/>
        <w:widowControl w:val="0"/>
        <w:spacing w:line="240" w:lineRule="auto"/>
        <w:rPr>
          <w:rFonts w:cs="Arial"/>
          <w:color w:val="000000"/>
        </w:rPr>
      </w:pPr>
    </w:p>
    <w:p w14:paraId="5D91A7B7" w14:textId="77777777" w:rsidR="00713A1C" w:rsidRPr="00EE5FF6" w:rsidRDefault="00713A1C" w:rsidP="0067673B">
      <w:pPr>
        <w:spacing w:line="240" w:lineRule="auto"/>
        <w:rPr>
          <w:rFonts w:cs="Arial"/>
        </w:rPr>
      </w:pPr>
      <w:r w:rsidRPr="00EE5FF6">
        <w:rPr>
          <w:rFonts w:cs="Arial"/>
        </w:rPr>
        <w:t>Izvajalec mora ustaviti delo na skupnem delovišču, če se ne izvajajo dogovorjeni varnostni ukrepi ali odstraniti z dela delavca, če kljub predhodnemu opozorilu krši dogovorjene splošne in posebne ukrepe za varnost in zdravje pri delu. Ustavitev del ali odstranitev delavca je treba takoj javiti odgovorni osebi naročnika.</w:t>
      </w:r>
    </w:p>
    <w:p w14:paraId="37DBFA16" w14:textId="77777777" w:rsidR="00713A1C" w:rsidRPr="00EE5FF6" w:rsidRDefault="00713A1C" w:rsidP="0067673B">
      <w:pPr>
        <w:spacing w:line="240" w:lineRule="auto"/>
        <w:rPr>
          <w:rFonts w:cs="Arial"/>
        </w:rPr>
      </w:pPr>
    </w:p>
    <w:p w14:paraId="0D15F955" w14:textId="77777777" w:rsidR="00713A1C" w:rsidRPr="00EE5FF6" w:rsidRDefault="00713A1C" w:rsidP="0067673B">
      <w:pPr>
        <w:spacing w:line="240" w:lineRule="auto"/>
        <w:jc w:val="center"/>
        <w:rPr>
          <w:rFonts w:cs="Arial"/>
          <w:b/>
        </w:rPr>
      </w:pPr>
      <w:r w:rsidRPr="00EE5FF6">
        <w:rPr>
          <w:rFonts w:cs="Arial"/>
          <w:b/>
        </w:rPr>
        <w:t>6. člen</w:t>
      </w:r>
    </w:p>
    <w:p w14:paraId="1F0AF577" w14:textId="77777777" w:rsidR="00713A1C" w:rsidRPr="00EE5FF6" w:rsidRDefault="00713A1C" w:rsidP="0067673B">
      <w:pPr>
        <w:spacing w:line="240" w:lineRule="auto"/>
        <w:rPr>
          <w:rFonts w:cs="Arial"/>
        </w:rPr>
      </w:pPr>
      <w:r w:rsidRPr="00EE5FF6">
        <w:rPr>
          <w:rFonts w:cs="Arial"/>
        </w:rPr>
        <w:t>Vse varnostne ukrepe, ki so dogovorjeni in usklajeni na delovišču, odstranitev delavca, ustavitev dela, poškodbo pri delu ali materialno škodo zaradi nezgode pri delu, zapiše odgovorna oseba naročnika.</w:t>
      </w:r>
    </w:p>
    <w:p w14:paraId="0277A9EE" w14:textId="77777777" w:rsidR="00713A1C" w:rsidRPr="00EE5FF6" w:rsidRDefault="00713A1C" w:rsidP="0067673B">
      <w:pPr>
        <w:spacing w:line="240" w:lineRule="auto"/>
        <w:rPr>
          <w:rFonts w:cs="Arial"/>
        </w:rPr>
      </w:pPr>
    </w:p>
    <w:p w14:paraId="43BEBED1" w14:textId="77777777" w:rsidR="00713A1C" w:rsidRPr="00EE5FF6" w:rsidRDefault="00713A1C" w:rsidP="0067673B">
      <w:pPr>
        <w:spacing w:line="240" w:lineRule="auto"/>
        <w:jc w:val="center"/>
        <w:rPr>
          <w:rFonts w:cs="Arial"/>
          <w:b/>
        </w:rPr>
      </w:pPr>
      <w:r w:rsidRPr="00EE5FF6">
        <w:rPr>
          <w:rFonts w:cs="Arial"/>
          <w:b/>
        </w:rPr>
        <w:t>7. člen</w:t>
      </w:r>
    </w:p>
    <w:p w14:paraId="07AB29FA" w14:textId="77777777" w:rsidR="00713A1C" w:rsidRPr="00EE5FF6" w:rsidRDefault="00713A1C" w:rsidP="0067673B">
      <w:pPr>
        <w:spacing w:line="240" w:lineRule="auto"/>
        <w:rPr>
          <w:rFonts w:cs="Arial"/>
        </w:rPr>
      </w:pPr>
      <w:r w:rsidRPr="00EE5FF6">
        <w:rPr>
          <w:rFonts w:cs="Arial"/>
        </w:rPr>
        <w:t>Delavci izvajalca morajo izpolnjevati zdravstvene pogoje za delo, biti morajo teoretično in praktično usposobljeni za varno delo na skupnem delovišču ter morajo biti opremljeni s predpisano osebno varovalno opremo, njihova delovna sredstva in oprema pa mora ustrezati zahtevam za varno in zdravo delo in mora biti periodično pregledana. Izpolnjevanje teh pogojev preverja odgovorna oseba naročnika pred začetkom izvajanja del na objektu, dokazila o tem pa hrani ves čas veljavnosti tega sporazuma.</w:t>
      </w:r>
    </w:p>
    <w:p w14:paraId="4C762254" w14:textId="77777777" w:rsidR="00713A1C" w:rsidRPr="00EE5FF6" w:rsidRDefault="00713A1C" w:rsidP="0067673B">
      <w:pPr>
        <w:spacing w:line="240" w:lineRule="auto"/>
        <w:rPr>
          <w:rFonts w:cs="Arial"/>
        </w:rPr>
      </w:pPr>
    </w:p>
    <w:p w14:paraId="6B0FC76E" w14:textId="77777777" w:rsidR="00713A1C" w:rsidRPr="00EE5FF6" w:rsidRDefault="00713A1C" w:rsidP="0067673B">
      <w:pPr>
        <w:spacing w:line="240" w:lineRule="auto"/>
        <w:jc w:val="center"/>
        <w:rPr>
          <w:rFonts w:cs="Arial"/>
          <w:b/>
        </w:rPr>
      </w:pPr>
      <w:r w:rsidRPr="00EE5FF6">
        <w:rPr>
          <w:rFonts w:cs="Arial"/>
          <w:b/>
        </w:rPr>
        <w:t>8. člen</w:t>
      </w:r>
    </w:p>
    <w:p w14:paraId="5762BBC6" w14:textId="77777777" w:rsidR="00713A1C" w:rsidRPr="00EE5FF6" w:rsidRDefault="00713A1C" w:rsidP="0067673B">
      <w:pPr>
        <w:spacing w:line="240" w:lineRule="auto"/>
        <w:rPr>
          <w:rFonts w:cs="Arial"/>
        </w:rPr>
      </w:pPr>
      <w:r w:rsidRPr="00EE5FF6">
        <w:rPr>
          <w:rFonts w:cs="Arial"/>
        </w:rPr>
        <w:t>O izvajanju del na delovišču naročnika je treba voditi pisne evidence.</w:t>
      </w:r>
    </w:p>
    <w:p w14:paraId="01CA7BAB" w14:textId="77777777" w:rsidR="00713A1C" w:rsidRPr="00EE5FF6" w:rsidRDefault="00713A1C" w:rsidP="0067673B">
      <w:pPr>
        <w:spacing w:line="240" w:lineRule="auto"/>
        <w:rPr>
          <w:rFonts w:cs="Arial"/>
          <w:b/>
        </w:rPr>
      </w:pPr>
    </w:p>
    <w:p w14:paraId="4FF6EF57" w14:textId="77777777" w:rsidR="00713A1C" w:rsidRPr="00EE5FF6" w:rsidRDefault="00713A1C" w:rsidP="0067673B">
      <w:pPr>
        <w:widowControl w:val="0"/>
        <w:spacing w:line="240" w:lineRule="auto"/>
        <w:rPr>
          <w:rFonts w:cs="Arial"/>
          <w:color w:val="000000"/>
        </w:rPr>
      </w:pPr>
      <w:r w:rsidRPr="00EE5FF6">
        <w:rPr>
          <w:rFonts w:cs="Arial"/>
          <w:color w:val="000000"/>
          <w:u w:val="single"/>
        </w:rPr>
        <w:t>Odgovorna oseba naročnika</w:t>
      </w:r>
      <w:r w:rsidRPr="00EE5FF6">
        <w:rPr>
          <w:rFonts w:cs="Arial"/>
          <w:color w:val="000000"/>
        </w:rPr>
        <w:t xml:space="preserve"> ima v z</w:t>
      </w:r>
      <w:r w:rsidRPr="00EE5FF6">
        <w:rPr>
          <w:rFonts w:cs="Arial"/>
          <w:i/>
          <w:color w:val="000000"/>
        </w:rPr>
        <w:t>v</w:t>
      </w:r>
      <w:r w:rsidRPr="00EE5FF6">
        <w:rPr>
          <w:rFonts w:cs="Arial"/>
          <w:color w:val="000000"/>
        </w:rPr>
        <w:t xml:space="preserve">ezi z zagotavljanjem varnosti in zdravja pri delu naslednje naloge: </w:t>
      </w:r>
    </w:p>
    <w:p w14:paraId="4F48BA7E" w14:textId="77777777" w:rsidR="00713A1C" w:rsidRPr="00EE5FF6" w:rsidRDefault="00713A1C" w:rsidP="0067673B">
      <w:pPr>
        <w:pStyle w:val="Odstavekseznama"/>
        <w:widowControl w:val="0"/>
        <w:numPr>
          <w:ilvl w:val="0"/>
          <w:numId w:val="32"/>
        </w:numPr>
        <w:spacing w:line="240" w:lineRule="auto"/>
        <w:rPr>
          <w:rFonts w:cs="Arial"/>
          <w:color w:val="000000"/>
        </w:rPr>
      </w:pPr>
      <w:r w:rsidRPr="00EE5FF6">
        <w:rPr>
          <w:rFonts w:cs="Arial"/>
          <w:color w:val="000000"/>
        </w:rPr>
        <w:t xml:space="preserve">zagotovi pomoč pri izvajanju ukrepov varnosti in zdravja pri delu v primeru izvajalčeve zahteve; </w:t>
      </w:r>
    </w:p>
    <w:p w14:paraId="3427551B" w14:textId="77777777" w:rsidR="00713A1C" w:rsidRPr="00EE5FF6" w:rsidRDefault="00713A1C" w:rsidP="0067673B">
      <w:pPr>
        <w:pStyle w:val="Odstavekseznama"/>
        <w:widowControl w:val="0"/>
        <w:numPr>
          <w:ilvl w:val="0"/>
          <w:numId w:val="32"/>
        </w:numPr>
        <w:spacing w:line="240" w:lineRule="auto"/>
        <w:rPr>
          <w:rFonts w:cs="Arial"/>
          <w:color w:val="000000"/>
        </w:rPr>
      </w:pPr>
      <w:r w:rsidRPr="00EE5FF6">
        <w:rPr>
          <w:rFonts w:cs="Arial"/>
          <w:color w:val="000000"/>
        </w:rPr>
        <w:t>izvajalcu prepove izvajanje nevarnih del, če ne ravna v skladu z matično pogodbo ali če zaradi neustreznega izvajanja del ogroža varnost in zdravje svojih</w:t>
      </w:r>
      <w:r w:rsidRPr="00EE5FF6">
        <w:rPr>
          <w:rFonts w:eastAsia="Courier New" w:cs="Arial"/>
          <w:color w:val="000000"/>
        </w:rPr>
        <w:t xml:space="preserve"> </w:t>
      </w:r>
      <w:r w:rsidRPr="00EE5FF6">
        <w:rPr>
          <w:rFonts w:cs="Arial"/>
          <w:color w:val="000000"/>
        </w:rPr>
        <w:t xml:space="preserve">ali drugih delavcev ali ostalih udeležencev oz. uporabnikov cest in javnih površin; </w:t>
      </w:r>
    </w:p>
    <w:p w14:paraId="63F8C4C6" w14:textId="77777777" w:rsidR="00713A1C" w:rsidRPr="00EE5FF6" w:rsidRDefault="00713A1C" w:rsidP="0067673B">
      <w:pPr>
        <w:pStyle w:val="Odstavekseznama"/>
        <w:widowControl w:val="0"/>
        <w:numPr>
          <w:ilvl w:val="0"/>
          <w:numId w:val="32"/>
        </w:numPr>
        <w:spacing w:line="240" w:lineRule="auto"/>
        <w:rPr>
          <w:rFonts w:cs="Arial"/>
          <w:color w:val="000000"/>
        </w:rPr>
      </w:pPr>
      <w:r w:rsidRPr="00EE5FF6">
        <w:rPr>
          <w:rFonts w:cs="Arial"/>
          <w:color w:val="000000"/>
        </w:rPr>
        <w:t xml:space="preserve">izvajalcu prepove izvajanje del v primeru ogrožanja delavcev naročnika, drugih delavcev ali ostalih udeležencev oz. uporabnikov cest in javnih površin. </w:t>
      </w:r>
    </w:p>
    <w:p w14:paraId="59A1C335" w14:textId="77777777" w:rsidR="00713A1C" w:rsidRPr="00EE5FF6" w:rsidRDefault="00713A1C" w:rsidP="0067673B">
      <w:pPr>
        <w:spacing w:line="240" w:lineRule="auto"/>
        <w:rPr>
          <w:rFonts w:cs="Arial"/>
          <w:b/>
        </w:rPr>
      </w:pPr>
    </w:p>
    <w:p w14:paraId="2DCABBF2" w14:textId="77777777" w:rsidR="00713A1C" w:rsidRPr="00EE5FF6" w:rsidRDefault="00713A1C" w:rsidP="0067673B">
      <w:pPr>
        <w:spacing w:line="240" w:lineRule="auto"/>
        <w:jc w:val="center"/>
        <w:rPr>
          <w:rFonts w:cs="Arial"/>
          <w:b/>
        </w:rPr>
      </w:pPr>
      <w:r w:rsidRPr="00EE5FF6">
        <w:rPr>
          <w:rFonts w:cs="Arial"/>
          <w:b/>
        </w:rPr>
        <w:t>9. člen</w:t>
      </w:r>
    </w:p>
    <w:p w14:paraId="5598F7C6" w14:textId="77777777" w:rsidR="00713A1C" w:rsidRPr="00EE5FF6" w:rsidRDefault="00713A1C" w:rsidP="0067673B">
      <w:pPr>
        <w:spacing w:line="240" w:lineRule="auto"/>
        <w:rPr>
          <w:rFonts w:cs="Arial"/>
        </w:rPr>
      </w:pPr>
      <w:r w:rsidRPr="00EE5FF6">
        <w:rPr>
          <w:rFonts w:cs="Arial"/>
        </w:rPr>
        <w:t xml:space="preserve">Če izvajalec odda posamezna dela, ki se izvajajo na delovišču, drugemu delodajalcu (podizvajalcu), mora pred začetkom dela o tem obvestiti naročnika pri tem mora podizvajalec izpolnjevati vse zahteve iz tega sporazuma, o čemer ga mora podučiti izvajalec tega sporazuma. Prav tako mora tak podizvajalec podpisati z naročnikom pisni sporazum. </w:t>
      </w:r>
    </w:p>
    <w:p w14:paraId="68663DFF" w14:textId="77777777" w:rsidR="00713A1C" w:rsidRPr="00EE5FF6" w:rsidRDefault="00713A1C" w:rsidP="0067673B">
      <w:pPr>
        <w:spacing w:line="240" w:lineRule="auto"/>
        <w:jc w:val="center"/>
        <w:rPr>
          <w:rFonts w:cs="Arial"/>
          <w:b/>
        </w:rPr>
      </w:pPr>
    </w:p>
    <w:p w14:paraId="35653C06" w14:textId="77777777" w:rsidR="00713A1C" w:rsidRPr="00EE5FF6" w:rsidRDefault="00713A1C" w:rsidP="0067673B">
      <w:pPr>
        <w:spacing w:line="240" w:lineRule="auto"/>
        <w:jc w:val="center"/>
        <w:rPr>
          <w:rFonts w:cs="Arial"/>
          <w:b/>
        </w:rPr>
      </w:pPr>
      <w:r w:rsidRPr="00EE5FF6">
        <w:rPr>
          <w:rFonts w:cs="Arial"/>
          <w:b/>
        </w:rPr>
        <w:t>10. člen</w:t>
      </w:r>
    </w:p>
    <w:p w14:paraId="07BC8A99" w14:textId="77777777" w:rsidR="00713A1C" w:rsidRPr="00EE5FF6" w:rsidRDefault="00713A1C" w:rsidP="0067673B">
      <w:pPr>
        <w:widowControl w:val="0"/>
        <w:spacing w:line="240" w:lineRule="auto"/>
        <w:rPr>
          <w:rFonts w:cs="Arial"/>
          <w:color w:val="000000"/>
        </w:rPr>
      </w:pPr>
      <w:r w:rsidRPr="00EE5FF6">
        <w:rPr>
          <w:rFonts w:cs="Arial"/>
          <w:color w:val="000000"/>
        </w:rPr>
        <w:t>Podjetje, ki bi kršilo določila tega dogovora v tem smislu, da bi zaradi neusklajenih varnostnih ukrepov oviralo varno delo drugega podjetja in s tem povzročilo zastoje v delu drugega podjetja, je odgovorno za nastalo materialno šk</w:t>
      </w:r>
      <w:r w:rsidRPr="00EE5FF6">
        <w:rPr>
          <w:rFonts w:eastAsia="Courier New" w:cs="Arial"/>
          <w:color w:val="000000"/>
        </w:rPr>
        <w:t>od</w:t>
      </w:r>
      <w:r w:rsidRPr="00EE5FF6">
        <w:rPr>
          <w:rFonts w:cs="Arial"/>
          <w:color w:val="000000"/>
        </w:rPr>
        <w:t xml:space="preserve">o, povzročeno zaradi takega ravnanja. </w:t>
      </w:r>
    </w:p>
    <w:p w14:paraId="7DBF51E0" w14:textId="77777777" w:rsidR="00713A1C" w:rsidRPr="00EE5FF6" w:rsidRDefault="00713A1C" w:rsidP="0067673B">
      <w:pPr>
        <w:spacing w:line="240" w:lineRule="auto"/>
        <w:rPr>
          <w:rFonts w:cs="Arial"/>
          <w:b/>
        </w:rPr>
      </w:pPr>
    </w:p>
    <w:p w14:paraId="2FB4EBD9" w14:textId="77777777" w:rsidR="00713A1C" w:rsidRPr="00EE5FF6" w:rsidRDefault="00713A1C" w:rsidP="0067673B">
      <w:pPr>
        <w:spacing w:line="240" w:lineRule="auto"/>
        <w:rPr>
          <w:rFonts w:cs="Arial"/>
          <w:b/>
        </w:rPr>
      </w:pPr>
      <w:r w:rsidRPr="00EE5FF6">
        <w:rPr>
          <w:rFonts w:cs="Arial"/>
          <w:b/>
        </w:rPr>
        <w:t>III. Sklep</w:t>
      </w:r>
    </w:p>
    <w:p w14:paraId="4AC8A5D8" w14:textId="77777777" w:rsidR="00713A1C" w:rsidRPr="00EE5FF6" w:rsidRDefault="00713A1C" w:rsidP="0067673B">
      <w:pPr>
        <w:spacing w:line="240" w:lineRule="auto"/>
        <w:rPr>
          <w:rFonts w:cs="Arial"/>
          <w:b/>
        </w:rPr>
      </w:pPr>
    </w:p>
    <w:p w14:paraId="0E8F2A49" w14:textId="77777777" w:rsidR="00713A1C" w:rsidRPr="00EE5FF6" w:rsidRDefault="00713A1C" w:rsidP="0067673B">
      <w:pPr>
        <w:spacing w:line="240" w:lineRule="auto"/>
        <w:jc w:val="center"/>
        <w:rPr>
          <w:rFonts w:cs="Arial"/>
          <w:b/>
        </w:rPr>
      </w:pPr>
      <w:r w:rsidRPr="00EE5FF6">
        <w:rPr>
          <w:rFonts w:cs="Arial"/>
          <w:b/>
        </w:rPr>
        <w:t>11. člen</w:t>
      </w:r>
    </w:p>
    <w:p w14:paraId="2555EBB1" w14:textId="77777777" w:rsidR="00713A1C" w:rsidRPr="00EE5FF6" w:rsidRDefault="00713A1C" w:rsidP="0067673B">
      <w:pPr>
        <w:widowControl w:val="0"/>
        <w:spacing w:line="240" w:lineRule="auto"/>
        <w:rPr>
          <w:rFonts w:cs="Arial"/>
          <w:color w:val="000000"/>
        </w:rPr>
      </w:pPr>
      <w:r w:rsidRPr="00EE5FF6">
        <w:rPr>
          <w:rFonts w:cs="Arial"/>
          <w:color w:val="000000"/>
        </w:rPr>
        <w:t>Sporazum o izvajanju s</w:t>
      </w:r>
      <w:r w:rsidRPr="00EE5FF6">
        <w:rPr>
          <w:rFonts w:eastAsia="Courier New" w:cs="Arial"/>
          <w:color w:val="000000"/>
        </w:rPr>
        <w:t>k</w:t>
      </w:r>
      <w:r w:rsidRPr="00EE5FF6">
        <w:rPr>
          <w:rFonts w:cs="Arial"/>
          <w:color w:val="000000"/>
        </w:rPr>
        <w:t xml:space="preserve">upnih ukrepov za zagotavljanje varnosti in zdravje pri delu na skupnem  delovišču naročnika je sklenjen za čas veljavnosti okvirnega sporazuma za katerega se sklepa ta sporazum. </w:t>
      </w:r>
    </w:p>
    <w:p w14:paraId="6C3FAF7A" w14:textId="77777777" w:rsidR="00713A1C" w:rsidRPr="00EE5FF6" w:rsidRDefault="00713A1C" w:rsidP="0067673B">
      <w:pPr>
        <w:spacing w:line="240" w:lineRule="auto"/>
        <w:rPr>
          <w:rFonts w:cs="Arial"/>
        </w:rPr>
      </w:pPr>
    </w:p>
    <w:p w14:paraId="623BD4C7" w14:textId="77777777" w:rsidR="00713A1C" w:rsidRPr="00EE5FF6" w:rsidRDefault="00713A1C" w:rsidP="0067673B">
      <w:pPr>
        <w:spacing w:line="240" w:lineRule="auto"/>
        <w:jc w:val="center"/>
        <w:rPr>
          <w:rFonts w:cs="Arial"/>
          <w:b/>
        </w:rPr>
      </w:pPr>
      <w:r w:rsidRPr="00EE5FF6">
        <w:rPr>
          <w:rFonts w:cs="Arial"/>
          <w:b/>
        </w:rPr>
        <w:t>12. člen</w:t>
      </w:r>
    </w:p>
    <w:p w14:paraId="2C5EC111" w14:textId="77777777" w:rsidR="00713A1C" w:rsidRPr="00EE5FF6" w:rsidRDefault="00713A1C" w:rsidP="0067673B">
      <w:pPr>
        <w:spacing w:line="240" w:lineRule="auto"/>
        <w:rPr>
          <w:rFonts w:cs="Arial"/>
        </w:rPr>
      </w:pPr>
      <w:r w:rsidRPr="00EE5FF6">
        <w:rPr>
          <w:rFonts w:cs="Arial"/>
        </w:rPr>
        <w:t>Sporazum o izvajanju skupnih ukrepov za zagotavljanje varnosti in zdravje pri delu na skupnem delovišču naročnika je napisan v dveh (2) enakih izvodih, od katerega prejme en (1) izvod naročnik in en (1) izvod izvajalec.</w:t>
      </w:r>
    </w:p>
    <w:p w14:paraId="4A217CCC" w14:textId="77777777" w:rsidR="00713A1C" w:rsidRPr="00EE5FF6" w:rsidRDefault="00713A1C" w:rsidP="0067673B">
      <w:pPr>
        <w:spacing w:line="240" w:lineRule="auto"/>
        <w:rPr>
          <w:rFonts w:cs="Arial"/>
        </w:rPr>
      </w:pPr>
    </w:p>
    <w:bookmarkEnd w:id="269"/>
    <w:p w14:paraId="6FFCE9BF" w14:textId="77777777" w:rsidR="00B14412" w:rsidRDefault="00B14412" w:rsidP="0067673B">
      <w:pPr>
        <w:spacing w:line="240" w:lineRule="auto"/>
        <w:rPr>
          <w:rFonts w:cs="Arial"/>
        </w:rPr>
      </w:pPr>
    </w:p>
    <w:p w14:paraId="01BD6CDD" w14:textId="1DA221F1" w:rsidR="00713A1C" w:rsidRPr="00EE5FF6" w:rsidRDefault="00713A1C" w:rsidP="0067673B">
      <w:pPr>
        <w:spacing w:line="240" w:lineRule="auto"/>
        <w:rPr>
          <w:rFonts w:cs="Arial"/>
        </w:rPr>
      </w:pPr>
      <w:r w:rsidRPr="00EE5FF6">
        <w:rPr>
          <w:rFonts w:cs="Arial"/>
        </w:rPr>
        <w:lastRenderedPageBreak/>
        <w:t>Datum:</w:t>
      </w:r>
      <w:r w:rsidRPr="00EE5FF6">
        <w:rPr>
          <w:rFonts w:cs="Arial"/>
        </w:rPr>
        <w:tab/>
      </w:r>
      <w:r w:rsidRPr="00EE5FF6">
        <w:rPr>
          <w:rFonts w:cs="Arial"/>
        </w:rPr>
        <w:tab/>
      </w:r>
      <w:r w:rsidRPr="00EE5FF6">
        <w:rPr>
          <w:rFonts w:cs="Arial"/>
        </w:rPr>
        <w:tab/>
      </w:r>
      <w:r w:rsidRPr="00EE5FF6">
        <w:rPr>
          <w:rFonts w:cs="Arial"/>
        </w:rPr>
        <w:tab/>
      </w:r>
      <w:r w:rsidRPr="00EE5FF6">
        <w:rPr>
          <w:rFonts w:cs="Arial"/>
        </w:rPr>
        <w:tab/>
      </w:r>
      <w:r w:rsidRPr="00EE5FF6">
        <w:rPr>
          <w:rFonts w:cs="Arial"/>
        </w:rPr>
        <w:tab/>
        <w:t>Datum: _______________</w:t>
      </w:r>
    </w:p>
    <w:p w14:paraId="5B060A17" w14:textId="048C6FF4" w:rsidR="00713A1C" w:rsidRPr="00EE5FF6" w:rsidRDefault="00713A1C" w:rsidP="0067673B">
      <w:pPr>
        <w:spacing w:line="240" w:lineRule="auto"/>
        <w:rPr>
          <w:rFonts w:cs="Arial"/>
          <w:bCs/>
        </w:rPr>
      </w:pPr>
      <w:r w:rsidRPr="00EE5FF6">
        <w:rPr>
          <w:rFonts w:cs="Arial"/>
          <w:b/>
        </w:rPr>
        <w:tab/>
      </w:r>
      <w:r w:rsidRPr="00EE5FF6">
        <w:rPr>
          <w:rFonts w:cs="Arial"/>
          <w:b/>
        </w:rPr>
        <w:tab/>
      </w:r>
      <w:r w:rsidRPr="00EE5FF6">
        <w:rPr>
          <w:rFonts w:cs="Arial"/>
          <w:b/>
        </w:rPr>
        <w:tab/>
      </w:r>
      <w:r w:rsidRPr="00EE5FF6">
        <w:rPr>
          <w:rFonts w:cs="Arial"/>
          <w:b/>
        </w:rPr>
        <w:tab/>
      </w:r>
      <w:r w:rsidRPr="00EE5FF6">
        <w:rPr>
          <w:rFonts w:cs="Arial"/>
          <w:b/>
        </w:rPr>
        <w:tab/>
      </w:r>
      <w:r w:rsidRPr="00EE5FF6">
        <w:rPr>
          <w:rFonts w:cs="Arial"/>
          <w:b/>
        </w:rPr>
        <w:tab/>
      </w:r>
      <w:r w:rsidRPr="00EE5FF6">
        <w:rPr>
          <w:rFonts w:cs="Arial"/>
          <w:bCs/>
        </w:rPr>
        <w:t xml:space="preserve">Oznaka javnega naročila: </w:t>
      </w:r>
      <w:r w:rsidR="003E491C">
        <w:rPr>
          <w:rFonts w:cs="Arial"/>
          <w:bCs/>
        </w:rPr>
        <w:t>NMV</w:t>
      </w:r>
      <w:r w:rsidRPr="00EE5FF6">
        <w:rPr>
          <w:rFonts w:cs="Arial"/>
          <w:bCs/>
        </w:rPr>
        <w:t>-</w:t>
      </w:r>
      <w:r w:rsidR="00B14412">
        <w:rPr>
          <w:rFonts w:cs="Arial"/>
          <w:bCs/>
        </w:rPr>
        <w:t>13</w:t>
      </w:r>
      <w:r w:rsidRPr="00EE5FF6">
        <w:rPr>
          <w:rFonts w:cs="Arial"/>
          <w:bCs/>
        </w:rPr>
        <w:t>/202</w:t>
      </w:r>
      <w:r w:rsidR="00B14412">
        <w:rPr>
          <w:rFonts w:cs="Arial"/>
          <w:bCs/>
        </w:rPr>
        <w:t>6</w:t>
      </w:r>
    </w:p>
    <w:p w14:paraId="11BDE9DB" w14:textId="2AE77B26" w:rsidR="00713A1C" w:rsidRPr="00EE5FF6" w:rsidRDefault="00713A1C" w:rsidP="0067673B">
      <w:pPr>
        <w:spacing w:line="240" w:lineRule="auto"/>
        <w:rPr>
          <w:rFonts w:cs="Arial"/>
          <w:bCs/>
        </w:rPr>
      </w:pPr>
      <w:r w:rsidRPr="00EE5FF6">
        <w:rPr>
          <w:rFonts w:cs="Arial"/>
          <w:bCs/>
        </w:rPr>
        <w:tab/>
      </w:r>
      <w:r w:rsidRPr="00EE5FF6">
        <w:rPr>
          <w:rFonts w:cs="Arial"/>
          <w:bCs/>
        </w:rPr>
        <w:tab/>
      </w:r>
      <w:r w:rsidRPr="00EE5FF6">
        <w:rPr>
          <w:rFonts w:cs="Arial"/>
          <w:bCs/>
        </w:rPr>
        <w:tab/>
      </w:r>
      <w:r w:rsidRPr="00EE5FF6">
        <w:rPr>
          <w:rFonts w:cs="Arial"/>
          <w:bCs/>
        </w:rPr>
        <w:tab/>
      </w:r>
      <w:r w:rsidRPr="00EE5FF6">
        <w:rPr>
          <w:rFonts w:cs="Arial"/>
          <w:bCs/>
        </w:rPr>
        <w:tab/>
      </w:r>
      <w:r w:rsidRPr="00EE5FF6">
        <w:rPr>
          <w:rFonts w:cs="Arial"/>
          <w:bCs/>
        </w:rPr>
        <w:tab/>
        <w:t xml:space="preserve">Št. zadeve: </w:t>
      </w:r>
      <w:r w:rsidR="00EE62E1">
        <w:rPr>
          <w:rFonts w:cs="Arial"/>
          <w:bCs/>
        </w:rPr>
        <w:t>3321-</w:t>
      </w:r>
      <w:r w:rsidR="00B14412">
        <w:rPr>
          <w:rFonts w:cs="Arial"/>
          <w:bCs/>
        </w:rPr>
        <w:t>13</w:t>
      </w:r>
      <w:r w:rsidR="00EE62E1">
        <w:rPr>
          <w:rFonts w:cs="Arial"/>
          <w:bCs/>
        </w:rPr>
        <w:t>/202</w:t>
      </w:r>
      <w:r w:rsidR="00B14412">
        <w:rPr>
          <w:rFonts w:cs="Arial"/>
          <w:bCs/>
        </w:rPr>
        <w:t>6</w:t>
      </w:r>
    </w:p>
    <w:p w14:paraId="3DC12457" w14:textId="77777777" w:rsidR="00713A1C" w:rsidRPr="00EE5FF6" w:rsidRDefault="00713A1C" w:rsidP="0067673B">
      <w:pPr>
        <w:spacing w:line="240" w:lineRule="auto"/>
        <w:rPr>
          <w:rFonts w:cs="Arial"/>
          <w:b/>
        </w:rPr>
      </w:pPr>
    </w:p>
    <w:p w14:paraId="359BF6C5" w14:textId="77777777" w:rsidR="00713A1C" w:rsidRPr="00EE5FF6" w:rsidRDefault="00713A1C" w:rsidP="0067673B">
      <w:pPr>
        <w:spacing w:line="240" w:lineRule="auto"/>
        <w:rPr>
          <w:rFonts w:cs="Arial"/>
          <w:b/>
        </w:rPr>
      </w:pPr>
      <w:r w:rsidRPr="00EE5FF6">
        <w:rPr>
          <w:rFonts w:cs="Arial"/>
          <w:b/>
        </w:rPr>
        <w:t>IZVAJALEC:</w:t>
      </w:r>
      <w:r w:rsidRPr="00EE5FF6">
        <w:rPr>
          <w:rFonts w:cs="Arial"/>
          <w:b/>
        </w:rPr>
        <w:tab/>
      </w:r>
      <w:r w:rsidRPr="00EE5FF6">
        <w:rPr>
          <w:rFonts w:cs="Arial"/>
          <w:b/>
        </w:rPr>
        <w:tab/>
      </w:r>
      <w:r w:rsidRPr="00EE5FF6">
        <w:rPr>
          <w:rFonts w:cs="Arial"/>
          <w:b/>
        </w:rPr>
        <w:tab/>
      </w:r>
      <w:r w:rsidRPr="00EE5FF6">
        <w:rPr>
          <w:rFonts w:cs="Arial"/>
          <w:b/>
        </w:rPr>
        <w:tab/>
      </w:r>
      <w:r w:rsidRPr="00EE5FF6">
        <w:rPr>
          <w:rFonts w:cs="Arial"/>
          <w:b/>
        </w:rPr>
        <w:tab/>
        <w:t>NAROČNIK:</w:t>
      </w:r>
    </w:p>
    <w:p w14:paraId="3B56C340" w14:textId="77777777" w:rsidR="00713A1C" w:rsidRPr="00EE5FF6" w:rsidRDefault="00713A1C" w:rsidP="0067673B">
      <w:pPr>
        <w:spacing w:line="240" w:lineRule="auto"/>
        <w:rPr>
          <w:rFonts w:cs="Arial"/>
        </w:rPr>
      </w:pPr>
    </w:p>
    <w:p w14:paraId="0A8D465F" w14:textId="77777777" w:rsidR="00713A1C" w:rsidRPr="00EE5FF6" w:rsidRDefault="00713A1C" w:rsidP="0067673B">
      <w:pPr>
        <w:spacing w:line="240" w:lineRule="auto"/>
        <w:rPr>
          <w:rFonts w:cs="Arial"/>
          <w:b/>
        </w:rPr>
      </w:pPr>
      <w:r w:rsidRPr="00EE5FF6">
        <w:rPr>
          <w:rFonts w:cs="Arial"/>
        </w:rPr>
        <w:t>…………………….........</w:t>
      </w:r>
      <w:r w:rsidRPr="00EE5FF6">
        <w:rPr>
          <w:rFonts w:cs="Arial"/>
          <w:b/>
        </w:rPr>
        <w:tab/>
      </w:r>
      <w:r w:rsidRPr="00EE5FF6">
        <w:rPr>
          <w:rFonts w:cs="Arial"/>
          <w:b/>
        </w:rPr>
        <w:tab/>
      </w:r>
      <w:r w:rsidRPr="00EE5FF6">
        <w:rPr>
          <w:rFonts w:cs="Arial"/>
          <w:b/>
        </w:rPr>
        <w:tab/>
      </w:r>
      <w:r>
        <w:rPr>
          <w:rFonts w:cs="Arial"/>
          <w:b/>
        </w:rPr>
        <w:tab/>
      </w:r>
      <w:r w:rsidRPr="00EE5FF6">
        <w:rPr>
          <w:rFonts w:cs="Arial"/>
          <w:b/>
          <w:lang w:eastAsia="de-DE"/>
        </w:rPr>
        <w:t>Javno podjetje Komunala Idrija d.o.o.</w:t>
      </w:r>
    </w:p>
    <w:p w14:paraId="68D14F00" w14:textId="77777777" w:rsidR="00713A1C" w:rsidRPr="00EE5FF6" w:rsidRDefault="00713A1C" w:rsidP="0067673B">
      <w:pPr>
        <w:spacing w:line="240" w:lineRule="auto"/>
        <w:rPr>
          <w:rFonts w:cs="Arial"/>
        </w:rPr>
      </w:pPr>
    </w:p>
    <w:p w14:paraId="40D09E73" w14:textId="77777777" w:rsidR="00713A1C" w:rsidRPr="00EE5FF6" w:rsidRDefault="00713A1C" w:rsidP="0067673B">
      <w:pPr>
        <w:spacing w:line="240" w:lineRule="auto"/>
        <w:rPr>
          <w:rFonts w:cs="Arial"/>
        </w:rPr>
      </w:pPr>
      <w:r w:rsidRPr="00EE5FF6">
        <w:rPr>
          <w:rFonts w:cs="Arial"/>
        </w:rPr>
        <w:t>…………………….........</w:t>
      </w:r>
      <w:r w:rsidRPr="00EE5FF6">
        <w:rPr>
          <w:rFonts w:cs="Arial"/>
        </w:rPr>
        <w:tab/>
      </w:r>
      <w:r w:rsidRPr="00EE5FF6">
        <w:rPr>
          <w:rFonts w:cs="Arial"/>
        </w:rPr>
        <w:tab/>
      </w:r>
      <w:r w:rsidRPr="00EE5FF6">
        <w:rPr>
          <w:rFonts w:cs="Arial"/>
        </w:rPr>
        <w:tab/>
      </w:r>
      <w:r>
        <w:rPr>
          <w:rFonts w:cs="Arial"/>
        </w:rPr>
        <w:tab/>
      </w:r>
      <w:r w:rsidRPr="00EE5FF6">
        <w:rPr>
          <w:rFonts w:cs="Arial"/>
        </w:rPr>
        <w:t>mag. Brigita Šen Kreže</w:t>
      </w:r>
    </w:p>
    <w:p w14:paraId="1E5B6763" w14:textId="77777777" w:rsidR="00713A1C" w:rsidRPr="00EE5FF6" w:rsidRDefault="00713A1C" w:rsidP="0067673B">
      <w:pPr>
        <w:spacing w:line="240" w:lineRule="auto"/>
        <w:rPr>
          <w:rFonts w:cs="Arial"/>
        </w:rPr>
      </w:pPr>
      <w:r w:rsidRPr="00EE5FF6">
        <w:rPr>
          <w:rFonts w:cs="Arial"/>
        </w:rPr>
        <w:tab/>
      </w:r>
      <w:r w:rsidRPr="00EE5FF6">
        <w:rPr>
          <w:rFonts w:cs="Arial"/>
        </w:rPr>
        <w:tab/>
      </w:r>
      <w:r w:rsidRPr="00EE5FF6">
        <w:rPr>
          <w:rFonts w:cs="Arial"/>
        </w:rPr>
        <w:tab/>
      </w:r>
      <w:r w:rsidRPr="00EE5FF6">
        <w:rPr>
          <w:rFonts w:cs="Arial"/>
        </w:rPr>
        <w:tab/>
      </w:r>
      <w:r w:rsidRPr="00EE5FF6">
        <w:rPr>
          <w:rFonts w:cs="Arial"/>
        </w:rPr>
        <w:tab/>
      </w:r>
      <w:r w:rsidRPr="00EE5FF6">
        <w:rPr>
          <w:rFonts w:cs="Arial"/>
        </w:rPr>
        <w:tab/>
        <w:t>Direktorica</w:t>
      </w:r>
    </w:p>
    <w:p w14:paraId="339A10FD" w14:textId="77777777" w:rsidR="00713A1C" w:rsidRPr="00EE5FF6" w:rsidRDefault="00713A1C" w:rsidP="0067673B">
      <w:pPr>
        <w:spacing w:line="240" w:lineRule="auto"/>
        <w:rPr>
          <w:rFonts w:cs="Arial"/>
        </w:rPr>
      </w:pPr>
    </w:p>
    <w:p w14:paraId="388A9373" w14:textId="77777777" w:rsidR="00713A1C" w:rsidRPr="00EE5FF6" w:rsidRDefault="00713A1C" w:rsidP="0067673B">
      <w:pPr>
        <w:spacing w:line="240" w:lineRule="auto"/>
        <w:rPr>
          <w:rFonts w:cs="Arial"/>
        </w:rPr>
      </w:pPr>
    </w:p>
    <w:p w14:paraId="37477EF1" w14:textId="77777777" w:rsidR="00713A1C" w:rsidRPr="00EE5FF6" w:rsidRDefault="00713A1C" w:rsidP="0067673B">
      <w:pPr>
        <w:spacing w:line="240" w:lineRule="auto"/>
        <w:rPr>
          <w:rFonts w:cs="Arial"/>
        </w:rPr>
      </w:pPr>
    </w:p>
    <w:p w14:paraId="4CDDA710" w14:textId="77777777" w:rsidR="00713A1C" w:rsidRPr="00EE5FF6" w:rsidRDefault="00713A1C" w:rsidP="0067673B">
      <w:pPr>
        <w:spacing w:line="240" w:lineRule="auto"/>
        <w:rPr>
          <w:rFonts w:cs="Arial"/>
        </w:rPr>
      </w:pPr>
    </w:p>
    <w:p w14:paraId="6E5EDD89" w14:textId="77777777" w:rsidR="00713A1C" w:rsidRPr="00EE5FF6" w:rsidRDefault="00713A1C" w:rsidP="0067673B">
      <w:pPr>
        <w:spacing w:line="240" w:lineRule="auto"/>
        <w:rPr>
          <w:rFonts w:cs="Arial"/>
        </w:rPr>
      </w:pPr>
    </w:p>
    <w:p w14:paraId="4865D0F9" w14:textId="77777777" w:rsidR="00713A1C" w:rsidRPr="00EE5FF6" w:rsidRDefault="00713A1C" w:rsidP="0067673B">
      <w:pPr>
        <w:spacing w:line="240" w:lineRule="auto"/>
        <w:rPr>
          <w:rFonts w:cs="Arial"/>
        </w:rPr>
      </w:pPr>
    </w:p>
    <w:p w14:paraId="050EB235" w14:textId="77777777" w:rsidR="00713A1C" w:rsidRPr="00EE5FF6" w:rsidRDefault="00713A1C" w:rsidP="0067673B">
      <w:pPr>
        <w:spacing w:line="240" w:lineRule="auto"/>
        <w:rPr>
          <w:rFonts w:cs="Arial"/>
        </w:rPr>
      </w:pPr>
    </w:p>
    <w:p w14:paraId="1FD75540" w14:textId="77777777" w:rsidR="00713A1C" w:rsidRPr="00EE5FF6" w:rsidRDefault="00713A1C" w:rsidP="0067673B">
      <w:pPr>
        <w:spacing w:line="240" w:lineRule="auto"/>
        <w:rPr>
          <w:rFonts w:cs="Arial"/>
        </w:rPr>
      </w:pPr>
    </w:p>
    <w:p w14:paraId="22EE425B" w14:textId="77777777" w:rsidR="00713A1C" w:rsidRPr="00EE5FF6" w:rsidRDefault="00713A1C" w:rsidP="0067673B">
      <w:pPr>
        <w:spacing w:line="240" w:lineRule="auto"/>
        <w:rPr>
          <w:rFonts w:cs="Arial"/>
        </w:rPr>
      </w:pPr>
    </w:p>
    <w:p w14:paraId="29746930" w14:textId="77777777" w:rsidR="00713A1C" w:rsidRPr="00EE5FF6" w:rsidRDefault="00713A1C" w:rsidP="0067673B">
      <w:pPr>
        <w:spacing w:line="240" w:lineRule="auto"/>
        <w:rPr>
          <w:rFonts w:cs="Arial"/>
        </w:rPr>
      </w:pPr>
    </w:p>
    <w:p w14:paraId="71F41EE4" w14:textId="77777777" w:rsidR="00713A1C" w:rsidRPr="00EE5FF6" w:rsidRDefault="00713A1C" w:rsidP="0067673B">
      <w:pPr>
        <w:spacing w:line="240" w:lineRule="auto"/>
        <w:rPr>
          <w:rFonts w:cs="Arial"/>
        </w:rPr>
      </w:pPr>
    </w:p>
    <w:p w14:paraId="3D520378" w14:textId="77777777" w:rsidR="00713A1C" w:rsidRPr="00EE5FF6" w:rsidRDefault="00713A1C" w:rsidP="0067673B">
      <w:pPr>
        <w:spacing w:line="240" w:lineRule="auto"/>
        <w:rPr>
          <w:rFonts w:cs="Arial"/>
        </w:rPr>
      </w:pPr>
    </w:p>
    <w:p w14:paraId="0E5BE924" w14:textId="77777777" w:rsidR="00713A1C" w:rsidRPr="00EE5FF6" w:rsidRDefault="00713A1C" w:rsidP="0067673B">
      <w:pPr>
        <w:spacing w:line="240" w:lineRule="auto"/>
        <w:rPr>
          <w:rFonts w:cs="Arial"/>
        </w:rPr>
      </w:pPr>
    </w:p>
    <w:p w14:paraId="770BB5AF" w14:textId="77777777" w:rsidR="00713A1C" w:rsidRPr="00EE5FF6" w:rsidRDefault="00713A1C" w:rsidP="0067673B">
      <w:pPr>
        <w:spacing w:line="240" w:lineRule="auto"/>
        <w:rPr>
          <w:rFonts w:cs="Arial"/>
        </w:rPr>
      </w:pPr>
    </w:p>
    <w:p w14:paraId="1745EFD7" w14:textId="77777777" w:rsidR="00713A1C" w:rsidRPr="00EE5FF6" w:rsidRDefault="00713A1C" w:rsidP="0067673B">
      <w:pPr>
        <w:spacing w:line="240" w:lineRule="auto"/>
        <w:rPr>
          <w:rFonts w:cs="Arial"/>
        </w:rPr>
      </w:pPr>
    </w:p>
    <w:p w14:paraId="710EC8EB" w14:textId="77777777" w:rsidR="00713A1C" w:rsidRPr="00EE5FF6" w:rsidRDefault="00713A1C" w:rsidP="0067673B">
      <w:pPr>
        <w:spacing w:line="240" w:lineRule="auto"/>
        <w:rPr>
          <w:rFonts w:cs="Arial"/>
        </w:rPr>
      </w:pPr>
    </w:p>
    <w:p w14:paraId="5F3ED9F4" w14:textId="77777777" w:rsidR="00713A1C" w:rsidRPr="00EE5FF6" w:rsidRDefault="00713A1C" w:rsidP="0067673B">
      <w:pPr>
        <w:spacing w:line="240" w:lineRule="auto"/>
        <w:rPr>
          <w:rFonts w:cs="Arial"/>
        </w:rPr>
      </w:pPr>
    </w:p>
    <w:p w14:paraId="093C45C7" w14:textId="77777777" w:rsidR="00713A1C" w:rsidRPr="00EE5FF6" w:rsidRDefault="00713A1C" w:rsidP="0067673B">
      <w:pPr>
        <w:spacing w:line="240" w:lineRule="auto"/>
        <w:rPr>
          <w:rFonts w:cs="Arial"/>
        </w:rPr>
      </w:pPr>
    </w:p>
    <w:p w14:paraId="684D987D" w14:textId="77777777" w:rsidR="00713A1C" w:rsidRPr="00EE5FF6" w:rsidRDefault="00713A1C" w:rsidP="0067673B">
      <w:pPr>
        <w:spacing w:line="240" w:lineRule="auto"/>
        <w:rPr>
          <w:rFonts w:cs="Arial"/>
        </w:rPr>
      </w:pPr>
    </w:p>
    <w:p w14:paraId="03DFF245" w14:textId="77777777" w:rsidR="00713A1C" w:rsidRPr="00EE5FF6" w:rsidRDefault="00713A1C" w:rsidP="0067673B">
      <w:pPr>
        <w:spacing w:line="240" w:lineRule="auto"/>
        <w:rPr>
          <w:rFonts w:cs="Arial"/>
        </w:rPr>
      </w:pPr>
    </w:p>
    <w:p w14:paraId="415DE209" w14:textId="77777777" w:rsidR="00713A1C" w:rsidRPr="00EE5FF6" w:rsidRDefault="00713A1C" w:rsidP="0067673B">
      <w:pPr>
        <w:spacing w:line="240" w:lineRule="auto"/>
        <w:rPr>
          <w:rFonts w:cs="Arial"/>
        </w:rPr>
      </w:pPr>
    </w:p>
    <w:p w14:paraId="49B54A1C" w14:textId="77777777" w:rsidR="00713A1C" w:rsidRPr="00EE5FF6" w:rsidRDefault="00713A1C" w:rsidP="0067673B">
      <w:pPr>
        <w:spacing w:line="240" w:lineRule="auto"/>
        <w:rPr>
          <w:rFonts w:cs="Arial"/>
        </w:rPr>
      </w:pPr>
    </w:p>
    <w:p w14:paraId="4AE90204" w14:textId="77777777" w:rsidR="00713A1C" w:rsidRPr="00EE5FF6" w:rsidRDefault="00713A1C" w:rsidP="0067673B">
      <w:pPr>
        <w:spacing w:line="240" w:lineRule="auto"/>
        <w:rPr>
          <w:rFonts w:cs="Arial"/>
        </w:rPr>
      </w:pPr>
    </w:p>
    <w:p w14:paraId="67FF383B" w14:textId="77777777" w:rsidR="00713A1C" w:rsidRPr="00EE5FF6" w:rsidRDefault="00713A1C" w:rsidP="0067673B">
      <w:pPr>
        <w:spacing w:line="240" w:lineRule="auto"/>
        <w:rPr>
          <w:rFonts w:cs="Arial"/>
        </w:rPr>
      </w:pPr>
    </w:p>
    <w:p w14:paraId="451D1509" w14:textId="77777777" w:rsidR="00713A1C" w:rsidRDefault="00713A1C" w:rsidP="0067673B">
      <w:pPr>
        <w:spacing w:line="240" w:lineRule="auto"/>
        <w:rPr>
          <w:rFonts w:cs="Arial"/>
        </w:rPr>
      </w:pPr>
    </w:p>
    <w:p w14:paraId="07BCDFCD" w14:textId="77777777" w:rsidR="00713A1C" w:rsidRDefault="00713A1C" w:rsidP="0067673B">
      <w:pPr>
        <w:spacing w:line="240" w:lineRule="auto"/>
        <w:rPr>
          <w:rFonts w:cs="Arial"/>
        </w:rPr>
      </w:pPr>
    </w:p>
    <w:p w14:paraId="73E273AB" w14:textId="77777777" w:rsidR="00713A1C" w:rsidRDefault="00713A1C" w:rsidP="0067673B">
      <w:pPr>
        <w:spacing w:line="240" w:lineRule="auto"/>
        <w:rPr>
          <w:rFonts w:cs="Arial"/>
        </w:rPr>
      </w:pPr>
    </w:p>
    <w:p w14:paraId="517C49CD" w14:textId="77777777" w:rsidR="00713A1C" w:rsidRDefault="00713A1C" w:rsidP="0067673B">
      <w:pPr>
        <w:spacing w:line="240" w:lineRule="auto"/>
        <w:rPr>
          <w:rFonts w:cs="Arial"/>
        </w:rPr>
      </w:pPr>
    </w:p>
    <w:p w14:paraId="28281FDB" w14:textId="77777777" w:rsidR="00713A1C" w:rsidRDefault="00713A1C" w:rsidP="0067673B">
      <w:pPr>
        <w:spacing w:line="240" w:lineRule="auto"/>
        <w:rPr>
          <w:rFonts w:cs="Arial"/>
        </w:rPr>
      </w:pPr>
    </w:p>
    <w:p w14:paraId="265ADAFE" w14:textId="77777777" w:rsidR="00713A1C" w:rsidRDefault="00713A1C" w:rsidP="0067673B">
      <w:pPr>
        <w:spacing w:line="240" w:lineRule="auto"/>
        <w:rPr>
          <w:rFonts w:cs="Arial"/>
        </w:rPr>
      </w:pPr>
    </w:p>
    <w:p w14:paraId="0690123A" w14:textId="77777777" w:rsidR="00713A1C" w:rsidRDefault="00713A1C" w:rsidP="0067673B">
      <w:pPr>
        <w:spacing w:line="240" w:lineRule="auto"/>
        <w:rPr>
          <w:rFonts w:cs="Arial"/>
        </w:rPr>
      </w:pPr>
    </w:p>
    <w:p w14:paraId="6017E747" w14:textId="77777777" w:rsidR="00713A1C" w:rsidRDefault="00713A1C" w:rsidP="0067673B">
      <w:pPr>
        <w:spacing w:line="240" w:lineRule="auto"/>
        <w:rPr>
          <w:rFonts w:cs="Arial"/>
        </w:rPr>
      </w:pPr>
    </w:p>
    <w:p w14:paraId="10106F14" w14:textId="77777777" w:rsidR="00713A1C" w:rsidRDefault="00713A1C" w:rsidP="0067673B">
      <w:pPr>
        <w:spacing w:line="240" w:lineRule="auto"/>
        <w:rPr>
          <w:rFonts w:cs="Arial"/>
        </w:rPr>
      </w:pPr>
    </w:p>
    <w:p w14:paraId="61821566" w14:textId="77777777" w:rsidR="00713A1C" w:rsidRDefault="00713A1C" w:rsidP="0067673B">
      <w:pPr>
        <w:spacing w:line="240" w:lineRule="auto"/>
        <w:rPr>
          <w:rFonts w:cs="Arial"/>
        </w:rPr>
      </w:pPr>
    </w:p>
    <w:p w14:paraId="567BE0AA" w14:textId="77777777" w:rsidR="00713A1C" w:rsidRDefault="00713A1C" w:rsidP="0067673B">
      <w:pPr>
        <w:spacing w:line="240" w:lineRule="auto"/>
        <w:rPr>
          <w:rFonts w:cs="Arial"/>
        </w:rPr>
      </w:pPr>
    </w:p>
    <w:p w14:paraId="6966C833" w14:textId="77777777" w:rsidR="00713A1C" w:rsidRDefault="00713A1C" w:rsidP="0067673B">
      <w:pPr>
        <w:spacing w:line="240" w:lineRule="auto"/>
        <w:rPr>
          <w:rFonts w:cs="Arial"/>
        </w:rPr>
      </w:pPr>
    </w:p>
    <w:p w14:paraId="271B42B1" w14:textId="77777777" w:rsidR="00713A1C" w:rsidRDefault="00713A1C" w:rsidP="0067673B">
      <w:pPr>
        <w:spacing w:line="240" w:lineRule="auto"/>
        <w:rPr>
          <w:rFonts w:cs="Arial"/>
        </w:rPr>
      </w:pPr>
    </w:p>
    <w:p w14:paraId="5BDA44EF" w14:textId="77777777" w:rsidR="00713A1C" w:rsidRDefault="00713A1C" w:rsidP="0067673B">
      <w:pPr>
        <w:spacing w:line="240" w:lineRule="auto"/>
        <w:rPr>
          <w:rFonts w:cs="Arial"/>
        </w:rPr>
      </w:pPr>
    </w:p>
    <w:p w14:paraId="5F936D59" w14:textId="77777777" w:rsidR="00713A1C" w:rsidRDefault="00713A1C" w:rsidP="0067673B">
      <w:pPr>
        <w:spacing w:line="240" w:lineRule="auto"/>
        <w:rPr>
          <w:rFonts w:cs="Arial"/>
        </w:rPr>
      </w:pPr>
    </w:p>
    <w:p w14:paraId="35D6D815" w14:textId="77777777" w:rsidR="00713A1C" w:rsidRDefault="00713A1C" w:rsidP="0067673B">
      <w:pPr>
        <w:spacing w:line="240" w:lineRule="auto"/>
        <w:rPr>
          <w:rFonts w:cs="Arial"/>
        </w:rPr>
      </w:pPr>
    </w:p>
    <w:p w14:paraId="0E2C74EC" w14:textId="77777777" w:rsidR="00713A1C" w:rsidRDefault="00713A1C" w:rsidP="0067673B">
      <w:pPr>
        <w:spacing w:line="240" w:lineRule="auto"/>
        <w:rPr>
          <w:rFonts w:cs="Arial"/>
        </w:rPr>
      </w:pPr>
    </w:p>
    <w:p w14:paraId="095959FA" w14:textId="77777777" w:rsidR="00C134DF" w:rsidRDefault="00C134DF" w:rsidP="0067673B">
      <w:pPr>
        <w:spacing w:line="240" w:lineRule="auto"/>
        <w:rPr>
          <w:rFonts w:cs="Arial"/>
        </w:rPr>
      </w:pPr>
    </w:p>
    <w:p w14:paraId="242FAF5C" w14:textId="77777777" w:rsidR="00C134DF" w:rsidRDefault="00C134DF" w:rsidP="0067673B">
      <w:pPr>
        <w:spacing w:line="240" w:lineRule="auto"/>
        <w:rPr>
          <w:rFonts w:cs="Arial"/>
        </w:rPr>
      </w:pPr>
    </w:p>
    <w:p w14:paraId="1429B614" w14:textId="77777777" w:rsidR="00C134DF" w:rsidRDefault="00C134DF" w:rsidP="0067673B">
      <w:pPr>
        <w:spacing w:line="240" w:lineRule="auto"/>
        <w:rPr>
          <w:rFonts w:cs="Arial"/>
        </w:rPr>
      </w:pPr>
    </w:p>
    <w:p w14:paraId="301EA6E9" w14:textId="77777777" w:rsidR="00C134DF" w:rsidRDefault="00C134DF" w:rsidP="0067673B">
      <w:pPr>
        <w:spacing w:line="240" w:lineRule="auto"/>
        <w:rPr>
          <w:rFonts w:cs="Arial"/>
        </w:rPr>
      </w:pPr>
    </w:p>
    <w:p w14:paraId="529DAE55" w14:textId="77777777" w:rsidR="00C134DF" w:rsidRDefault="00C134DF" w:rsidP="0067673B">
      <w:pPr>
        <w:spacing w:line="240" w:lineRule="auto"/>
        <w:rPr>
          <w:rFonts w:cs="Arial"/>
        </w:rPr>
      </w:pPr>
    </w:p>
    <w:p w14:paraId="5C5CB996" w14:textId="77777777" w:rsidR="00C134DF" w:rsidRDefault="00C134DF" w:rsidP="0067673B">
      <w:pPr>
        <w:spacing w:line="240" w:lineRule="auto"/>
        <w:rPr>
          <w:rFonts w:cs="Arial"/>
        </w:rPr>
      </w:pPr>
    </w:p>
    <w:p w14:paraId="398C483A" w14:textId="77777777" w:rsidR="00C134DF" w:rsidRDefault="00C134DF" w:rsidP="0067673B">
      <w:pPr>
        <w:spacing w:line="240" w:lineRule="auto"/>
        <w:rPr>
          <w:rFonts w:cs="Arial"/>
        </w:rPr>
      </w:pPr>
    </w:p>
    <w:p w14:paraId="1CD1260F" w14:textId="77777777" w:rsidR="00C134DF" w:rsidRDefault="00C134DF" w:rsidP="0067673B">
      <w:pPr>
        <w:spacing w:line="240" w:lineRule="auto"/>
        <w:rPr>
          <w:rFonts w:cs="Arial"/>
        </w:rPr>
      </w:pPr>
    </w:p>
    <w:p w14:paraId="0F41628F" w14:textId="77777777" w:rsidR="00C134DF" w:rsidRDefault="00C134DF" w:rsidP="0067673B">
      <w:pPr>
        <w:spacing w:line="240" w:lineRule="auto"/>
        <w:rPr>
          <w:rFonts w:cs="Arial"/>
        </w:rPr>
      </w:pPr>
    </w:p>
    <w:p w14:paraId="5A8E4CA9" w14:textId="77777777" w:rsidR="00713A1C" w:rsidRDefault="00713A1C" w:rsidP="0067673B">
      <w:pPr>
        <w:spacing w:line="240" w:lineRule="auto"/>
        <w:rPr>
          <w:rFonts w:cs="Arial"/>
        </w:rPr>
      </w:pPr>
    </w:p>
    <w:p w14:paraId="201FE1D0" w14:textId="77777777" w:rsidR="00713A1C" w:rsidRDefault="00713A1C" w:rsidP="0067673B">
      <w:pPr>
        <w:spacing w:line="240" w:lineRule="auto"/>
        <w:rPr>
          <w:rFonts w:cs="Arial"/>
        </w:rPr>
      </w:pPr>
    </w:p>
    <w:p w14:paraId="0226AA0E" w14:textId="77777777" w:rsidR="00713A1C" w:rsidRDefault="00713A1C" w:rsidP="0067673B">
      <w:pPr>
        <w:spacing w:line="240" w:lineRule="auto"/>
        <w:rPr>
          <w:rFonts w:cs="Arial"/>
        </w:rPr>
      </w:pPr>
    </w:p>
    <w:p w14:paraId="2056851F" w14:textId="77777777" w:rsidR="00713A1C" w:rsidRPr="00EE5FF6" w:rsidRDefault="00713A1C" w:rsidP="0067673B">
      <w:pPr>
        <w:spacing w:line="240" w:lineRule="auto"/>
        <w:rPr>
          <w:rFonts w:cs="Arial"/>
        </w:rPr>
      </w:pPr>
    </w:p>
    <w:p w14:paraId="323DCC48" w14:textId="77777777" w:rsidR="00713A1C" w:rsidRPr="00EE5FF6" w:rsidRDefault="00713A1C" w:rsidP="0067673B">
      <w:pPr>
        <w:spacing w:line="240" w:lineRule="auto"/>
        <w:rPr>
          <w:rFonts w:cs="Arial"/>
        </w:rPr>
      </w:pPr>
    </w:p>
    <w:tbl>
      <w:tblPr>
        <w:tblW w:w="9923" w:type="dxa"/>
        <w:tblCellMar>
          <w:left w:w="70" w:type="dxa"/>
          <w:right w:w="70" w:type="dxa"/>
        </w:tblCellMar>
        <w:tblLook w:val="04A0" w:firstRow="1" w:lastRow="0" w:firstColumn="1" w:lastColumn="0" w:noHBand="0" w:noVBand="1"/>
      </w:tblPr>
      <w:tblGrid>
        <w:gridCol w:w="3119"/>
        <w:gridCol w:w="2268"/>
        <w:gridCol w:w="2126"/>
        <w:gridCol w:w="2410"/>
      </w:tblGrid>
      <w:tr w:rsidR="00713A1C" w:rsidRPr="007C5AA7" w14:paraId="5743ABC5" w14:textId="77777777" w:rsidTr="001668FD">
        <w:trPr>
          <w:trHeight w:val="300"/>
        </w:trPr>
        <w:tc>
          <w:tcPr>
            <w:tcW w:w="3119" w:type="dxa"/>
            <w:tcBorders>
              <w:top w:val="nil"/>
              <w:left w:val="nil"/>
              <w:bottom w:val="nil"/>
              <w:right w:val="nil"/>
            </w:tcBorders>
            <w:noWrap/>
            <w:vAlign w:val="bottom"/>
            <w:hideMark/>
          </w:tcPr>
          <w:p w14:paraId="07D2C4B8" w14:textId="77777777" w:rsidR="00713A1C" w:rsidRPr="007C5AA7" w:rsidRDefault="00713A1C" w:rsidP="0067673B">
            <w:pPr>
              <w:spacing w:line="240" w:lineRule="auto"/>
              <w:rPr>
                <w:rFonts w:cs="Arial"/>
                <w:sz w:val="21"/>
                <w:szCs w:val="21"/>
              </w:rPr>
            </w:pPr>
            <w:r w:rsidRPr="007C5AA7">
              <w:rPr>
                <w:rFonts w:cs="Arial"/>
                <w:sz w:val="21"/>
                <w:szCs w:val="21"/>
              </w:rPr>
              <w:t>Priloga 1</w:t>
            </w:r>
          </w:p>
          <w:p w14:paraId="3BD18329" w14:textId="77777777" w:rsidR="00713A1C" w:rsidRPr="007C5AA7" w:rsidRDefault="00713A1C" w:rsidP="0067673B">
            <w:pPr>
              <w:spacing w:line="240" w:lineRule="auto"/>
              <w:rPr>
                <w:rFonts w:cs="Arial"/>
                <w:sz w:val="21"/>
                <w:szCs w:val="21"/>
              </w:rPr>
            </w:pPr>
          </w:p>
          <w:p w14:paraId="6FA19E33" w14:textId="77777777" w:rsidR="00713A1C" w:rsidRPr="007C5AA7" w:rsidRDefault="00713A1C" w:rsidP="0067673B">
            <w:pPr>
              <w:spacing w:line="240" w:lineRule="auto"/>
              <w:rPr>
                <w:rFonts w:cs="Arial"/>
                <w:sz w:val="21"/>
                <w:szCs w:val="21"/>
              </w:rPr>
            </w:pPr>
          </w:p>
        </w:tc>
        <w:tc>
          <w:tcPr>
            <w:tcW w:w="2268" w:type="dxa"/>
            <w:tcBorders>
              <w:top w:val="nil"/>
              <w:left w:val="nil"/>
              <w:bottom w:val="nil"/>
              <w:right w:val="nil"/>
            </w:tcBorders>
            <w:noWrap/>
            <w:vAlign w:val="bottom"/>
            <w:hideMark/>
          </w:tcPr>
          <w:p w14:paraId="263EF05B" w14:textId="77777777" w:rsidR="00713A1C" w:rsidRPr="007C5AA7" w:rsidRDefault="00713A1C" w:rsidP="0067673B">
            <w:pPr>
              <w:spacing w:line="240" w:lineRule="auto"/>
              <w:rPr>
                <w:rFonts w:cs="Arial"/>
                <w:sz w:val="21"/>
                <w:szCs w:val="21"/>
              </w:rPr>
            </w:pPr>
          </w:p>
        </w:tc>
        <w:tc>
          <w:tcPr>
            <w:tcW w:w="2126" w:type="dxa"/>
            <w:tcBorders>
              <w:top w:val="nil"/>
              <w:left w:val="nil"/>
              <w:bottom w:val="nil"/>
              <w:right w:val="nil"/>
            </w:tcBorders>
            <w:noWrap/>
            <w:vAlign w:val="bottom"/>
            <w:hideMark/>
          </w:tcPr>
          <w:p w14:paraId="5797A734" w14:textId="77777777" w:rsidR="00713A1C" w:rsidRPr="007C5AA7" w:rsidRDefault="00713A1C" w:rsidP="0067673B">
            <w:pPr>
              <w:spacing w:line="240" w:lineRule="auto"/>
              <w:rPr>
                <w:rFonts w:cs="Arial"/>
                <w:color w:val="000000"/>
                <w:sz w:val="21"/>
                <w:szCs w:val="21"/>
              </w:rPr>
            </w:pPr>
          </w:p>
        </w:tc>
        <w:tc>
          <w:tcPr>
            <w:tcW w:w="2410" w:type="dxa"/>
            <w:tcBorders>
              <w:top w:val="nil"/>
              <w:left w:val="nil"/>
              <w:bottom w:val="nil"/>
              <w:right w:val="nil"/>
            </w:tcBorders>
            <w:noWrap/>
            <w:vAlign w:val="bottom"/>
            <w:hideMark/>
          </w:tcPr>
          <w:p w14:paraId="6FF64F0D" w14:textId="77777777" w:rsidR="00713A1C" w:rsidRPr="007C5AA7" w:rsidRDefault="00713A1C" w:rsidP="0067673B">
            <w:pPr>
              <w:spacing w:line="240" w:lineRule="auto"/>
              <w:rPr>
                <w:rFonts w:cs="Arial"/>
                <w:color w:val="000000"/>
                <w:sz w:val="21"/>
                <w:szCs w:val="21"/>
              </w:rPr>
            </w:pPr>
          </w:p>
        </w:tc>
      </w:tr>
      <w:tr w:rsidR="00713A1C" w:rsidRPr="007C5AA7" w14:paraId="01189B59" w14:textId="77777777" w:rsidTr="001668FD">
        <w:trPr>
          <w:trHeight w:val="315"/>
        </w:trPr>
        <w:tc>
          <w:tcPr>
            <w:tcW w:w="3119" w:type="dxa"/>
            <w:tcBorders>
              <w:top w:val="single" w:sz="4" w:space="0" w:color="auto"/>
              <w:left w:val="single" w:sz="4" w:space="0" w:color="auto"/>
              <w:bottom w:val="single" w:sz="4" w:space="0" w:color="auto"/>
              <w:right w:val="single" w:sz="4" w:space="0" w:color="auto"/>
            </w:tcBorders>
            <w:noWrap/>
            <w:vAlign w:val="bottom"/>
            <w:hideMark/>
          </w:tcPr>
          <w:p w14:paraId="5A217CC1" w14:textId="77777777" w:rsidR="00713A1C" w:rsidRPr="007C5AA7" w:rsidRDefault="00713A1C" w:rsidP="0067673B">
            <w:pPr>
              <w:spacing w:line="240" w:lineRule="auto"/>
              <w:jc w:val="center"/>
              <w:rPr>
                <w:rFonts w:cs="Arial"/>
                <w:b/>
                <w:bCs/>
                <w:color w:val="000000"/>
                <w:sz w:val="21"/>
                <w:szCs w:val="21"/>
              </w:rPr>
            </w:pPr>
            <w:r w:rsidRPr="007C5AA7">
              <w:rPr>
                <w:rFonts w:cs="Arial"/>
                <w:b/>
                <w:bCs/>
                <w:color w:val="000000"/>
                <w:sz w:val="21"/>
                <w:szCs w:val="21"/>
              </w:rPr>
              <w:t>Izvajalec: podjetje</w:t>
            </w:r>
          </w:p>
        </w:tc>
        <w:tc>
          <w:tcPr>
            <w:tcW w:w="2268" w:type="dxa"/>
            <w:tcBorders>
              <w:top w:val="single" w:sz="4" w:space="0" w:color="auto"/>
              <w:left w:val="nil"/>
              <w:bottom w:val="single" w:sz="4" w:space="0" w:color="auto"/>
              <w:right w:val="single" w:sz="4" w:space="0" w:color="auto"/>
            </w:tcBorders>
            <w:noWrap/>
            <w:vAlign w:val="bottom"/>
            <w:hideMark/>
          </w:tcPr>
          <w:p w14:paraId="51BBF04C" w14:textId="77777777" w:rsidR="00713A1C" w:rsidRPr="007C5AA7" w:rsidRDefault="00713A1C" w:rsidP="0067673B">
            <w:pPr>
              <w:spacing w:line="240" w:lineRule="auto"/>
              <w:jc w:val="center"/>
              <w:rPr>
                <w:rFonts w:cs="Arial"/>
                <w:b/>
                <w:bCs/>
                <w:color w:val="000000"/>
                <w:sz w:val="21"/>
                <w:szCs w:val="21"/>
              </w:rPr>
            </w:pPr>
            <w:r w:rsidRPr="007C5AA7">
              <w:rPr>
                <w:rFonts w:cs="Arial"/>
                <w:b/>
                <w:bCs/>
                <w:color w:val="000000"/>
                <w:sz w:val="21"/>
                <w:szCs w:val="21"/>
              </w:rPr>
              <w:t xml:space="preserve">voznik/izvajalec: </w:t>
            </w:r>
          </w:p>
          <w:p w14:paraId="31FE7AF0" w14:textId="77777777" w:rsidR="00713A1C" w:rsidRPr="007C5AA7" w:rsidRDefault="00713A1C" w:rsidP="0067673B">
            <w:pPr>
              <w:spacing w:line="240" w:lineRule="auto"/>
              <w:jc w:val="center"/>
              <w:rPr>
                <w:rFonts w:cs="Arial"/>
                <w:b/>
                <w:bCs/>
                <w:color w:val="000000"/>
                <w:sz w:val="21"/>
                <w:szCs w:val="21"/>
              </w:rPr>
            </w:pPr>
            <w:r w:rsidRPr="007C5AA7">
              <w:rPr>
                <w:rFonts w:cs="Arial"/>
                <w:b/>
                <w:bCs/>
                <w:color w:val="000000"/>
                <w:sz w:val="21"/>
                <w:szCs w:val="21"/>
              </w:rPr>
              <w:t>ime in priimek</w:t>
            </w:r>
          </w:p>
        </w:tc>
        <w:tc>
          <w:tcPr>
            <w:tcW w:w="2126" w:type="dxa"/>
            <w:tcBorders>
              <w:top w:val="single" w:sz="4" w:space="0" w:color="auto"/>
              <w:left w:val="nil"/>
              <w:bottom w:val="single" w:sz="4" w:space="0" w:color="auto"/>
              <w:right w:val="single" w:sz="4" w:space="0" w:color="auto"/>
            </w:tcBorders>
            <w:noWrap/>
            <w:vAlign w:val="bottom"/>
            <w:hideMark/>
          </w:tcPr>
          <w:p w14:paraId="0ABF0F2D" w14:textId="77777777" w:rsidR="00713A1C" w:rsidRPr="007C5AA7" w:rsidRDefault="00713A1C" w:rsidP="0067673B">
            <w:pPr>
              <w:spacing w:line="240" w:lineRule="auto"/>
              <w:jc w:val="center"/>
              <w:rPr>
                <w:rFonts w:cs="Arial"/>
                <w:b/>
                <w:bCs/>
                <w:color w:val="000000"/>
                <w:sz w:val="21"/>
                <w:szCs w:val="21"/>
              </w:rPr>
            </w:pPr>
            <w:r w:rsidRPr="007C5AA7">
              <w:rPr>
                <w:rFonts w:cs="Arial"/>
                <w:b/>
                <w:bCs/>
                <w:color w:val="000000"/>
                <w:sz w:val="21"/>
                <w:szCs w:val="21"/>
              </w:rPr>
              <w:t>podpis voznika/izvajalca</w:t>
            </w:r>
          </w:p>
        </w:tc>
        <w:tc>
          <w:tcPr>
            <w:tcW w:w="2410" w:type="dxa"/>
            <w:tcBorders>
              <w:top w:val="single" w:sz="4" w:space="0" w:color="auto"/>
              <w:left w:val="nil"/>
              <w:bottom w:val="single" w:sz="4" w:space="0" w:color="auto"/>
              <w:right w:val="single" w:sz="4" w:space="0" w:color="auto"/>
            </w:tcBorders>
            <w:noWrap/>
            <w:vAlign w:val="bottom"/>
            <w:hideMark/>
          </w:tcPr>
          <w:p w14:paraId="5EB5D77C" w14:textId="77777777" w:rsidR="00713A1C" w:rsidRPr="007C5AA7" w:rsidRDefault="00713A1C" w:rsidP="0067673B">
            <w:pPr>
              <w:spacing w:line="240" w:lineRule="auto"/>
              <w:jc w:val="center"/>
              <w:rPr>
                <w:rFonts w:cs="Arial"/>
                <w:b/>
                <w:bCs/>
                <w:color w:val="000000"/>
                <w:sz w:val="21"/>
                <w:szCs w:val="21"/>
              </w:rPr>
            </w:pPr>
            <w:r w:rsidRPr="007C5AA7">
              <w:rPr>
                <w:rFonts w:cs="Arial"/>
                <w:b/>
                <w:bCs/>
                <w:color w:val="000000"/>
                <w:sz w:val="21"/>
                <w:szCs w:val="21"/>
              </w:rPr>
              <w:t>datum</w:t>
            </w:r>
          </w:p>
        </w:tc>
      </w:tr>
      <w:tr w:rsidR="00713A1C" w:rsidRPr="007C5AA7" w14:paraId="45F00361"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280C5D01"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7D58C7A0"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51EF4FC7"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64D47742"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669FA44D"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23BE895D"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5FA8888E"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5F8B8C45"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0791275C"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0F9EC16E"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156EFA70"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5D8A53B5"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1EBA295D"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66D189C2"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416DC9E1"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586F464B"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3FE880F7"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55A855C7"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35EF8929"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0241A862"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2BE68A5E"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4656F284"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10A29EE7"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49B6BB71"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4BF785E2"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2BE57246"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1C5DA387"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4F573015"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5EDC7EC0"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27CC8AA0"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71D80BC9"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08491250"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765036F0"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7E589802"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109F5562"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6CEEE660"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2408F14E"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061DFDB4"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479A96FD"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3E3D4D3E"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4B9B528A"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20BA4BFB"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2601997A"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2669A720"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41EB9A32"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50C91C76"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4E55CC02"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4C804D34"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711EB3FB"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5FD324C0"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06874D4E"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0FAD5459"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078997DA"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44933E8B"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43B03415"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4235B3D0"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21401924"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3311471B"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38E1A629"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584912D5"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59CAE484"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57AD8274"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36728890"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62EDCFC8"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0B6BD4EE"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066453CB"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51EF4120"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62A2532C"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085DA411"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30E9FC05"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42D45D24"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68060E22"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4B59294F"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36929850"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0C558871"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1B76262F"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1EA38ECD"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03AA0B05"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2D75694D"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7C650F08"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486005E1"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26CE76BC"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59ADD6A6"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7D107BA9"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4E0259B1"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4BFEA3DC"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02E115CD"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100E1C03"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08555DF6"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r w:rsidR="00713A1C" w:rsidRPr="007C5AA7" w14:paraId="27873C2A" w14:textId="77777777" w:rsidTr="001668FD">
        <w:trPr>
          <w:trHeight w:val="499"/>
        </w:trPr>
        <w:tc>
          <w:tcPr>
            <w:tcW w:w="3119" w:type="dxa"/>
            <w:tcBorders>
              <w:top w:val="nil"/>
              <w:left w:val="single" w:sz="4" w:space="0" w:color="auto"/>
              <w:bottom w:val="single" w:sz="4" w:space="0" w:color="auto"/>
              <w:right w:val="single" w:sz="4" w:space="0" w:color="auto"/>
            </w:tcBorders>
            <w:noWrap/>
            <w:vAlign w:val="bottom"/>
            <w:hideMark/>
          </w:tcPr>
          <w:p w14:paraId="4B37C566"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268" w:type="dxa"/>
            <w:tcBorders>
              <w:top w:val="nil"/>
              <w:left w:val="nil"/>
              <w:bottom w:val="single" w:sz="4" w:space="0" w:color="auto"/>
              <w:right w:val="single" w:sz="4" w:space="0" w:color="auto"/>
            </w:tcBorders>
            <w:noWrap/>
            <w:vAlign w:val="bottom"/>
            <w:hideMark/>
          </w:tcPr>
          <w:p w14:paraId="359CBBB0"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126" w:type="dxa"/>
            <w:tcBorders>
              <w:top w:val="nil"/>
              <w:left w:val="nil"/>
              <w:bottom w:val="single" w:sz="4" w:space="0" w:color="auto"/>
              <w:right w:val="single" w:sz="4" w:space="0" w:color="auto"/>
            </w:tcBorders>
            <w:noWrap/>
            <w:vAlign w:val="bottom"/>
            <w:hideMark/>
          </w:tcPr>
          <w:p w14:paraId="58D91C6A"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c>
          <w:tcPr>
            <w:tcW w:w="2410" w:type="dxa"/>
            <w:tcBorders>
              <w:top w:val="nil"/>
              <w:left w:val="nil"/>
              <w:bottom w:val="single" w:sz="4" w:space="0" w:color="auto"/>
              <w:right w:val="single" w:sz="4" w:space="0" w:color="auto"/>
            </w:tcBorders>
            <w:noWrap/>
            <w:vAlign w:val="bottom"/>
            <w:hideMark/>
          </w:tcPr>
          <w:p w14:paraId="1C23E14E" w14:textId="77777777" w:rsidR="00713A1C" w:rsidRPr="007C5AA7" w:rsidRDefault="00713A1C" w:rsidP="0067673B">
            <w:pPr>
              <w:spacing w:line="240" w:lineRule="auto"/>
              <w:rPr>
                <w:rFonts w:cs="Arial"/>
                <w:color w:val="000000"/>
                <w:sz w:val="21"/>
                <w:szCs w:val="21"/>
              </w:rPr>
            </w:pPr>
            <w:r w:rsidRPr="007C5AA7">
              <w:rPr>
                <w:rFonts w:cs="Arial"/>
                <w:color w:val="000000"/>
                <w:sz w:val="21"/>
                <w:szCs w:val="21"/>
              </w:rPr>
              <w:t> </w:t>
            </w:r>
          </w:p>
        </w:tc>
      </w:tr>
    </w:tbl>
    <w:p w14:paraId="0A1BCE09" w14:textId="77777777" w:rsidR="00713A1C" w:rsidRPr="007C5AA7" w:rsidRDefault="00713A1C" w:rsidP="0067673B">
      <w:pPr>
        <w:spacing w:line="240" w:lineRule="auto"/>
        <w:rPr>
          <w:rFonts w:cs="Arial"/>
          <w:sz w:val="21"/>
          <w:szCs w:val="21"/>
        </w:rPr>
      </w:pPr>
    </w:p>
    <w:p w14:paraId="67BBDA47" w14:textId="77777777" w:rsidR="00713A1C" w:rsidRPr="007C5AA7" w:rsidRDefault="00713A1C" w:rsidP="0067673B">
      <w:pPr>
        <w:autoSpaceDE w:val="0"/>
        <w:autoSpaceDN w:val="0"/>
        <w:adjustRightInd w:val="0"/>
        <w:spacing w:line="240" w:lineRule="auto"/>
        <w:rPr>
          <w:rFonts w:cs="Arial"/>
          <w:color w:val="000000"/>
          <w:sz w:val="21"/>
          <w:szCs w:val="21"/>
        </w:rPr>
      </w:pPr>
    </w:p>
    <w:p w14:paraId="2CB1B9AD" w14:textId="77777777" w:rsidR="00713A1C" w:rsidRDefault="00713A1C" w:rsidP="0067673B">
      <w:pPr>
        <w:spacing w:line="240" w:lineRule="auto"/>
        <w:rPr>
          <w:rFonts w:cs="Arial"/>
        </w:rPr>
      </w:pPr>
    </w:p>
    <w:p w14:paraId="392CDA32" w14:textId="77777777" w:rsidR="00713A1C" w:rsidRPr="00A273BE" w:rsidRDefault="00713A1C" w:rsidP="0067673B">
      <w:pPr>
        <w:spacing w:line="240" w:lineRule="auto"/>
        <w:rPr>
          <w:rFonts w:cs="Arial"/>
        </w:rPr>
      </w:pPr>
      <w:r w:rsidRPr="008D4DFD">
        <w:rPr>
          <w:rFonts w:cs="Arial"/>
          <w:b/>
          <w:bCs/>
          <w:i/>
          <w:iCs/>
          <w:color w:val="7F7F7F" w:themeColor="text1" w:themeTint="80"/>
        </w:rPr>
        <w:t>NAVODILO</w:t>
      </w:r>
      <w:r w:rsidRPr="008D4DFD">
        <w:rPr>
          <w:rFonts w:cs="Arial"/>
          <w:i/>
          <w:iCs/>
          <w:color w:val="7F7F7F" w:themeColor="text1" w:themeTint="80"/>
        </w:rPr>
        <w:t xml:space="preserve">: Ponudnik ob oddaji ponudbe </w:t>
      </w:r>
      <w:r>
        <w:rPr>
          <w:rFonts w:cs="Arial"/>
          <w:i/>
          <w:iCs/>
          <w:color w:val="7F7F7F" w:themeColor="text1" w:themeTint="80"/>
        </w:rPr>
        <w:t>tega dokumenta ne izpolnjuje in ne oddaja</w:t>
      </w:r>
      <w:r w:rsidRPr="008D4DFD">
        <w:rPr>
          <w:rFonts w:cs="Arial"/>
          <w:i/>
          <w:iCs/>
          <w:color w:val="7F7F7F" w:themeColor="text1" w:themeTint="80"/>
        </w:rPr>
        <w:t>.</w:t>
      </w:r>
    </w:p>
    <w:p w14:paraId="7DF637B5" w14:textId="77777777" w:rsidR="00713A1C" w:rsidRPr="005178B0" w:rsidRDefault="00713A1C" w:rsidP="0067673B">
      <w:pPr>
        <w:spacing w:line="240" w:lineRule="auto"/>
        <w:jc w:val="right"/>
      </w:pPr>
    </w:p>
    <w:sectPr w:rsidR="00713A1C" w:rsidRPr="005178B0" w:rsidSect="00AF6718">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DE83F" w14:textId="77777777" w:rsidR="001F7661" w:rsidRDefault="001F7661" w:rsidP="00107834">
      <w:pPr>
        <w:spacing w:line="240" w:lineRule="auto"/>
      </w:pPr>
      <w:r>
        <w:separator/>
      </w:r>
    </w:p>
  </w:endnote>
  <w:endnote w:type="continuationSeparator" w:id="0">
    <w:p w14:paraId="13B9D129" w14:textId="77777777" w:rsidR="001F7661" w:rsidRDefault="001F766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F146" w14:textId="5A2DC2E6" w:rsidR="001F7661" w:rsidRPr="00831D98" w:rsidRDefault="001F7661" w:rsidP="00152883">
    <w:pPr>
      <w:pStyle w:val="Noga"/>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01D69" w14:textId="3682FCEC" w:rsidR="001F7661" w:rsidRPr="00887C43" w:rsidRDefault="001F7661" w:rsidP="00887C43">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B6467" w14:textId="77777777" w:rsidR="001F7661" w:rsidRDefault="001F7661" w:rsidP="00107834">
      <w:pPr>
        <w:spacing w:line="240" w:lineRule="auto"/>
      </w:pPr>
      <w:r>
        <w:separator/>
      </w:r>
    </w:p>
  </w:footnote>
  <w:footnote w:type="continuationSeparator" w:id="0">
    <w:p w14:paraId="3EAA8F0F" w14:textId="77777777" w:rsidR="001F7661" w:rsidRDefault="001F7661" w:rsidP="00107834">
      <w:pPr>
        <w:spacing w:line="240" w:lineRule="auto"/>
      </w:pPr>
      <w:r>
        <w:continuationSeparator/>
      </w:r>
    </w:p>
  </w:footnote>
  <w:footnote w:id="1">
    <w:p w14:paraId="33044552" w14:textId="77777777" w:rsidR="001F7661" w:rsidRDefault="001F7661" w:rsidP="0062302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7F17D" w14:textId="79A359E6" w:rsidR="001F7661" w:rsidRPr="000B54AC" w:rsidRDefault="00A75382" w:rsidP="00BB1E26">
    <w:pPr>
      <w:pStyle w:val="Glava"/>
      <w:rPr>
        <w:sz w:val="16"/>
        <w:szCs w:val="16"/>
      </w:rPr>
    </w:pPr>
    <w:r>
      <w:rPr>
        <w:b/>
        <w:noProof/>
        <w:color w:val="0073BE"/>
      </w:rPr>
      <w:drawing>
        <wp:anchor distT="0" distB="0" distL="114300" distR="114300" simplePos="0" relativeHeight="251659264" behindDoc="1" locked="0" layoutInCell="1" allowOverlap="1" wp14:anchorId="0259780E" wp14:editId="7ECB3658">
          <wp:simplePos x="0" y="0"/>
          <wp:positionH relativeFrom="page">
            <wp:posOffset>4829175</wp:posOffset>
          </wp:positionH>
          <wp:positionV relativeFrom="paragraph">
            <wp:posOffset>-135890</wp:posOffset>
          </wp:positionV>
          <wp:extent cx="2409190" cy="1019810"/>
          <wp:effectExtent l="0" t="0" r="0" b="889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2409190" cy="10198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74998">
      <w:tab/>
    </w:r>
    <w:r w:rsidR="00474998">
      <w:tab/>
    </w:r>
    <w:r w:rsidR="00275FE6">
      <w:rPr>
        <w:sz w:val="16"/>
        <w:szCs w:val="16"/>
      </w:rPr>
      <w:br/>
    </w:r>
    <w:r w:rsidR="001F7661" w:rsidRPr="000B54AC">
      <w:rPr>
        <w:sz w:val="16"/>
        <w:szCs w:val="16"/>
      </w:rPr>
      <w:br/>
    </w:r>
  </w:p>
  <w:p w14:paraId="50A80D7E" w14:textId="648912CE" w:rsidR="001F7661" w:rsidRDefault="001F7661" w:rsidP="00A75382">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szCs w:val="20"/>
      </w:rPr>
    </w:lvl>
    <w:lvl w:ilvl="1">
      <w:start w:val="1"/>
      <w:numFmt w:val="decimal"/>
      <w:lvlText w:val="%1.%2"/>
      <w:lvlJc w:val="left"/>
      <w:pPr>
        <w:tabs>
          <w:tab w:val="num" w:pos="0"/>
        </w:tabs>
        <w:ind w:left="499" w:hanging="357"/>
      </w:pPr>
      <w:rPr>
        <w:rFonts w:cs="Times New Roman"/>
        <w:szCs w:val="20"/>
      </w:rPr>
    </w:lvl>
    <w:lvl w:ilvl="2">
      <w:start w:val="1"/>
      <w:numFmt w:val="decimal"/>
      <w:lvlText w:val="%1.%2.%3"/>
      <w:lvlJc w:val="left"/>
      <w:pPr>
        <w:tabs>
          <w:tab w:val="num" w:pos="0"/>
        </w:tabs>
        <w:ind w:left="357" w:hanging="357"/>
      </w:pPr>
      <w:rPr>
        <w:rFonts w:cs="Times New Roman"/>
        <w:szCs w:val="20"/>
      </w:rPr>
    </w:lvl>
    <w:lvl w:ilvl="3">
      <w:start w:val="1"/>
      <w:numFmt w:val="decimal"/>
      <w:lvlText w:val="%1.%2.%3.%4"/>
      <w:lvlJc w:val="left"/>
      <w:pPr>
        <w:tabs>
          <w:tab w:val="num" w:pos="0"/>
        </w:tabs>
        <w:ind w:left="357" w:hanging="357"/>
      </w:pPr>
      <w:rPr>
        <w:rFonts w:cs="Times New Roman"/>
        <w:szCs w:val="20"/>
      </w:rPr>
    </w:lvl>
    <w:lvl w:ilvl="4">
      <w:start w:val="1"/>
      <w:numFmt w:val="decimal"/>
      <w:lvlText w:val="%1.%2.%3.%4.%5"/>
      <w:lvlJc w:val="left"/>
      <w:pPr>
        <w:tabs>
          <w:tab w:val="num" w:pos="0"/>
        </w:tabs>
        <w:ind w:left="357" w:hanging="357"/>
      </w:pPr>
      <w:rPr>
        <w:rFonts w:cs="Times New Roman"/>
        <w:szCs w:val="20"/>
      </w:rPr>
    </w:lvl>
    <w:lvl w:ilvl="5">
      <w:start w:val="1"/>
      <w:numFmt w:val="decimal"/>
      <w:lvlText w:val="%1.%2.%3.%4.%5.%6"/>
      <w:lvlJc w:val="left"/>
      <w:pPr>
        <w:tabs>
          <w:tab w:val="num" w:pos="0"/>
        </w:tabs>
        <w:ind w:left="357" w:hanging="357"/>
      </w:pPr>
      <w:rPr>
        <w:rFonts w:cs="Times New Roman"/>
        <w:szCs w:val="20"/>
      </w:rPr>
    </w:lvl>
    <w:lvl w:ilvl="6">
      <w:start w:val="1"/>
      <w:numFmt w:val="decimal"/>
      <w:lvlText w:val="%1.%2.%3.%4.%5.%6.%7"/>
      <w:lvlJc w:val="left"/>
      <w:pPr>
        <w:tabs>
          <w:tab w:val="num" w:pos="0"/>
        </w:tabs>
        <w:ind w:left="357" w:hanging="357"/>
      </w:pPr>
      <w:rPr>
        <w:rFonts w:cs="Times New Roman"/>
        <w:szCs w:val="20"/>
      </w:rPr>
    </w:lvl>
    <w:lvl w:ilvl="7">
      <w:start w:val="1"/>
      <w:numFmt w:val="decimal"/>
      <w:lvlText w:val="%1.%2.%3.%4.%5.%6.%7.%8"/>
      <w:lvlJc w:val="left"/>
      <w:pPr>
        <w:tabs>
          <w:tab w:val="num" w:pos="0"/>
        </w:tabs>
        <w:ind w:left="357" w:hanging="357"/>
      </w:pPr>
      <w:rPr>
        <w:rFonts w:cs="Times New Roman"/>
        <w:szCs w:val="20"/>
      </w:rPr>
    </w:lvl>
    <w:lvl w:ilvl="8">
      <w:start w:val="1"/>
      <w:numFmt w:val="decimal"/>
      <w:lvlText w:val="%1.%2.%3.%4.%5.%6.%7.%8.%9"/>
      <w:lvlJc w:val="left"/>
      <w:pPr>
        <w:tabs>
          <w:tab w:val="num" w:pos="0"/>
        </w:tabs>
        <w:ind w:left="357" w:hanging="357"/>
      </w:pPr>
      <w:rPr>
        <w:rFonts w:cs="Times New Roman"/>
        <w:szCs w:val="20"/>
      </w:rPr>
    </w:lvl>
  </w:abstractNum>
  <w:abstractNum w:abstractNumId="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3"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4" w15:restartNumberingAfterBreak="0">
    <w:nsid w:val="019E2E90"/>
    <w:multiLevelType w:val="multilevel"/>
    <w:tmpl w:val="70AAA324"/>
    <w:numStyleLink w:val="Natevanjestevilkami"/>
  </w:abstractNum>
  <w:abstractNum w:abstractNumId="5"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321908"/>
    <w:multiLevelType w:val="multilevel"/>
    <w:tmpl w:val="EBA82116"/>
    <w:lvl w:ilvl="0">
      <w:start w:val="1"/>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0D1FE7"/>
    <w:multiLevelType w:val="multilevel"/>
    <w:tmpl w:val="2114831E"/>
    <w:numStyleLink w:val="Headings"/>
  </w:abstractNum>
  <w:abstractNum w:abstractNumId="11" w15:restartNumberingAfterBreak="0">
    <w:nsid w:val="2E7C029D"/>
    <w:multiLevelType w:val="hybridMultilevel"/>
    <w:tmpl w:val="BC883C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A84294"/>
    <w:multiLevelType w:val="hybridMultilevel"/>
    <w:tmpl w:val="785E3D9C"/>
    <w:lvl w:ilvl="0" w:tplc="F962B6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A017A87"/>
    <w:multiLevelType w:val="hybridMultilevel"/>
    <w:tmpl w:val="CB1EC6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9B581C"/>
    <w:multiLevelType w:val="hybridMultilevel"/>
    <w:tmpl w:val="C7F80852"/>
    <w:lvl w:ilvl="0" w:tplc="04240005">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80E79AE"/>
    <w:multiLevelType w:val="hybridMultilevel"/>
    <w:tmpl w:val="B25C0526"/>
    <w:lvl w:ilvl="0" w:tplc="158AB5A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171962"/>
    <w:multiLevelType w:val="multilevel"/>
    <w:tmpl w:val="A0FEA43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931E51"/>
    <w:multiLevelType w:val="hybridMultilevel"/>
    <w:tmpl w:val="930A861C"/>
    <w:lvl w:ilvl="0" w:tplc="158AB5AA">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54C67A6B"/>
    <w:multiLevelType w:val="hybridMultilevel"/>
    <w:tmpl w:val="50A65E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65E20AF"/>
    <w:multiLevelType w:val="hybridMultilevel"/>
    <w:tmpl w:val="2960CBB2"/>
    <w:lvl w:ilvl="0" w:tplc="4F70CEB8">
      <w:start w:val="1"/>
      <w:numFmt w:val="upperRoman"/>
      <w:lvlText w:val="%1."/>
      <w:lvlJc w:val="left"/>
      <w:pPr>
        <w:ind w:left="851" w:hanging="491"/>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15:restartNumberingAfterBreak="0">
    <w:nsid w:val="6BF26631"/>
    <w:multiLevelType w:val="hybridMultilevel"/>
    <w:tmpl w:val="5F92F654"/>
    <w:lvl w:ilvl="0" w:tplc="2CFC31CA">
      <w:start w:val="1"/>
      <w:numFmt w:val="bullet"/>
      <w:lvlText w:val=""/>
      <w:lvlJc w:val="left"/>
      <w:pPr>
        <w:ind w:left="720" w:hanging="360"/>
      </w:pPr>
      <w:rPr>
        <w:rFonts w:ascii="Wingdings" w:hAnsi="Wingdings" w:cs="Wingdings"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DA65721"/>
    <w:multiLevelType w:val="hybridMultilevel"/>
    <w:tmpl w:val="305A52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3" w15:restartNumberingAfterBreak="0">
    <w:nsid w:val="6E6E3312"/>
    <w:multiLevelType w:val="hybridMultilevel"/>
    <w:tmpl w:val="FD52D47C"/>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3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73570B6"/>
    <w:multiLevelType w:val="hybridMultilevel"/>
    <w:tmpl w:val="D034F608"/>
    <w:lvl w:ilvl="0" w:tplc="BCE64D3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8D30B11"/>
    <w:multiLevelType w:val="hybridMultilevel"/>
    <w:tmpl w:val="8EAE52F2"/>
    <w:lvl w:ilvl="0" w:tplc="158AB5A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990ED9"/>
    <w:multiLevelType w:val="hybridMultilevel"/>
    <w:tmpl w:val="B3B6F5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82157466">
    <w:abstractNumId w:val="32"/>
  </w:num>
  <w:num w:numId="2" w16cid:durableId="1079982479">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822429196">
    <w:abstractNumId w:val="29"/>
  </w:num>
  <w:num w:numId="4" w16cid:durableId="1741443922">
    <w:abstractNumId w:val="18"/>
  </w:num>
  <w:num w:numId="5" w16cid:durableId="1879469679">
    <w:abstractNumId w:val="22"/>
  </w:num>
  <w:num w:numId="6" w16cid:durableId="355542174">
    <w:abstractNumId w:val="8"/>
  </w:num>
  <w:num w:numId="7" w16cid:durableId="253517795">
    <w:abstractNumId w:val="4"/>
  </w:num>
  <w:num w:numId="8" w16cid:durableId="316302623">
    <w:abstractNumId w:val="5"/>
  </w:num>
  <w:num w:numId="9" w16cid:durableId="1938324192">
    <w:abstractNumId w:val="34"/>
  </w:num>
  <w:num w:numId="10" w16cid:durableId="975527637">
    <w:abstractNumId w:val="36"/>
  </w:num>
  <w:num w:numId="11" w16cid:durableId="1926567664">
    <w:abstractNumId w:val="12"/>
  </w:num>
  <w:num w:numId="12" w16cid:durableId="1322661444">
    <w:abstractNumId w:val="26"/>
  </w:num>
  <w:num w:numId="13" w16cid:durableId="524753745">
    <w:abstractNumId w:val="28"/>
  </w:num>
  <w:num w:numId="14" w16cid:durableId="534544067">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5" w16cid:durableId="1523127237">
    <w:abstractNumId w:val="19"/>
  </w:num>
  <w:num w:numId="16" w16cid:durableId="1679775559">
    <w:abstractNumId w:val="6"/>
  </w:num>
  <w:num w:numId="17" w16cid:durableId="1381858817">
    <w:abstractNumId w:val="9"/>
  </w:num>
  <w:num w:numId="18" w16cid:durableId="821233264">
    <w:abstractNumId w:val="10"/>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499196927">
    <w:abstractNumId w:val="10"/>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0" w16cid:durableId="683244475">
    <w:abstractNumId w:val="10"/>
  </w:num>
  <w:num w:numId="21" w16cid:durableId="114569622">
    <w:abstractNumId w:val="14"/>
  </w:num>
  <w:num w:numId="22" w16cid:durableId="457533186">
    <w:abstractNumId w:val="35"/>
  </w:num>
  <w:num w:numId="23" w16cid:durableId="1969310086">
    <w:abstractNumId w:val="38"/>
  </w:num>
  <w:num w:numId="24" w16cid:durableId="1562671297">
    <w:abstractNumId w:val="17"/>
  </w:num>
  <w:num w:numId="25" w16cid:durableId="1093935086">
    <w:abstractNumId w:val="1"/>
  </w:num>
  <w:num w:numId="26" w16cid:durableId="1828520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2188753">
    <w:abstractNumId w:val="3"/>
  </w:num>
  <w:num w:numId="28" w16cid:durableId="356853600">
    <w:abstractNumId w:val="7"/>
  </w:num>
  <w:num w:numId="29" w16cid:durableId="1466969164">
    <w:abstractNumId w:val="2"/>
  </w:num>
  <w:num w:numId="30" w16cid:durableId="848375670">
    <w:abstractNumId w:val="13"/>
  </w:num>
  <w:num w:numId="31" w16cid:durableId="361520702">
    <w:abstractNumId w:val="24"/>
  </w:num>
  <w:num w:numId="32" w16cid:durableId="1199857081">
    <w:abstractNumId w:val="11"/>
  </w:num>
  <w:num w:numId="33" w16cid:durableId="11968892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31326027">
    <w:abstractNumId w:val="21"/>
    <w:lvlOverride w:ilvl="0">
      <w:startOverride w:val="1"/>
    </w:lvlOverride>
  </w:num>
  <w:num w:numId="35" w16cid:durableId="113209083">
    <w:abstractNumId w:val="27"/>
  </w:num>
  <w:num w:numId="36" w16cid:durableId="1855917538">
    <w:abstractNumId w:val="16"/>
  </w:num>
  <w:num w:numId="37" w16cid:durableId="1288928444">
    <w:abstractNumId w:val="31"/>
  </w:num>
  <w:num w:numId="38" w16cid:durableId="1168133351">
    <w:abstractNumId w:val="20"/>
  </w:num>
  <w:num w:numId="39" w16cid:durableId="629019923">
    <w:abstractNumId w:val="21"/>
  </w:num>
  <w:num w:numId="40" w16cid:durableId="834221339">
    <w:abstractNumId w:val="15"/>
  </w:num>
  <w:num w:numId="41" w16cid:durableId="489030460">
    <w:abstractNumId w:val="37"/>
  </w:num>
  <w:num w:numId="42" w16cid:durableId="1393508466">
    <w:abstractNumId w:val="23"/>
  </w:num>
  <w:num w:numId="43" w16cid:durableId="1477382020">
    <w:abstractNumId w:val="1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4" w16cid:durableId="1962684565">
    <w:abstractNumId w:val="33"/>
  </w:num>
  <w:num w:numId="45" w16cid:durableId="1438523321">
    <w:abstractNumId w:val="30"/>
  </w:num>
  <w:num w:numId="46" w16cid:durableId="1222332288">
    <w:abstractNumId w:val="33"/>
  </w:num>
  <w:num w:numId="47" w16cid:durableId="1400060833">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cumentProtection w:edit="readOnly" w:enforcement="0"/>
  <w:defaultTabStop w:val="708"/>
  <w:hyphenationZone w:val="425"/>
  <w:characterSpacingControl w:val="doNotCompress"/>
  <w:hdrShapeDefaults>
    <o:shapedefaults v:ext="edit" spidmax="89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988"/>
    <w:rsid w:val="00004B23"/>
    <w:rsid w:val="00005F4B"/>
    <w:rsid w:val="00010E67"/>
    <w:rsid w:val="00011ADB"/>
    <w:rsid w:val="00014214"/>
    <w:rsid w:val="00015DD6"/>
    <w:rsid w:val="000344DF"/>
    <w:rsid w:val="0003458C"/>
    <w:rsid w:val="0003624D"/>
    <w:rsid w:val="00040055"/>
    <w:rsid w:val="000424BB"/>
    <w:rsid w:val="00053B35"/>
    <w:rsid w:val="00060E2A"/>
    <w:rsid w:val="0006117D"/>
    <w:rsid w:val="0006500B"/>
    <w:rsid w:val="00065BF3"/>
    <w:rsid w:val="00065CD3"/>
    <w:rsid w:val="0007004C"/>
    <w:rsid w:val="000737A2"/>
    <w:rsid w:val="00073E77"/>
    <w:rsid w:val="00075643"/>
    <w:rsid w:val="000757BF"/>
    <w:rsid w:val="00077BD5"/>
    <w:rsid w:val="00080DDE"/>
    <w:rsid w:val="0008140E"/>
    <w:rsid w:val="000918E8"/>
    <w:rsid w:val="00091B32"/>
    <w:rsid w:val="000965DF"/>
    <w:rsid w:val="00096A31"/>
    <w:rsid w:val="0009799E"/>
    <w:rsid w:val="00097A70"/>
    <w:rsid w:val="000A351D"/>
    <w:rsid w:val="000A41B8"/>
    <w:rsid w:val="000A4471"/>
    <w:rsid w:val="000A45B0"/>
    <w:rsid w:val="000A4B6A"/>
    <w:rsid w:val="000A71DC"/>
    <w:rsid w:val="000B54AC"/>
    <w:rsid w:val="000B66C4"/>
    <w:rsid w:val="000B7A9C"/>
    <w:rsid w:val="000C735E"/>
    <w:rsid w:val="000C799C"/>
    <w:rsid w:val="000E247D"/>
    <w:rsid w:val="000E2AF5"/>
    <w:rsid w:val="000E2EA8"/>
    <w:rsid w:val="000E39A0"/>
    <w:rsid w:val="000E7E80"/>
    <w:rsid w:val="000F085B"/>
    <w:rsid w:val="000F75C6"/>
    <w:rsid w:val="0010091F"/>
    <w:rsid w:val="00101682"/>
    <w:rsid w:val="00103EAE"/>
    <w:rsid w:val="00107834"/>
    <w:rsid w:val="0011549B"/>
    <w:rsid w:val="0011613B"/>
    <w:rsid w:val="00120550"/>
    <w:rsid w:val="00121908"/>
    <w:rsid w:val="00121D64"/>
    <w:rsid w:val="001256F0"/>
    <w:rsid w:val="00126055"/>
    <w:rsid w:val="00126FA0"/>
    <w:rsid w:val="00127ED5"/>
    <w:rsid w:val="001317DD"/>
    <w:rsid w:val="00131CF2"/>
    <w:rsid w:val="0013348F"/>
    <w:rsid w:val="001346DF"/>
    <w:rsid w:val="00140271"/>
    <w:rsid w:val="00142B7E"/>
    <w:rsid w:val="00142EA9"/>
    <w:rsid w:val="0014694B"/>
    <w:rsid w:val="00150B80"/>
    <w:rsid w:val="0015184D"/>
    <w:rsid w:val="00151919"/>
    <w:rsid w:val="00152883"/>
    <w:rsid w:val="00152B13"/>
    <w:rsid w:val="001533F7"/>
    <w:rsid w:val="00161559"/>
    <w:rsid w:val="00161942"/>
    <w:rsid w:val="001623E6"/>
    <w:rsid w:val="00164F36"/>
    <w:rsid w:val="00166B3B"/>
    <w:rsid w:val="001716C5"/>
    <w:rsid w:val="0017436F"/>
    <w:rsid w:val="00174D87"/>
    <w:rsid w:val="00176D5C"/>
    <w:rsid w:val="00182BED"/>
    <w:rsid w:val="0018465B"/>
    <w:rsid w:val="001859BB"/>
    <w:rsid w:val="001867E8"/>
    <w:rsid w:val="0018717F"/>
    <w:rsid w:val="0019424A"/>
    <w:rsid w:val="0019561C"/>
    <w:rsid w:val="00195B86"/>
    <w:rsid w:val="001974DA"/>
    <w:rsid w:val="001A407F"/>
    <w:rsid w:val="001A6646"/>
    <w:rsid w:val="001B0726"/>
    <w:rsid w:val="001B6746"/>
    <w:rsid w:val="001B6B52"/>
    <w:rsid w:val="001C45A1"/>
    <w:rsid w:val="001C465D"/>
    <w:rsid w:val="001C5AE3"/>
    <w:rsid w:val="001C6056"/>
    <w:rsid w:val="001D419A"/>
    <w:rsid w:val="001D46BA"/>
    <w:rsid w:val="001D4F3B"/>
    <w:rsid w:val="001D6A27"/>
    <w:rsid w:val="001E1E80"/>
    <w:rsid w:val="001E2EA1"/>
    <w:rsid w:val="001E304B"/>
    <w:rsid w:val="001E685C"/>
    <w:rsid w:val="001F0C07"/>
    <w:rsid w:val="001F22A5"/>
    <w:rsid w:val="001F2C54"/>
    <w:rsid w:val="001F614F"/>
    <w:rsid w:val="001F6F87"/>
    <w:rsid w:val="001F7661"/>
    <w:rsid w:val="002016D3"/>
    <w:rsid w:val="00203401"/>
    <w:rsid w:val="00213A94"/>
    <w:rsid w:val="00217E26"/>
    <w:rsid w:val="00224601"/>
    <w:rsid w:val="0022522F"/>
    <w:rsid w:val="00226FB0"/>
    <w:rsid w:val="00232CB5"/>
    <w:rsid w:val="0023306B"/>
    <w:rsid w:val="002336D8"/>
    <w:rsid w:val="00234453"/>
    <w:rsid w:val="00237077"/>
    <w:rsid w:val="00242AB7"/>
    <w:rsid w:val="00242E3D"/>
    <w:rsid w:val="00244EAA"/>
    <w:rsid w:val="00250608"/>
    <w:rsid w:val="0025212F"/>
    <w:rsid w:val="0025279C"/>
    <w:rsid w:val="00255517"/>
    <w:rsid w:val="00261DF2"/>
    <w:rsid w:val="0026289B"/>
    <w:rsid w:val="002639F8"/>
    <w:rsid w:val="00263F7A"/>
    <w:rsid w:val="00270A35"/>
    <w:rsid w:val="002728BE"/>
    <w:rsid w:val="00274551"/>
    <w:rsid w:val="00275357"/>
    <w:rsid w:val="00275FE6"/>
    <w:rsid w:val="002769E8"/>
    <w:rsid w:val="00280C52"/>
    <w:rsid w:val="002814E9"/>
    <w:rsid w:val="00281AAF"/>
    <w:rsid w:val="0028289E"/>
    <w:rsid w:val="00282C53"/>
    <w:rsid w:val="002838E4"/>
    <w:rsid w:val="002903E9"/>
    <w:rsid w:val="00292D53"/>
    <w:rsid w:val="002931F0"/>
    <w:rsid w:val="002958FE"/>
    <w:rsid w:val="002A367F"/>
    <w:rsid w:val="002A4D70"/>
    <w:rsid w:val="002A6853"/>
    <w:rsid w:val="002B0C97"/>
    <w:rsid w:val="002B2B13"/>
    <w:rsid w:val="002B5236"/>
    <w:rsid w:val="002C035F"/>
    <w:rsid w:val="002C0C4F"/>
    <w:rsid w:val="002C173A"/>
    <w:rsid w:val="002C427C"/>
    <w:rsid w:val="002C5389"/>
    <w:rsid w:val="002D4F2D"/>
    <w:rsid w:val="002D5895"/>
    <w:rsid w:val="002D6CB5"/>
    <w:rsid w:val="002E00E0"/>
    <w:rsid w:val="002E383E"/>
    <w:rsid w:val="002E4ECA"/>
    <w:rsid w:val="002F3199"/>
    <w:rsid w:val="002F3D91"/>
    <w:rsid w:val="002F5592"/>
    <w:rsid w:val="002F7658"/>
    <w:rsid w:val="002F7F47"/>
    <w:rsid w:val="002F7F9C"/>
    <w:rsid w:val="00300276"/>
    <w:rsid w:val="0030028A"/>
    <w:rsid w:val="00303271"/>
    <w:rsid w:val="00304BC5"/>
    <w:rsid w:val="00306937"/>
    <w:rsid w:val="00307EBF"/>
    <w:rsid w:val="00307F19"/>
    <w:rsid w:val="00307F37"/>
    <w:rsid w:val="003174CC"/>
    <w:rsid w:val="00320AE5"/>
    <w:rsid w:val="00321E8F"/>
    <w:rsid w:val="003220BA"/>
    <w:rsid w:val="0032399A"/>
    <w:rsid w:val="00323DE4"/>
    <w:rsid w:val="00327FD1"/>
    <w:rsid w:val="003303D1"/>
    <w:rsid w:val="003334F7"/>
    <w:rsid w:val="00333B73"/>
    <w:rsid w:val="003353C1"/>
    <w:rsid w:val="00335EE6"/>
    <w:rsid w:val="00342B1C"/>
    <w:rsid w:val="003439F3"/>
    <w:rsid w:val="00343A24"/>
    <w:rsid w:val="00345553"/>
    <w:rsid w:val="00345784"/>
    <w:rsid w:val="003468BE"/>
    <w:rsid w:val="00347BB3"/>
    <w:rsid w:val="00350D7A"/>
    <w:rsid w:val="0035229F"/>
    <w:rsid w:val="003529CF"/>
    <w:rsid w:val="00354169"/>
    <w:rsid w:val="00360030"/>
    <w:rsid w:val="00360B5B"/>
    <w:rsid w:val="003615A1"/>
    <w:rsid w:val="00361663"/>
    <w:rsid w:val="00361960"/>
    <w:rsid w:val="00361E99"/>
    <w:rsid w:val="00366B65"/>
    <w:rsid w:val="0037030A"/>
    <w:rsid w:val="00376417"/>
    <w:rsid w:val="003766DE"/>
    <w:rsid w:val="00376F16"/>
    <w:rsid w:val="003807D9"/>
    <w:rsid w:val="00380A46"/>
    <w:rsid w:val="00383122"/>
    <w:rsid w:val="00384883"/>
    <w:rsid w:val="003909C0"/>
    <w:rsid w:val="00390AB2"/>
    <w:rsid w:val="00393BED"/>
    <w:rsid w:val="00396276"/>
    <w:rsid w:val="003962B9"/>
    <w:rsid w:val="003A00D9"/>
    <w:rsid w:val="003A2683"/>
    <w:rsid w:val="003A2A07"/>
    <w:rsid w:val="003A2B68"/>
    <w:rsid w:val="003A311F"/>
    <w:rsid w:val="003A77BA"/>
    <w:rsid w:val="003B0F86"/>
    <w:rsid w:val="003B4010"/>
    <w:rsid w:val="003B5B0C"/>
    <w:rsid w:val="003B5E6F"/>
    <w:rsid w:val="003B6034"/>
    <w:rsid w:val="003B66CD"/>
    <w:rsid w:val="003C020D"/>
    <w:rsid w:val="003C3E29"/>
    <w:rsid w:val="003C5CB2"/>
    <w:rsid w:val="003C6325"/>
    <w:rsid w:val="003C6EA6"/>
    <w:rsid w:val="003C7828"/>
    <w:rsid w:val="003D09CD"/>
    <w:rsid w:val="003D0D30"/>
    <w:rsid w:val="003D0F75"/>
    <w:rsid w:val="003D1F76"/>
    <w:rsid w:val="003D3732"/>
    <w:rsid w:val="003D4D44"/>
    <w:rsid w:val="003D588D"/>
    <w:rsid w:val="003D6F8D"/>
    <w:rsid w:val="003E0C42"/>
    <w:rsid w:val="003E2C47"/>
    <w:rsid w:val="003E491C"/>
    <w:rsid w:val="003F03D3"/>
    <w:rsid w:val="003F1F0D"/>
    <w:rsid w:val="003F4FCB"/>
    <w:rsid w:val="003F4FDA"/>
    <w:rsid w:val="003F7D4F"/>
    <w:rsid w:val="00400A3C"/>
    <w:rsid w:val="00410ACE"/>
    <w:rsid w:val="004117FD"/>
    <w:rsid w:val="00416309"/>
    <w:rsid w:val="0042464F"/>
    <w:rsid w:val="004306AB"/>
    <w:rsid w:val="00431E63"/>
    <w:rsid w:val="00433926"/>
    <w:rsid w:val="0043429B"/>
    <w:rsid w:val="00434A5C"/>
    <w:rsid w:val="004366B0"/>
    <w:rsid w:val="0043767D"/>
    <w:rsid w:val="00442953"/>
    <w:rsid w:val="00443B44"/>
    <w:rsid w:val="0044429C"/>
    <w:rsid w:val="00445559"/>
    <w:rsid w:val="00445DA3"/>
    <w:rsid w:val="00445FA8"/>
    <w:rsid w:val="00446057"/>
    <w:rsid w:val="00450FAE"/>
    <w:rsid w:val="0045238D"/>
    <w:rsid w:val="00455CB9"/>
    <w:rsid w:val="00455F3B"/>
    <w:rsid w:val="004574D9"/>
    <w:rsid w:val="00462D76"/>
    <w:rsid w:val="00470593"/>
    <w:rsid w:val="00470CB5"/>
    <w:rsid w:val="0047215B"/>
    <w:rsid w:val="00473C84"/>
    <w:rsid w:val="00474998"/>
    <w:rsid w:val="0047776D"/>
    <w:rsid w:val="00477B39"/>
    <w:rsid w:val="004812FF"/>
    <w:rsid w:val="00481508"/>
    <w:rsid w:val="0049684E"/>
    <w:rsid w:val="00496C55"/>
    <w:rsid w:val="004A06D9"/>
    <w:rsid w:val="004A12ED"/>
    <w:rsid w:val="004A20B9"/>
    <w:rsid w:val="004A62FF"/>
    <w:rsid w:val="004A7E58"/>
    <w:rsid w:val="004B4DB1"/>
    <w:rsid w:val="004B5BF5"/>
    <w:rsid w:val="004B7F76"/>
    <w:rsid w:val="004C33C4"/>
    <w:rsid w:val="004C6D4D"/>
    <w:rsid w:val="004C6F58"/>
    <w:rsid w:val="004D0122"/>
    <w:rsid w:val="004D1A2C"/>
    <w:rsid w:val="004D1D42"/>
    <w:rsid w:val="004D2D58"/>
    <w:rsid w:val="004D3537"/>
    <w:rsid w:val="004D5EF4"/>
    <w:rsid w:val="004E118C"/>
    <w:rsid w:val="004E7B66"/>
    <w:rsid w:val="004F093D"/>
    <w:rsid w:val="004F283B"/>
    <w:rsid w:val="004F2ECE"/>
    <w:rsid w:val="004F54B2"/>
    <w:rsid w:val="004F5F6A"/>
    <w:rsid w:val="00500070"/>
    <w:rsid w:val="0050248B"/>
    <w:rsid w:val="005027BF"/>
    <w:rsid w:val="00504959"/>
    <w:rsid w:val="00505019"/>
    <w:rsid w:val="005051B7"/>
    <w:rsid w:val="005054F3"/>
    <w:rsid w:val="00505FB5"/>
    <w:rsid w:val="00510779"/>
    <w:rsid w:val="0051104C"/>
    <w:rsid w:val="00511EFA"/>
    <w:rsid w:val="005120D9"/>
    <w:rsid w:val="005150E9"/>
    <w:rsid w:val="005178B0"/>
    <w:rsid w:val="0052361B"/>
    <w:rsid w:val="0052473F"/>
    <w:rsid w:val="0053094B"/>
    <w:rsid w:val="005312FE"/>
    <w:rsid w:val="00533A03"/>
    <w:rsid w:val="00533DCB"/>
    <w:rsid w:val="00535149"/>
    <w:rsid w:val="00535DB7"/>
    <w:rsid w:val="00536867"/>
    <w:rsid w:val="00536EF9"/>
    <w:rsid w:val="005418FF"/>
    <w:rsid w:val="00543EC8"/>
    <w:rsid w:val="005445E4"/>
    <w:rsid w:val="00544E43"/>
    <w:rsid w:val="00546E5B"/>
    <w:rsid w:val="00550270"/>
    <w:rsid w:val="00552466"/>
    <w:rsid w:val="005531CE"/>
    <w:rsid w:val="0055394B"/>
    <w:rsid w:val="00556FFE"/>
    <w:rsid w:val="005571B4"/>
    <w:rsid w:val="00562109"/>
    <w:rsid w:val="005662BC"/>
    <w:rsid w:val="00570CFD"/>
    <w:rsid w:val="00573B9B"/>
    <w:rsid w:val="005754EA"/>
    <w:rsid w:val="0058135E"/>
    <w:rsid w:val="00582264"/>
    <w:rsid w:val="00583915"/>
    <w:rsid w:val="0058640D"/>
    <w:rsid w:val="0059093D"/>
    <w:rsid w:val="00591C93"/>
    <w:rsid w:val="00592C34"/>
    <w:rsid w:val="0059361F"/>
    <w:rsid w:val="00596401"/>
    <w:rsid w:val="00596CAB"/>
    <w:rsid w:val="00597087"/>
    <w:rsid w:val="005A056D"/>
    <w:rsid w:val="005A2D08"/>
    <w:rsid w:val="005A370E"/>
    <w:rsid w:val="005A4097"/>
    <w:rsid w:val="005A4F72"/>
    <w:rsid w:val="005A5AC4"/>
    <w:rsid w:val="005A653F"/>
    <w:rsid w:val="005B3D9F"/>
    <w:rsid w:val="005B48AD"/>
    <w:rsid w:val="005B725E"/>
    <w:rsid w:val="005C201D"/>
    <w:rsid w:val="005C2049"/>
    <w:rsid w:val="005C3D8B"/>
    <w:rsid w:val="005C41BA"/>
    <w:rsid w:val="005C7C74"/>
    <w:rsid w:val="005D0986"/>
    <w:rsid w:val="005D347C"/>
    <w:rsid w:val="005D6A6B"/>
    <w:rsid w:val="005D6E8B"/>
    <w:rsid w:val="005E12E5"/>
    <w:rsid w:val="005E1A4C"/>
    <w:rsid w:val="005E63DB"/>
    <w:rsid w:val="005F1B39"/>
    <w:rsid w:val="005F23AC"/>
    <w:rsid w:val="00600182"/>
    <w:rsid w:val="0060219D"/>
    <w:rsid w:val="006030B7"/>
    <w:rsid w:val="00603377"/>
    <w:rsid w:val="00607254"/>
    <w:rsid w:val="00607A8C"/>
    <w:rsid w:val="00607AFA"/>
    <w:rsid w:val="00610FC2"/>
    <w:rsid w:val="00611B8E"/>
    <w:rsid w:val="00612607"/>
    <w:rsid w:val="00616967"/>
    <w:rsid w:val="006222B9"/>
    <w:rsid w:val="00622990"/>
    <w:rsid w:val="00622A32"/>
    <w:rsid w:val="00622AD8"/>
    <w:rsid w:val="0062302D"/>
    <w:rsid w:val="00627BB6"/>
    <w:rsid w:val="00627DAE"/>
    <w:rsid w:val="006312D4"/>
    <w:rsid w:val="006324A3"/>
    <w:rsid w:val="00635BA0"/>
    <w:rsid w:val="006369DF"/>
    <w:rsid w:val="006374E6"/>
    <w:rsid w:val="0064067A"/>
    <w:rsid w:val="00641BCB"/>
    <w:rsid w:val="00643603"/>
    <w:rsid w:val="0064766F"/>
    <w:rsid w:val="00647A27"/>
    <w:rsid w:val="00650A35"/>
    <w:rsid w:val="00651075"/>
    <w:rsid w:val="00652BB7"/>
    <w:rsid w:val="00655AC4"/>
    <w:rsid w:val="00656669"/>
    <w:rsid w:val="00656908"/>
    <w:rsid w:val="006602DC"/>
    <w:rsid w:val="00663B72"/>
    <w:rsid w:val="006640EC"/>
    <w:rsid w:val="00664CDE"/>
    <w:rsid w:val="00666119"/>
    <w:rsid w:val="00666B1D"/>
    <w:rsid w:val="0067293D"/>
    <w:rsid w:val="006739D5"/>
    <w:rsid w:val="0067420D"/>
    <w:rsid w:val="00675CC5"/>
    <w:rsid w:val="0067673B"/>
    <w:rsid w:val="00680791"/>
    <w:rsid w:val="006826BD"/>
    <w:rsid w:val="00682C9B"/>
    <w:rsid w:val="00694AD6"/>
    <w:rsid w:val="006952FE"/>
    <w:rsid w:val="00696A4A"/>
    <w:rsid w:val="00696CCF"/>
    <w:rsid w:val="006A0821"/>
    <w:rsid w:val="006B07B4"/>
    <w:rsid w:val="006B0E0B"/>
    <w:rsid w:val="006B1421"/>
    <w:rsid w:val="006B371A"/>
    <w:rsid w:val="006C0665"/>
    <w:rsid w:val="006C40F1"/>
    <w:rsid w:val="006D06AC"/>
    <w:rsid w:val="006D226F"/>
    <w:rsid w:val="006D551F"/>
    <w:rsid w:val="006D57B3"/>
    <w:rsid w:val="006D61B1"/>
    <w:rsid w:val="006D78DB"/>
    <w:rsid w:val="006E0357"/>
    <w:rsid w:val="006E4F24"/>
    <w:rsid w:val="006E739F"/>
    <w:rsid w:val="006F0021"/>
    <w:rsid w:val="006F2414"/>
    <w:rsid w:val="006F3680"/>
    <w:rsid w:val="006F6A08"/>
    <w:rsid w:val="006F7C6E"/>
    <w:rsid w:val="006F7F52"/>
    <w:rsid w:val="007031B0"/>
    <w:rsid w:val="00703F3D"/>
    <w:rsid w:val="00705102"/>
    <w:rsid w:val="0071261A"/>
    <w:rsid w:val="00712EE5"/>
    <w:rsid w:val="00712F4D"/>
    <w:rsid w:val="00713A1C"/>
    <w:rsid w:val="00713BBC"/>
    <w:rsid w:val="00714715"/>
    <w:rsid w:val="007149CA"/>
    <w:rsid w:val="00715D5A"/>
    <w:rsid w:val="00717B28"/>
    <w:rsid w:val="007218BB"/>
    <w:rsid w:val="00724AF7"/>
    <w:rsid w:val="00731307"/>
    <w:rsid w:val="00731F12"/>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118"/>
    <w:rsid w:val="00771795"/>
    <w:rsid w:val="00773664"/>
    <w:rsid w:val="007738A6"/>
    <w:rsid w:val="0077559D"/>
    <w:rsid w:val="00775CA9"/>
    <w:rsid w:val="00775E6B"/>
    <w:rsid w:val="00781F3A"/>
    <w:rsid w:val="0078518E"/>
    <w:rsid w:val="00785CCD"/>
    <w:rsid w:val="00785EE2"/>
    <w:rsid w:val="00791311"/>
    <w:rsid w:val="00794D45"/>
    <w:rsid w:val="00795396"/>
    <w:rsid w:val="007A2761"/>
    <w:rsid w:val="007A34A0"/>
    <w:rsid w:val="007A57BE"/>
    <w:rsid w:val="007A5971"/>
    <w:rsid w:val="007A5BBB"/>
    <w:rsid w:val="007A679B"/>
    <w:rsid w:val="007A7567"/>
    <w:rsid w:val="007B06B9"/>
    <w:rsid w:val="007B1A40"/>
    <w:rsid w:val="007B27FF"/>
    <w:rsid w:val="007B4679"/>
    <w:rsid w:val="007B5FE3"/>
    <w:rsid w:val="007C1154"/>
    <w:rsid w:val="007C1BF9"/>
    <w:rsid w:val="007C63EB"/>
    <w:rsid w:val="007D2828"/>
    <w:rsid w:val="007D4433"/>
    <w:rsid w:val="007D4B7E"/>
    <w:rsid w:val="007D5C3F"/>
    <w:rsid w:val="007D690C"/>
    <w:rsid w:val="007D6DC4"/>
    <w:rsid w:val="007D7D0D"/>
    <w:rsid w:val="007E0D5A"/>
    <w:rsid w:val="007E1A2E"/>
    <w:rsid w:val="007E5B23"/>
    <w:rsid w:val="007F00EE"/>
    <w:rsid w:val="007F51D3"/>
    <w:rsid w:val="007F74C8"/>
    <w:rsid w:val="00800B1A"/>
    <w:rsid w:val="00800FB7"/>
    <w:rsid w:val="008014DE"/>
    <w:rsid w:val="00806A76"/>
    <w:rsid w:val="0080727F"/>
    <w:rsid w:val="008111A0"/>
    <w:rsid w:val="00821971"/>
    <w:rsid w:val="0082388C"/>
    <w:rsid w:val="0083078C"/>
    <w:rsid w:val="008313EC"/>
    <w:rsid w:val="00831D98"/>
    <w:rsid w:val="00833413"/>
    <w:rsid w:val="00833F02"/>
    <w:rsid w:val="008352AD"/>
    <w:rsid w:val="008436B7"/>
    <w:rsid w:val="0084481D"/>
    <w:rsid w:val="008453CA"/>
    <w:rsid w:val="008472C1"/>
    <w:rsid w:val="00847570"/>
    <w:rsid w:val="008507D4"/>
    <w:rsid w:val="008522B5"/>
    <w:rsid w:val="0085369F"/>
    <w:rsid w:val="00854D59"/>
    <w:rsid w:val="008624D9"/>
    <w:rsid w:val="00863794"/>
    <w:rsid w:val="008649C8"/>
    <w:rsid w:val="008658E0"/>
    <w:rsid w:val="00866E58"/>
    <w:rsid w:val="00870B30"/>
    <w:rsid w:val="00871512"/>
    <w:rsid w:val="00877060"/>
    <w:rsid w:val="00885574"/>
    <w:rsid w:val="00887743"/>
    <w:rsid w:val="00887C43"/>
    <w:rsid w:val="008902CC"/>
    <w:rsid w:val="008913EC"/>
    <w:rsid w:val="0089323E"/>
    <w:rsid w:val="00894096"/>
    <w:rsid w:val="0089453D"/>
    <w:rsid w:val="008967EE"/>
    <w:rsid w:val="008A00EE"/>
    <w:rsid w:val="008A1381"/>
    <w:rsid w:val="008A4903"/>
    <w:rsid w:val="008A5D13"/>
    <w:rsid w:val="008A723E"/>
    <w:rsid w:val="008B00DC"/>
    <w:rsid w:val="008B1594"/>
    <w:rsid w:val="008B1833"/>
    <w:rsid w:val="008B3190"/>
    <w:rsid w:val="008B6487"/>
    <w:rsid w:val="008C0918"/>
    <w:rsid w:val="008C0ED9"/>
    <w:rsid w:val="008C7509"/>
    <w:rsid w:val="008D0587"/>
    <w:rsid w:val="008D33A0"/>
    <w:rsid w:val="008D4102"/>
    <w:rsid w:val="008D45E5"/>
    <w:rsid w:val="008D49DE"/>
    <w:rsid w:val="008D5414"/>
    <w:rsid w:val="008D60BE"/>
    <w:rsid w:val="008D770F"/>
    <w:rsid w:val="008E1EB0"/>
    <w:rsid w:val="008E280A"/>
    <w:rsid w:val="008E3F72"/>
    <w:rsid w:val="008E4ECC"/>
    <w:rsid w:val="008E6582"/>
    <w:rsid w:val="008E6EF7"/>
    <w:rsid w:val="008F353B"/>
    <w:rsid w:val="008F6BFB"/>
    <w:rsid w:val="00900E29"/>
    <w:rsid w:val="00901157"/>
    <w:rsid w:val="0090636C"/>
    <w:rsid w:val="009139AC"/>
    <w:rsid w:val="00915F6E"/>
    <w:rsid w:val="00921A40"/>
    <w:rsid w:val="00923CF0"/>
    <w:rsid w:val="0092794F"/>
    <w:rsid w:val="0093092E"/>
    <w:rsid w:val="00930D73"/>
    <w:rsid w:val="00934D18"/>
    <w:rsid w:val="009400F7"/>
    <w:rsid w:val="00940A75"/>
    <w:rsid w:val="00940D5E"/>
    <w:rsid w:val="00944578"/>
    <w:rsid w:val="00945C8B"/>
    <w:rsid w:val="00947425"/>
    <w:rsid w:val="0095047D"/>
    <w:rsid w:val="009511A6"/>
    <w:rsid w:val="009512C0"/>
    <w:rsid w:val="0095432E"/>
    <w:rsid w:val="00954F0B"/>
    <w:rsid w:val="009559B9"/>
    <w:rsid w:val="0095713A"/>
    <w:rsid w:val="00957CA5"/>
    <w:rsid w:val="00962EF1"/>
    <w:rsid w:val="0096427E"/>
    <w:rsid w:val="00964F88"/>
    <w:rsid w:val="00965387"/>
    <w:rsid w:val="009679CC"/>
    <w:rsid w:val="0097391D"/>
    <w:rsid w:val="00974AB6"/>
    <w:rsid w:val="00975E5C"/>
    <w:rsid w:val="0097694F"/>
    <w:rsid w:val="0098141E"/>
    <w:rsid w:val="00981BE6"/>
    <w:rsid w:val="00982606"/>
    <w:rsid w:val="009829C8"/>
    <w:rsid w:val="00986B76"/>
    <w:rsid w:val="00986DF2"/>
    <w:rsid w:val="009873C4"/>
    <w:rsid w:val="00990C82"/>
    <w:rsid w:val="00994AFF"/>
    <w:rsid w:val="00997A0E"/>
    <w:rsid w:val="009A0CEA"/>
    <w:rsid w:val="009A2CF9"/>
    <w:rsid w:val="009A2F4A"/>
    <w:rsid w:val="009A5588"/>
    <w:rsid w:val="009A6F42"/>
    <w:rsid w:val="009A7E7B"/>
    <w:rsid w:val="009B05B7"/>
    <w:rsid w:val="009B3F0C"/>
    <w:rsid w:val="009C5751"/>
    <w:rsid w:val="009C5A9D"/>
    <w:rsid w:val="009C5AF3"/>
    <w:rsid w:val="009C62C8"/>
    <w:rsid w:val="009C6475"/>
    <w:rsid w:val="009D1DBC"/>
    <w:rsid w:val="009D2AC1"/>
    <w:rsid w:val="009D474A"/>
    <w:rsid w:val="009D4D02"/>
    <w:rsid w:val="009D7267"/>
    <w:rsid w:val="009E1A1F"/>
    <w:rsid w:val="009E20EE"/>
    <w:rsid w:val="009E244B"/>
    <w:rsid w:val="009E3725"/>
    <w:rsid w:val="009E5A9D"/>
    <w:rsid w:val="009E7BF5"/>
    <w:rsid w:val="009F0DC1"/>
    <w:rsid w:val="009F1761"/>
    <w:rsid w:val="009F1778"/>
    <w:rsid w:val="009F3F4A"/>
    <w:rsid w:val="00A03BB3"/>
    <w:rsid w:val="00A0456C"/>
    <w:rsid w:val="00A10E6F"/>
    <w:rsid w:val="00A112EA"/>
    <w:rsid w:val="00A1195E"/>
    <w:rsid w:val="00A11E7C"/>
    <w:rsid w:val="00A12527"/>
    <w:rsid w:val="00A13129"/>
    <w:rsid w:val="00A13804"/>
    <w:rsid w:val="00A138DF"/>
    <w:rsid w:val="00A166E7"/>
    <w:rsid w:val="00A16C5C"/>
    <w:rsid w:val="00A1752B"/>
    <w:rsid w:val="00A177ED"/>
    <w:rsid w:val="00A21809"/>
    <w:rsid w:val="00A23C7C"/>
    <w:rsid w:val="00A26645"/>
    <w:rsid w:val="00A266AC"/>
    <w:rsid w:val="00A34796"/>
    <w:rsid w:val="00A376B1"/>
    <w:rsid w:val="00A43BAF"/>
    <w:rsid w:val="00A44DF8"/>
    <w:rsid w:val="00A47D2E"/>
    <w:rsid w:val="00A513D8"/>
    <w:rsid w:val="00A51C4E"/>
    <w:rsid w:val="00A53241"/>
    <w:rsid w:val="00A635E3"/>
    <w:rsid w:val="00A64930"/>
    <w:rsid w:val="00A66860"/>
    <w:rsid w:val="00A672D2"/>
    <w:rsid w:val="00A720F8"/>
    <w:rsid w:val="00A7263F"/>
    <w:rsid w:val="00A74C60"/>
    <w:rsid w:val="00A75382"/>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E0"/>
    <w:rsid w:val="00AA7848"/>
    <w:rsid w:val="00AA7D71"/>
    <w:rsid w:val="00AB0771"/>
    <w:rsid w:val="00AB2A54"/>
    <w:rsid w:val="00AB34EE"/>
    <w:rsid w:val="00AB47F7"/>
    <w:rsid w:val="00AB4B4E"/>
    <w:rsid w:val="00AB664D"/>
    <w:rsid w:val="00AB6A80"/>
    <w:rsid w:val="00AB6C05"/>
    <w:rsid w:val="00AC5212"/>
    <w:rsid w:val="00AC52EB"/>
    <w:rsid w:val="00AC60DF"/>
    <w:rsid w:val="00AC6E0B"/>
    <w:rsid w:val="00AD0961"/>
    <w:rsid w:val="00AD1AA2"/>
    <w:rsid w:val="00AD1E32"/>
    <w:rsid w:val="00AD36C5"/>
    <w:rsid w:val="00AD6760"/>
    <w:rsid w:val="00AD7B83"/>
    <w:rsid w:val="00AE082E"/>
    <w:rsid w:val="00AE168B"/>
    <w:rsid w:val="00AE27B8"/>
    <w:rsid w:val="00AE2F42"/>
    <w:rsid w:val="00AF0C2C"/>
    <w:rsid w:val="00AF1F2F"/>
    <w:rsid w:val="00AF5B08"/>
    <w:rsid w:val="00AF6718"/>
    <w:rsid w:val="00AF6DBD"/>
    <w:rsid w:val="00AF6EA8"/>
    <w:rsid w:val="00B018EC"/>
    <w:rsid w:val="00B01EF7"/>
    <w:rsid w:val="00B02517"/>
    <w:rsid w:val="00B0267F"/>
    <w:rsid w:val="00B047EA"/>
    <w:rsid w:val="00B04BF7"/>
    <w:rsid w:val="00B14412"/>
    <w:rsid w:val="00B21E2B"/>
    <w:rsid w:val="00B22C17"/>
    <w:rsid w:val="00B25237"/>
    <w:rsid w:val="00B27224"/>
    <w:rsid w:val="00B27CE1"/>
    <w:rsid w:val="00B302CE"/>
    <w:rsid w:val="00B31420"/>
    <w:rsid w:val="00B3391A"/>
    <w:rsid w:val="00B3446C"/>
    <w:rsid w:val="00B37EA3"/>
    <w:rsid w:val="00B40CB2"/>
    <w:rsid w:val="00B42800"/>
    <w:rsid w:val="00B43102"/>
    <w:rsid w:val="00B4677A"/>
    <w:rsid w:val="00B47700"/>
    <w:rsid w:val="00B50B31"/>
    <w:rsid w:val="00B51A28"/>
    <w:rsid w:val="00B53367"/>
    <w:rsid w:val="00B55B72"/>
    <w:rsid w:val="00B5778B"/>
    <w:rsid w:val="00B60A5B"/>
    <w:rsid w:val="00B70A01"/>
    <w:rsid w:val="00B715B6"/>
    <w:rsid w:val="00B72D93"/>
    <w:rsid w:val="00B74433"/>
    <w:rsid w:val="00B75369"/>
    <w:rsid w:val="00B80181"/>
    <w:rsid w:val="00B81482"/>
    <w:rsid w:val="00B82058"/>
    <w:rsid w:val="00B84E76"/>
    <w:rsid w:val="00B84EF4"/>
    <w:rsid w:val="00B86190"/>
    <w:rsid w:val="00B86A93"/>
    <w:rsid w:val="00B871BB"/>
    <w:rsid w:val="00B90974"/>
    <w:rsid w:val="00B90995"/>
    <w:rsid w:val="00B931C0"/>
    <w:rsid w:val="00B957BE"/>
    <w:rsid w:val="00B95DDD"/>
    <w:rsid w:val="00BA3A1C"/>
    <w:rsid w:val="00BA4E07"/>
    <w:rsid w:val="00BA70AE"/>
    <w:rsid w:val="00BB1E26"/>
    <w:rsid w:val="00BB4569"/>
    <w:rsid w:val="00BB4F20"/>
    <w:rsid w:val="00BB55D4"/>
    <w:rsid w:val="00BC386A"/>
    <w:rsid w:val="00BC4F19"/>
    <w:rsid w:val="00BC5F13"/>
    <w:rsid w:val="00BD107C"/>
    <w:rsid w:val="00BD55D6"/>
    <w:rsid w:val="00BD5CFB"/>
    <w:rsid w:val="00BD7789"/>
    <w:rsid w:val="00BE25F3"/>
    <w:rsid w:val="00BE4635"/>
    <w:rsid w:val="00BF2FD9"/>
    <w:rsid w:val="00BF4E57"/>
    <w:rsid w:val="00BF4F5F"/>
    <w:rsid w:val="00BF6F9D"/>
    <w:rsid w:val="00C000EA"/>
    <w:rsid w:val="00C03979"/>
    <w:rsid w:val="00C04C73"/>
    <w:rsid w:val="00C10375"/>
    <w:rsid w:val="00C10A35"/>
    <w:rsid w:val="00C11099"/>
    <w:rsid w:val="00C12AA8"/>
    <w:rsid w:val="00C134DF"/>
    <w:rsid w:val="00C1469E"/>
    <w:rsid w:val="00C15B90"/>
    <w:rsid w:val="00C20D42"/>
    <w:rsid w:val="00C211FC"/>
    <w:rsid w:val="00C2171C"/>
    <w:rsid w:val="00C25178"/>
    <w:rsid w:val="00C2630D"/>
    <w:rsid w:val="00C2643A"/>
    <w:rsid w:val="00C2739E"/>
    <w:rsid w:val="00C30816"/>
    <w:rsid w:val="00C32247"/>
    <w:rsid w:val="00C3243E"/>
    <w:rsid w:val="00C35F11"/>
    <w:rsid w:val="00C36502"/>
    <w:rsid w:val="00C37E44"/>
    <w:rsid w:val="00C450AB"/>
    <w:rsid w:val="00C47E2E"/>
    <w:rsid w:val="00C47F7E"/>
    <w:rsid w:val="00C52A2D"/>
    <w:rsid w:val="00C5596F"/>
    <w:rsid w:val="00C5630D"/>
    <w:rsid w:val="00C574EE"/>
    <w:rsid w:val="00C57AB1"/>
    <w:rsid w:val="00C6028B"/>
    <w:rsid w:val="00C6174D"/>
    <w:rsid w:val="00C63B20"/>
    <w:rsid w:val="00C64F8D"/>
    <w:rsid w:val="00C66463"/>
    <w:rsid w:val="00C70CC8"/>
    <w:rsid w:val="00C70F8C"/>
    <w:rsid w:val="00C73E52"/>
    <w:rsid w:val="00C760A1"/>
    <w:rsid w:val="00C764D2"/>
    <w:rsid w:val="00C8762A"/>
    <w:rsid w:val="00C877AA"/>
    <w:rsid w:val="00C87D7C"/>
    <w:rsid w:val="00C87E5D"/>
    <w:rsid w:val="00C90B46"/>
    <w:rsid w:val="00C91285"/>
    <w:rsid w:val="00C91BF6"/>
    <w:rsid w:val="00C9391F"/>
    <w:rsid w:val="00C97D6E"/>
    <w:rsid w:val="00CB2D37"/>
    <w:rsid w:val="00CB6334"/>
    <w:rsid w:val="00CC01C4"/>
    <w:rsid w:val="00CC045C"/>
    <w:rsid w:val="00CC0765"/>
    <w:rsid w:val="00CC3A9A"/>
    <w:rsid w:val="00CC660E"/>
    <w:rsid w:val="00CC7389"/>
    <w:rsid w:val="00CD4634"/>
    <w:rsid w:val="00CE20F0"/>
    <w:rsid w:val="00CE2E35"/>
    <w:rsid w:val="00CE3D01"/>
    <w:rsid w:val="00CE3DF1"/>
    <w:rsid w:val="00CE6259"/>
    <w:rsid w:val="00CE69E0"/>
    <w:rsid w:val="00CF0483"/>
    <w:rsid w:val="00CF1CD9"/>
    <w:rsid w:val="00CF4503"/>
    <w:rsid w:val="00D00701"/>
    <w:rsid w:val="00D015FA"/>
    <w:rsid w:val="00D03711"/>
    <w:rsid w:val="00D107B2"/>
    <w:rsid w:val="00D1095A"/>
    <w:rsid w:val="00D10F63"/>
    <w:rsid w:val="00D11CB3"/>
    <w:rsid w:val="00D137B1"/>
    <w:rsid w:val="00D14B03"/>
    <w:rsid w:val="00D17F02"/>
    <w:rsid w:val="00D20EB1"/>
    <w:rsid w:val="00D25434"/>
    <w:rsid w:val="00D26262"/>
    <w:rsid w:val="00D26EBF"/>
    <w:rsid w:val="00D277D6"/>
    <w:rsid w:val="00D323A4"/>
    <w:rsid w:val="00D334BF"/>
    <w:rsid w:val="00D363AD"/>
    <w:rsid w:val="00D3644E"/>
    <w:rsid w:val="00D406A9"/>
    <w:rsid w:val="00D411A6"/>
    <w:rsid w:val="00D414C1"/>
    <w:rsid w:val="00D41877"/>
    <w:rsid w:val="00D427F4"/>
    <w:rsid w:val="00D432DE"/>
    <w:rsid w:val="00D43931"/>
    <w:rsid w:val="00D44C82"/>
    <w:rsid w:val="00D44FD0"/>
    <w:rsid w:val="00D46607"/>
    <w:rsid w:val="00D46D8A"/>
    <w:rsid w:val="00D475C8"/>
    <w:rsid w:val="00D54431"/>
    <w:rsid w:val="00D5651B"/>
    <w:rsid w:val="00D61EA1"/>
    <w:rsid w:val="00D6326E"/>
    <w:rsid w:val="00D63EF4"/>
    <w:rsid w:val="00D64C4B"/>
    <w:rsid w:val="00D65E75"/>
    <w:rsid w:val="00D65E97"/>
    <w:rsid w:val="00D66E7F"/>
    <w:rsid w:val="00D77AFD"/>
    <w:rsid w:val="00D80556"/>
    <w:rsid w:val="00D82AB9"/>
    <w:rsid w:val="00D83733"/>
    <w:rsid w:val="00D83F52"/>
    <w:rsid w:val="00D848C1"/>
    <w:rsid w:val="00D857A0"/>
    <w:rsid w:val="00D86C36"/>
    <w:rsid w:val="00D874EE"/>
    <w:rsid w:val="00D91AD5"/>
    <w:rsid w:val="00D935C1"/>
    <w:rsid w:val="00D946D9"/>
    <w:rsid w:val="00D95101"/>
    <w:rsid w:val="00D95B56"/>
    <w:rsid w:val="00D96DA7"/>
    <w:rsid w:val="00D97C03"/>
    <w:rsid w:val="00DA1FA3"/>
    <w:rsid w:val="00DA226D"/>
    <w:rsid w:val="00DA340F"/>
    <w:rsid w:val="00DA3916"/>
    <w:rsid w:val="00DA3E6B"/>
    <w:rsid w:val="00DA7602"/>
    <w:rsid w:val="00DB0848"/>
    <w:rsid w:val="00DB11EA"/>
    <w:rsid w:val="00DB2099"/>
    <w:rsid w:val="00DB287C"/>
    <w:rsid w:val="00DB2BEF"/>
    <w:rsid w:val="00DB3FC1"/>
    <w:rsid w:val="00DB4158"/>
    <w:rsid w:val="00DB5102"/>
    <w:rsid w:val="00DB5C3E"/>
    <w:rsid w:val="00DB6FFB"/>
    <w:rsid w:val="00DC1EA0"/>
    <w:rsid w:val="00DC2CF5"/>
    <w:rsid w:val="00DC4366"/>
    <w:rsid w:val="00DD1018"/>
    <w:rsid w:val="00DD3607"/>
    <w:rsid w:val="00DD471E"/>
    <w:rsid w:val="00DD5241"/>
    <w:rsid w:val="00DD6048"/>
    <w:rsid w:val="00DE0E57"/>
    <w:rsid w:val="00DE14F5"/>
    <w:rsid w:val="00DE1B3F"/>
    <w:rsid w:val="00DE30BA"/>
    <w:rsid w:val="00DE36CF"/>
    <w:rsid w:val="00DE49AE"/>
    <w:rsid w:val="00DE571D"/>
    <w:rsid w:val="00DF03EE"/>
    <w:rsid w:val="00DF3EA2"/>
    <w:rsid w:val="00DF4689"/>
    <w:rsid w:val="00DF655B"/>
    <w:rsid w:val="00DF718E"/>
    <w:rsid w:val="00DF7965"/>
    <w:rsid w:val="00E00B06"/>
    <w:rsid w:val="00E04560"/>
    <w:rsid w:val="00E07775"/>
    <w:rsid w:val="00E1020C"/>
    <w:rsid w:val="00E12131"/>
    <w:rsid w:val="00E16C40"/>
    <w:rsid w:val="00E20084"/>
    <w:rsid w:val="00E24B9E"/>
    <w:rsid w:val="00E27348"/>
    <w:rsid w:val="00E27A48"/>
    <w:rsid w:val="00E27DEA"/>
    <w:rsid w:val="00E30749"/>
    <w:rsid w:val="00E30CD0"/>
    <w:rsid w:val="00E31B4A"/>
    <w:rsid w:val="00E412EB"/>
    <w:rsid w:val="00E41860"/>
    <w:rsid w:val="00E42452"/>
    <w:rsid w:val="00E4360C"/>
    <w:rsid w:val="00E4616C"/>
    <w:rsid w:val="00E47125"/>
    <w:rsid w:val="00E473BC"/>
    <w:rsid w:val="00E5199F"/>
    <w:rsid w:val="00E52A0D"/>
    <w:rsid w:val="00E544F3"/>
    <w:rsid w:val="00E54D24"/>
    <w:rsid w:val="00E54F64"/>
    <w:rsid w:val="00E56B44"/>
    <w:rsid w:val="00E575B7"/>
    <w:rsid w:val="00E6001F"/>
    <w:rsid w:val="00E6015D"/>
    <w:rsid w:val="00E60EA0"/>
    <w:rsid w:val="00E624BA"/>
    <w:rsid w:val="00E7393E"/>
    <w:rsid w:val="00E817B0"/>
    <w:rsid w:val="00E833E2"/>
    <w:rsid w:val="00E85AF2"/>
    <w:rsid w:val="00E8721A"/>
    <w:rsid w:val="00E907BA"/>
    <w:rsid w:val="00E91F79"/>
    <w:rsid w:val="00E9226A"/>
    <w:rsid w:val="00E9483A"/>
    <w:rsid w:val="00E9732A"/>
    <w:rsid w:val="00E97782"/>
    <w:rsid w:val="00E97968"/>
    <w:rsid w:val="00EA233B"/>
    <w:rsid w:val="00EA638D"/>
    <w:rsid w:val="00EA7436"/>
    <w:rsid w:val="00EA7461"/>
    <w:rsid w:val="00EB0BB1"/>
    <w:rsid w:val="00EB6859"/>
    <w:rsid w:val="00EC0D8E"/>
    <w:rsid w:val="00EC3461"/>
    <w:rsid w:val="00EC4178"/>
    <w:rsid w:val="00EC4458"/>
    <w:rsid w:val="00EC5C94"/>
    <w:rsid w:val="00EC7BF9"/>
    <w:rsid w:val="00ED0938"/>
    <w:rsid w:val="00ED0A6C"/>
    <w:rsid w:val="00ED13E0"/>
    <w:rsid w:val="00ED3A36"/>
    <w:rsid w:val="00ED3BFB"/>
    <w:rsid w:val="00ED4807"/>
    <w:rsid w:val="00ED7620"/>
    <w:rsid w:val="00EE0748"/>
    <w:rsid w:val="00EE62E1"/>
    <w:rsid w:val="00EF43B2"/>
    <w:rsid w:val="00EF6D1C"/>
    <w:rsid w:val="00EF75B8"/>
    <w:rsid w:val="00F014F4"/>
    <w:rsid w:val="00F01519"/>
    <w:rsid w:val="00F0267E"/>
    <w:rsid w:val="00F033FE"/>
    <w:rsid w:val="00F0648D"/>
    <w:rsid w:val="00F102E0"/>
    <w:rsid w:val="00F1134E"/>
    <w:rsid w:val="00F1282C"/>
    <w:rsid w:val="00F12ED7"/>
    <w:rsid w:val="00F13B5B"/>
    <w:rsid w:val="00F15675"/>
    <w:rsid w:val="00F20E25"/>
    <w:rsid w:val="00F22F88"/>
    <w:rsid w:val="00F237BE"/>
    <w:rsid w:val="00F300B7"/>
    <w:rsid w:val="00F30387"/>
    <w:rsid w:val="00F34E87"/>
    <w:rsid w:val="00F35CD7"/>
    <w:rsid w:val="00F36E04"/>
    <w:rsid w:val="00F41BC0"/>
    <w:rsid w:val="00F43EDA"/>
    <w:rsid w:val="00F472D1"/>
    <w:rsid w:val="00F478FC"/>
    <w:rsid w:val="00F505F8"/>
    <w:rsid w:val="00F5500F"/>
    <w:rsid w:val="00F60AF5"/>
    <w:rsid w:val="00F63B39"/>
    <w:rsid w:val="00F63C42"/>
    <w:rsid w:val="00F63C93"/>
    <w:rsid w:val="00F63D8B"/>
    <w:rsid w:val="00F64D94"/>
    <w:rsid w:val="00F72086"/>
    <w:rsid w:val="00F74850"/>
    <w:rsid w:val="00F7551B"/>
    <w:rsid w:val="00F75C90"/>
    <w:rsid w:val="00F860B8"/>
    <w:rsid w:val="00F86C4A"/>
    <w:rsid w:val="00F90F84"/>
    <w:rsid w:val="00F927DF"/>
    <w:rsid w:val="00F93910"/>
    <w:rsid w:val="00F94C6C"/>
    <w:rsid w:val="00F9681C"/>
    <w:rsid w:val="00F97C9B"/>
    <w:rsid w:val="00FA0EDB"/>
    <w:rsid w:val="00FA1995"/>
    <w:rsid w:val="00FA4F1D"/>
    <w:rsid w:val="00FA60FA"/>
    <w:rsid w:val="00FA65B8"/>
    <w:rsid w:val="00FB0003"/>
    <w:rsid w:val="00FB0C3E"/>
    <w:rsid w:val="00FB2D21"/>
    <w:rsid w:val="00FB376E"/>
    <w:rsid w:val="00FB3E84"/>
    <w:rsid w:val="00FB4CF0"/>
    <w:rsid w:val="00FB7E6A"/>
    <w:rsid w:val="00FC1EBD"/>
    <w:rsid w:val="00FC3626"/>
    <w:rsid w:val="00FC4F69"/>
    <w:rsid w:val="00FC4F93"/>
    <w:rsid w:val="00FC5A0C"/>
    <w:rsid w:val="00FC5C99"/>
    <w:rsid w:val="00FD1B63"/>
    <w:rsid w:val="00FD4FCB"/>
    <w:rsid w:val="00FD512E"/>
    <w:rsid w:val="00FD5BBA"/>
    <w:rsid w:val="00FE0500"/>
    <w:rsid w:val="00FE566C"/>
    <w:rsid w:val="00FE70EE"/>
    <w:rsid w:val="00FE710B"/>
    <w:rsid w:val="00FF1879"/>
    <w:rsid w:val="00FF202A"/>
    <w:rsid w:val="00FF36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14:docId w14:val="57024915"/>
  <w15:chartTrackingRefBased/>
  <w15:docId w15:val="{31DD49B8-40E4-46E7-9076-1E4894256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14412"/>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ind w:left="925"/>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ind w:left="1917"/>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Odstavek seznama_IP,Seznam_IP_1"/>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7A57BE"/>
    <w:rPr>
      <w:color w:val="954F72"/>
      <w:u w:val="single"/>
    </w:rPr>
  </w:style>
  <w:style w:type="paragraph" w:customStyle="1" w:styleId="NavadenTimesNewRoman">
    <w:name w:val="Navaden Times New Roman"/>
    <w:basedOn w:val="Navaden"/>
    <w:rsid w:val="00901157"/>
    <w:pPr>
      <w:widowControl w:val="0"/>
      <w:spacing w:line="240" w:lineRule="auto"/>
      <w:jc w:val="left"/>
    </w:pPr>
    <w:rPr>
      <w:rFonts w:eastAsia="Times New Roman"/>
      <w:sz w:val="22"/>
      <w:szCs w:val="20"/>
      <w:lang w:eastAsia="sl-SI"/>
    </w:rPr>
  </w:style>
  <w:style w:type="character" w:customStyle="1" w:styleId="ParagrafChar">
    <w:name w:val="Paragraf Char"/>
    <w:link w:val="Paragraf"/>
    <w:locked/>
    <w:rsid w:val="00A75382"/>
    <w:rPr>
      <w:rFonts w:ascii="Helvetica" w:hAnsi="Helvetica" w:cs="Helvetica"/>
      <w:sz w:val="18"/>
      <w:szCs w:val="18"/>
    </w:rPr>
  </w:style>
  <w:style w:type="paragraph" w:customStyle="1" w:styleId="Paragraf">
    <w:name w:val="Paragraf"/>
    <w:basedOn w:val="Navaden"/>
    <w:link w:val="ParagrafChar"/>
    <w:qFormat/>
    <w:rsid w:val="00A75382"/>
    <w:pPr>
      <w:spacing w:before="120" w:after="120" w:line="276" w:lineRule="auto"/>
      <w:jc w:val="left"/>
    </w:pPr>
    <w:rPr>
      <w:rFonts w:ascii="Helvetica" w:hAnsi="Helvetica" w:cs="Helvetica"/>
      <w:sz w:val="18"/>
      <w:szCs w:val="18"/>
      <w:lang w:eastAsia="sl-SI"/>
    </w:rPr>
  </w:style>
  <w:style w:type="character" w:customStyle="1" w:styleId="OdstavekseznamaZnak">
    <w:name w:val="Odstavek seznama Znak"/>
    <w:aliases w:val="Odstavek seznama_IP Znak,Seznam_IP_1 Znak"/>
    <w:link w:val="Odstavekseznama"/>
    <w:uiPriority w:val="34"/>
    <w:locked/>
    <w:rsid w:val="0019561C"/>
    <w:rPr>
      <w:rFonts w:ascii="Arial" w:hAnsi="Arial"/>
      <w:szCs w:val="22"/>
      <w:lang w:eastAsia="en-US"/>
    </w:rPr>
  </w:style>
  <w:style w:type="paragraph" w:styleId="HTML-oblikovano">
    <w:name w:val="HTML Preformatted"/>
    <w:basedOn w:val="Navaden"/>
    <w:link w:val="HTML-oblikovanoZnak1"/>
    <w:unhideWhenUsed/>
    <w:rsid w:val="00663B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left"/>
    </w:pPr>
    <w:rPr>
      <w:rFonts w:ascii="Courier New" w:eastAsia="Times New Roman" w:hAnsi="Courier New" w:cs="Courier New"/>
      <w:color w:val="000000"/>
      <w:sz w:val="18"/>
      <w:szCs w:val="18"/>
      <w:lang w:eastAsia="zh-CN"/>
    </w:rPr>
  </w:style>
  <w:style w:type="character" w:customStyle="1" w:styleId="HTML-oblikovanoZnak">
    <w:name w:val="HTML-oblikovano Znak"/>
    <w:basedOn w:val="Privzetapisavaodstavka"/>
    <w:uiPriority w:val="99"/>
    <w:semiHidden/>
    <w:rsid w:val="00663B72"/>
    <w:rPr>
      <w:rFonts w:ascii="Consolas" w:hAnsi="Consolas"/>
      <w:lang w:eastAsia="en-US"/>
    </w:rPr>
  </w:style>
  <w:style w:type="character" w:customStyle="1" w:styleId="HTML-oblikovanoZnak1">
    <w:name w:val="HTML-oblikovano Znak1"/>
    <w:basedOn w:val="Privzetapisavaodstavka"/>
    <w:link w:val="HTML-oblikovano"/>
    <w:locked/>
    <w:rsid w:val="00663B72"/>
    <w:rPr>
      <w:rFonts w:ascii="Courier New" w:eastAsia="Times New Roman" w:hAnsi="Courier New" w:cs="Courier New"/>
      <w:color w:val="000000"/>
      <w:sz w:val="18"/>
      <w:szCs w:val="18"/>
      <w:lang w:eastAsia="zh-CN"/>
    </w:rPr>
  </w:style>
  <w:style w:type="paragraph" w:styleId="Telobesedila">
    <w:name w:val="Body Text"/>
    <w:basedOn w:val="Navaden"/>
    <w:link w:val="TelobesedilaZnak"/>
    <w:rsid w:val="004D3537"/>
    <w:pPr>
      <w:widowControl w:val="0"/>
      <w:spacing w:line="240" w:lineRule="auto"/>
    </w:pPr>
    <w:rPr>
      <w:rFonts w:eastAsia="Times New Roman"/>
      <w:b/>
      <w:szCs w:val="20"/>
      <w:lang w:val="x-none" w:eastAsia="x-none"/>
    </w:rPr>
  </w:style>
  <w:style w:type="character" w:customStyle="1" w:styleId="TelobesedilaZnak">
    <w:name w:val="Telo besedila Znak"/>
    <w:basedOn w:val="Privzetapisavaodstavka"/>
    <w:link w:val="Telobesedila"/>
    <w:rsid w:val="004D3537"/>
    <w:rPr>
      <w:rFonts w:ascii="Arial" w:eastAsia="Times New Roman" w:hAnsi="Arial"/>
      <w:b/>
      <w:lang w:val="x-none" w:eastAsia="x-none"/>
    </w:rPr>
  </w:style>
  <w:style w:type="paragraph" w:styleId="Telobesedila2">
    <w:name w:val="Body Text 2"/>
    <w:basedOn w:val="Navaden"/>
    <w:link w:val="Telobesedila2Znak"/>
    <w:uiPriority w:val="99"/>
    <w:semiHidden/>
    <w:unhideWhenUsed/>
    <w:rsid w:val="00DF03EE"/>
    <w:pPr>
      <w:spacing w:after="120" w:line="480" w:lineRule="auto"/>
      <w:jc w:val="left"/>
    </w:pPr>
    <w:rPr>
      <w:rFonts w:asciiTheme="minorHAnsi" w:eastAsiaTheme="minorHAnsi" w:hAnsiTheme="minorHAnsi" w:cstheme="minorBidi"/>
      <w:sz w:val="22"/>
    </w:rPr>
  </w:style>
  <w:style w:type="character" w:customStyle="1" w:styleId="Telobesedila2Znak">
    <w:name w:val="Telo besedila 2 Znak"/>
    <w:basedOn w:val="Privzetapisavaodstavka"/>
    <w:link w:val="Telobesedila2"/>
    <w:uiPriority w:val="99"/>
    <w:semiHidden/>
    <w:rsid w:val="00DF03EE"/>
    <w:rPr>
      <w:rFonts w:asciiTheme="minorHAnsi" w:eastAsiaTheme="minorHAnsi" w:hAnsiTheme="minorHAnsi" w:cstheme="minorBidi"/>
      <w:sz w:val="22"/>
      <w:szCs w:val="22"/>
      <w:lang w:eastAsia="en-US"/>
    </w:rPr>
  </w:style>
  <w:style w:type="character" w:styleId="Nerazreenaomemba">
    <w:name w:val="Unresolved Mention"/>
    <w:basedOn w:val="Privzetapisavaodstavka"/>
    <w:uiPriority w:val="99"/>
    <w:semiHidden/>
    <w:unhideWhenUsed/>
    <w:rsid w:val="00DF03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67097568">
      <w:bodyDiv w:val="1"/>
      <w:marLeft w:val="0"/>
      <w:marRight w:val="0"/>
      <w:marTop w:val="0"/>
      <w:marBottom w:val="0"/>
      <w:divBdr>
        <w:top w:val="none" w:sz="0" w:space="0" w:color="auto"/>
        <w:left w:val="none" w:sz="0" w:space="0" w:color="auto"/>
        <w:bottom w:val="none" w:sz="0" w:space="0" w:color="auto"/>
        <w:right w:val="none" w:sz="0" w:space="0" w:color="auto"/>
      </w:divBdr>
    </w:div>
    <w:div w:id="66836231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06633065">
      <w:bodyDiv w:val="1"/>
      <w:marLeft w:val="0"/>
      <w:marRight w:val="0"/>
      <w:marTop w:val="0"/>
      <w:marBottom w:val="0"/>
      <w:divBdr>
        <w:top w:val="none" w:sz="0" w:space="0" w:color="auto"/>
        <w:left w:val="none" w:sz="0" w:space="0" w:color="auto"/>
        <w:bottom w:val="none" w:sz="0" w:space="0" w:color="auto"/>
        <w:right w:val="none" w:sz="0" w:space="0" w:color="auto"/>
      </w:divBdr>
    </w:div>
    <w:div w:id="845631133">
      <w:bodyDiv w:val="1"/>
      <w:marLeft w:val="0"/>
      <w:marRight w:val="0"/>
      <w:marTop w:val="0"/>
      <w:marBottom w:val="0"/>
      <w:divBdr>
        <w:top w:val="none" w:sz="0" w:space="0" w:color="auto"/>
        <w:left w:val="none" w:sz="0" w:space="0" w:color="auto"/>
        <w:bottom w:val="none" w:sz="0" w:space="0" w:color="auto"/>
        <w:right w:val="none" w:sz="0" w:space="0" w:color="auto"/>
      </w:divBdr>
    </w:div>
    <w:div w:id="1083145393">
      <w:bodyDiv w:val="1"/>
      <w:marLeft w:val="0"/>
      <w:marRight w:val="0"/>
      <w:marTop w:val="0"/>
      <w:marBottom w:val="0"/>
      <w:divBdr>
        <w:top w:val="none" w:sz="0" w:space="0" w:color="auto"/>
        <w:left w:val="none" w:sz="0" w:space="0" w:color="auto"/>
        <w:bottom w:val="none" w:sz="0" w:space="0" w:color="auto"/>
        <w:right w:val="none" w:sz="0" w:space="0" w:color="auto"/>
      </w:divBdr>
    </w:div>
    <w:div w:id="1338002561">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23211224">
      <w:bodyDiv w:val="1"/>
      <w:marLeft w:val="0"/>
      <w:marRight w:val="0"/>
      <w:marTop w:val="0"/>
      <w:marBottom w:val="0"/>
      <w:divBdr>
        <w:top w:val="none" w:sz="0" w:space="0" w:color="auto"/>
        <w:left w:val="none" w:sz="0" w:space="0" w:color="auto"/>
        <w:bottom w:val="none" w:sz="0" w:space="0" w:color="auto"/>
        <w:right w:val="none" w:sz="0" w:space="0" w:color="auto"/>
      </w:divBdr>
    </w:div>
    <w:div w:id="188968794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Ursa.frelih@komunalaidrij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mailto:eracuni@komunalaidr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hyperlink" Target="mailto:Ursa.frelih@komunalaidrija.si"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75C2D-094E-4870-87C1-FEBBA47CE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1151</TotalTime>
  <Pages>39</Pages>
  <Words>15646</Words>
  <Characters>89188</Characters>
  <Application>Microsoft Office Word</Application>
  <DocSecurity>0</DocSecurity>
  <Lines>743</Lines>
  <Paragraphs>209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104625</CharactersWithSpaces>
  <SharedDoc>false</SharedDoc>
  <HLinks>
    <vt:vector size="294" baseType="variant">
      <vt:variant>
        <vt:i4>8192041</vt:i4>
      </vt:variant>
      <vt:variant>
        <vt:i4>516</vt:i4>
      </vt:variant>
      <vt:variant>
        <vt:i4>0</vt:i4>
      </vt:variant>
      <vt:variant>
        <vt:i4>5</vt:i4>
      </vt:variant>
      <vt:variant>
        <vt:lpwstr>https://ejn.gov.si/</vt:lpwstr>
      </vt:variant>
      <vt:variant>
        <vt:lpwstr/>
      </vt:variant>
      <vt:variant>
        <vt:i4>8192041</vt:i4>
      </vt:variant>
      <vt:variant>
        <vt:i4>513</vt:i4>
      </vt:variant>
      <vt:variant>
        <vt:i4>0</vt:i4>
      </vt:variant>
      <vt:variant>
        <vt:i4>5</vt:i4>
      </vt:variant>
      <vt:variant>
        <vt:lpwstr>https://ejn.gov.si/</vt:lpwstr>
      </vt:variant>
      <vt:variant>
        <vt:lpwstr/>
      </vt:variant>
      <vt:variant>
        <vt:i4>4456557</vt:i4>
      </vt:variant>
      <vt:variant>
        <vt:i4>459</vt:i4>
      </vt:variant>
      <vt:variant>
        <vt:i4>0</vt:i4>
      </vt:variant>
      <vt:variant>
        <vt:i4>5</vt:i4>
      </vt:variant>
      <vt:variant>
        <vt:lpwstr>http://www.enarocanje.si/_ESPD/</vt:lpwstr>
      </vt:variant>
      <vt:variant>
        <vt:lpwstr/>
      </vt:variant>
      <vt:variant>
        <vt:i4>8192041</vt:i4>
      </vt:variant>
      <vt:variant>
        <vt:i4>312</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8192041</vt:i4>
      </vt:variant>
      <vt:variant>
        <vt:i4>294</vt:i4>
      </vt:variant>
      <vt:variant>
        <vt:i4>0</vt:i4>
      </vt:variant>
      <vt:variant>
        <vt:i4>5</vt:i4>
      </vt:variant>
      <vt:variant>
        <vt:lpwstr>https://ejn.gov.si/</vt:lpwstr>
      </vt:variant>
      <vt:variant>
        <vt:lpwstr/>
      </vt:variant>
      <vt:variant>
        <vt:i4>8192041</vt:i4>
      </vt:variant>
      <vt:variant>
        <vt:i4>291</vt:i4>
      </vt:variant>
      <vt:variant>
        <vt:i4>0</vt:i4>
      </vt:variant>
      <vt:variant>
        <vt:i4>5</vt:i4>
      </vt:variant>
      <vt:variant>
        <vt:lpwstr>https://ejn.gov.si/</vt:lpwstr>
      </vt:variant>
      <vt:variant>
        <vt:lpwstr/>
      </vt:variant>
      <vt:variant>
        <vt:i4>8192041</vt:i4>
      </vt:variant>
      <vt:variant>
        <vt:i4>288</vt:i4>
      </vt:variant>
      <vt:variant>
        <vt:i4>0</vt:i4>
      </vt:variant>
      <vt:variant>
        <vt:i4>5</vt:i4>
      </vt:variant>
      <vt:variant>
        <vt:lpwstr>https://ejn.gov.si/</vt:lpwstr>
      </vt:variant>
      <vt:variant>
        <vt:lpwstr/>
      </vt:variant>
      <vt:variant>
        <vt:i4>1114161</vt:i4>
      </vt:variant>
      <vt:variant>
        <vt:i4>239</vt:i4>
      </vt:variant>
      <vt:variant>
        <vt:i4>0</vt:i4>
      </vt:variant>
      <vt:variant>
        <vt:i4>5</vt:i4>
      </vt:variant>
      <vt:variant>
        <vt:lpwstr/>
      </vt:variant>
      <vt:variant>
        <vt:lpwstr>_Toc534895980</vt:lpwstr>
      </vt:variant>
      <vt:variant>
        <vt:i4>1966129</vt:i4>
      </vt:variant>
      <vt:variant>
        <vt:i4>233</vt:i4>
      </vt:variant>
      <vt:variant>
        <vt:i4>0</vt:i4>
      </vt:variant>
      <vt:variant>
        <vt:i4>5</vt:i4>
      </vt:variant>
      <vt:variant>
        <vt:lpwstr/>
      </vt:variant>
      <vt:variant>
        <vt:lpwstr>_Toc534895979</vt:lpwstr>
      </vt:variant>
      <vt:variant>
        <vt:i4>1966129</vt:i4>
      </vt:variant>
      <vt:variant>
        <vt:i4>227</vt:i4>
      </vt:variant>
      <vt:variant>
        <vt:i4>0</vt:i4>
      </vt:variant>
      <vt:variant>
        <vt:i4>5</vt:i4>
      </vt:variant>
      <vt:variant>
        <vt:lpwstr/>
      </vt:variant>
      <vt:variant>
        <vt:lpwstr>_Toc534895978</vt:lpwstr>
      </vt:variant>
      <vt:variant>
        <vt:i4>1966129</vt:i4>
      </vt:variant>
      <vt:variant>
        <vt:i4>221</vt:i4>
      </vt:variant>
      <vt:variant>
        <vt:i4>0</vt:i4>
      </vt:variant>
      <vt:variant>
        <vt:i4>5</vt:i4>
      </vt:variant>
      <vt:variant>
        <vt:lpwstr/>
      </vt:variant>
      <vt:variant>
        <vt:lpwstr>_Toc534895977</vt:lpwstr>
      </vt:variant>
      <vt:variant>
        <vt:i4>1966129</vt:i4>
      </vt:variant>
      <vt:variant>
        <vt:i4>215</vt:i4>
      </vt:variant>
      <vt:variant>
        <vt:i4>0</vt:i4>
      </vt:variant>
      <vt:variant>
        <vt:i4>5</vt:i4>
      </vt:variant>
      <vt:variant>
        <vt:lpwstr/>
      </vt:variant>
      <vt:variant>
        <vt:lpwstr>_Toc534895976</vt:lpwstr>
      </vt:variant>
      <vt:variant>
        <vt:i4>1966129</vt:i4>
      </vt:variant>
      <vt:variant>
        <vt:i4>209</vt:i4>
      </vt:variant>
      <vt:variant>
        <vt:i4>0</vt:i4>
      </vt:variant>
      <vt:variant>
        <vt:i4>5</vt:i4>
      </vt:variant>
      <vt:variant>
        <vt:lpwstr/>
      </vt:variant>
      <vt:variant>
        <vt:lpwstr>_Toc534895975</vt:lpwstr>
      </vt:variant>
      <vt:variant>
        <vt:i4>1966129</vt:i4>
      </vt:variant>
      <vt:variant>
        <vt:i4>203</vt:i4>
      </vt:variant>
      <vt:variant>
        <vt:i4>0</vt:i4>
      </vt:variant>
      <vt:variant>
        <vt:i4>5</vt:i4>
      </vt:variant>
      <vt:variant>
        <vt:lpwstr/>
      </vt:variant>
      <vt:variant>
        <vt:lpwstr>_Toc534895974</vt:lpwstr>
      </vt:variant>
      <vt:variant>
        <vt:i4>1966129</vt:i4>
      </vt:variant>
      <vt:variant>
        <vt:i4>197</vt:i4>
      </vt:variant>
      <vt:variant>
        <vt:i4>0</vt:i4>
      </vt:variant>
      <vt:variant>
        <vt:i4>5</vt:i4>
      </vt:variant>
      <vt:variant>
        <vt:lpwstr/>
      </vt:variant>
      <vt:variant>
        <vt:lpwstr>_Toc534895973</vt:lpwstr>
      </vt:variant>
      <vt:variant>
        <vt:i4>1966129</vt:i4>
      </vt:variant>
      <vt:variant>
        <vt:i4>191</vt:i4>
      </vt:variant>
      <vt:variant>
        <vt:i4>0</vt:i4>
      </vt:variant>
      <vt:variant>
        <vt:i4>5</vt:i4>
      </vt:variant>
      <vt:variant>
        <vt:lpwstr/>
      </vt:variant>
      <vt:variant>
        <vt:lpwstr>_Toc534895972</vt:lpwstr>
      </vt:variant>
      <vt:variant>
        <vt:i4>1966129</vt:i4>
      </vt:variant>
      <vt:variant>
        <vt:i4>185</vt:i4>
      </vt:variant>
      <vt:variant>
        <vt:i4>0</vt:i4>
      </vt:variant>
      <vt:variant>
        <vt:i4>5</vt:i4>
      </vt:variant>
      <vt:variant>
        <vt:lpwstr/>
      </vt:variant>
      <vt:variant>
        <vt:lpwstr>_Toc534895971</vt:lpwstr>
      </vt:variant>
      <vt:variant>
        <vt:i4>1966129</vt:i4>
      </vt:variant>
      <vt:variant>
        <vt:i4>179</vt:i4>
      </vt:variant>
      <vt:variant>
        <vt:i4>0</vt:i4>
      </vt:variant>
      <vt:variant>
        <vt:i4>5</vt:i4>
      </vt:variant>
      <vt:variant>
        <vt:lpwstr/>
      </vt:variant>
      <vt:variant>
        <vt:lpwstr>_Toc534895970</vt:lpwstr>
      </vt:variant>
      <vt:variant>
        <vt:i4>2031665</vt:i4>
      </vt:variant>
      <vt:variant>
        <vt:i4>173</vt:i4>
      </vt:variant>
      <vt:variant>
        <vt:i4>0</vt:i4>
      </vt:variant>
      <vt:variant>
        <vt:i4>5</vt:i4>
      </vt:variant>
      <vt:variant>
        <vt:lpwstr/>
      </vt:variant>
      <vt:variant>
        <vt:lpwstr>_Toc534895969</vt:lpwstr>
      </vt:variant>
      <vt:variant>
        <vt:i4>2031665</vt:i4>
      </vt:variant>
      <vt:variant>
        <vt:i4>167</vt:i4>
      </vt:variant>
      <vt:variant>
        <vt:i4>0</vt:i4>
      </vt:variant>
      <vt:variant>
        <vt:i4>5</vt:i4>
      </vt:variant>
      <vt:variant>
        <vt:lpwstr/>
      </vt:variant>
      <vt:variant>
        <vt:lpwstr>_Toc534895968</vt:lpwstr>
      </vt:variant>
      <vt:variant>
        <vt:i4>2031665</vt:i4>
      </vt:variant>
      <vt:variant>
        <vt:i4>161</vt:i4>
      </vt:variant>
      <vt:variant>
        <vt:i4>0</vt:i4>
      </vt:variant>
      <vt:variant>
        <vt:i4>5</vt:i4>
      </vt:variant>
      <vt:variant>
        <vt:lpwstr/>
      </vt:variant>
      <vt:variant>
        <vt:lpwstr>_Toc534895967</vt:lpwstr>
      </vt:variant>
      <vt:variant>
        <vt:i4>2031665</vt:i4>
      </vt:variant>
      <vt:variant>
        <vt:i4>155</vt:i4>
      </vt:variant>
      <vt:variant>
        <vt:i4>0</vt:i4>
      </vt:variant>
      <vt:variant>
        <vt:i4>5</vt:i4>
      </vt:variant>
      <vt:variant>
        <vt:lpwstr/>
      </vt:variant>
      <vt:variant>
        <vt:lpwstr>_Toc534895966</vt:lpwstr>
      </vt:variant>
      <vt:variant>
        <vt:i4>2031665</vt:i4>
      </vt:variant>
      <vt:variant>
        <vt:i4>149</vt:i4>
      </vt:variant>
      <vt:variant>
        <vt:i4>0</vt:i4>
      </vt:variant>
      <vt:variant>
        <vt:i4>5</vt:i4>
      </vt:variant>
      <vt:variant>
        <vt:lpwstr/>
      </vt:variant>
      <vt:variant>
        <vt:lpwstr>_Toc534895965</vt:lpwstr>
      </vt:variant>
      <vt:variant>
        <vt:i4>2031665</vt:i4>
      </vt:variant>
      <vt:variant>
        <vt:i4>143</vt:i4>
      </vt:variant>
      <vt:variant>
        <vt:i4>0</vt:i4>
      </vt:variant>
      <vt:variant>
        <vt:i4>5</vt:i4>
      </vt:variant>
      <vt:variant>
        <vt:lpwstr/>
      </vt:variant>
      <vt:variant>
        <vt:lpwstr>_Toc534895964</vt:lpwstr>
      </vt:variant>
      <vt:variant>
        <vt:i4>2031665</vt:i4>
      </vt:variant>
      <vt:variant>
        <vt:i4>137</vt:i4>
      </vt:variant>
      <vt:variant>
        <vt:i4>0</vt:i4>
      </vt:variant>
      <vt:variant>
        <vt:i4>5</vt:i4>
      </vt:variant>
      <vt:variant>
        <vt:lpwstr/>
      </vt:variant>
      <vt:variant>
        <vt:lpwstr>_Toc534895963</vt:lpwstr>
      </vt:variant>
      <vt:variant>
        <vt:i4>2031665</vt:i4>
      </vt:variant>
      <vt:variant>
        <vt:i4>131</vt:i4>
      </vt:variant>
      <vt:variant>
        <vt:i4>0</vt:i4>
      </vt:variant>
      <vt:variant>
        <vt:i4>5</vt:i4>
      </vt:variant>
      <vt:variant>
        <vt:lpwstr/>
      </vt:variant>
      <vt:variant>
        <vt:lpwstr>_Toc534895962</vt:lpwstr>
      </vt:variant>
      <vt:variant>
        <vt:i4>2031665</vt:i4>
      </vt:variant>
      <vt:variant>
        <vt:i4>125</vt:i4>
      </vt:variant>
      <vt:variant>
        <vt:i4>0</vt:i4>
      </vt:variant>
      <vt:variant>
        <vt:i4>5</vt:i4>
      </vt:variant>
      <vt:variant>
        <vt:lpwstr/>
      </vt:variant>
      <vt:variant>
        <vt:lpwstr>_Toc534895961</vt:lpwstr>
      </vt:variant>
      <vt:variant>
        <vt:i4>2031665</vt:i4>
      </vt:variant>
      <vt:variant>
        <vt:i4>119</vt:i4>
      </vt:variant>
      <vt:variant>
        <vt:i4>0</vt:i4>
      </vt:variant>
      <vt:variant>
        <vt:i4>5</vt:i4>
      </vt:variant>
      <vt:variant>
        <vt:lpwstr/>
      </vt:variant>
      <vt:variant>
        <vt:lpwstr>_Toc534895960</vt:lpwstr>
      </vt:variant>
      <vt:variant>
        <vt:i4>1835057</vt:i4>
      </vt:variant>
      <vt:variant>
        <vt:i4>113</vt:i4>
      </vt:variant>
      <vt:variant>
        <vt:i4>0</vt:i4>
      </vt:variant>
      <vt:variant>
        <vt:i4>5</vt:i4>
      </vt:variant>
      <vt:variant>
        <vt:lpwstr/>
      </vt:variant>
      <vt:variant>
        <vt:lpwstr>_Toc534895959</vt:lpwstr>
      </vt:variant>
      <vt:variant>
        <vt:i4>1835057</vt:i4>
      </vt:variant>
      <vt:variant>
        <vt:i4>107</vt:i4>
      </vt:variant>
      <vt:variant>
        <vt:i4>0</vt:i4>
      </vt:variant>
      <vt:variant>
        <vt:i4>5</vt:i4>
      </vt:variant>
      <vt:variant>
        <vt:lpwstr/>
      </vt:variant>
      <vt:variant>
        <vt:lpwstr>_Toc534895958</vt:lpwstr>
      </vt:variant>
      <vt:variant>
        <vt:i4>1835057</vt:i4>
      </vt:variant>
      <vt:variant>
        <vt:i4>101</vt:i4>
      </vt:variant>
      <vt:variant>
        <vt:i4>0</vt:i4>
      </vt:variant>
      <vt:variant>
        <vt:i4>5</vt:i4>
      </vt:variant>
      <vt:variant>
        <vt:lpwstr/>
      </vt:variant>
      <vt:variant>
        <vt:lpwstr>_Toc534895957</vt:lpwstr>
      </vt:variant>
      <vt:variant>
        <vt:i4>1835057</vt:i4>
      </vt:variant>
      <vt:variant>
        <vt:i4>95</vt:i4>
      </vt:variant>
      <vt:variant>
        <vt:i4>0</vt:i4>
      </vt:variant>
      <vt:variant>
        <vt:i4>5</vt:i4>
      </vt:variant>
      <vt:variant>
        <vt:lpwstr/>
      </vt:variant>
      <vt:variant>
        <vt:lpwstr>_Toc534895956</vt:lpwstr>
      </vt:variant>
      <vt:variant>
        <vt:i4>1835057</vt:i4>
      </vt:variant>
      <vt:variant>
        <vt:i4>89</vt:i4>
      </vt:variant>
      <vt:variant>
        <vt:i4>0</vt:i4>
      </vt:variant>
      <vt:variant>
        <vt:i4>5</vt:i4>
      </vt:variant>
      <vt:variant>
        <vt:lpwstr/>
      </vt:variant>
      <vt:variant>
        <vt:lpwstr>_Toc534895955</vt:lpwstr>
      </vt:variant>
      <vt:variant>
        <vt:i4>1835057</vt:i4>
      </vt:variant>
      <vt:variant>
        <vt:i4>83</vt:i4>
      </vt:variant>
      <vt:variant>
        <vt:i4>0</vt:i4>
      </vt:variant>
      <vt:variant>
        <vt:i4>5</vt:i4>
      </vt:variant>
      <vt:variant>
        <vt:lpwstr/>
      </vt:variant>
      <vt:variant>
        <vt:lpwstr>_Toc534895954</vt:lpwstr>
      </vt:variant>
      <vt:variant>
        <vt:i4>1835057</vt:i4>
      </vt:variant>
      <vt:variant>
        <vt:i4>77</vt:i4>
      </vt:variant>
      <vt:variant>
        <vt:i4>0</vt:i4>
      </vt:variant>
      <vt:variant>
        <vt:i4>5</vt:i4>
      </vt:variant>
      <vt:variant>
        <vt:lpwstr/>
      </vt:variant>
      <vt:variant>
        <vt:lpwstr>_Toc534895953</vt:lpwstr>
      </vt:variant>
      <vt:variant>
        <vt:i4>1835057</vt:i4>
      </vt:variant>
      <vt:variant>
        <vt:i4>71</vt:i4>
      </vt:variant>
      <vt:variant>
        <vt:i4>0</vt:i4>
      </vt:variant>
      <vt:variant>
        <vt:i4>5</vt:i4>
      </vt:variant>
      <vt:variant>
        <vt:lpwstr/>
      </vt:variant>
      <vt:variant>
        <vt:lpwstr>_Toc534895952</vt:lpwstr>
      </vt:variant>
      <vt:variant>
        <vt:i4>1835057</vt:i4>
      </vt:variant>
      <vt:variant>
        <vt:i4>65</vt:i4>
      </vt:variant>
      <vt:variant>
        <vt:i4>0</vt:i4>
      </vt:variant>
      <vt:variant>
        <vt:i4>5</vt:i4>
      </vt:variant>
      <vt:variant>
        <vt:lpwstr/>
      </vt:variant>
      <vt:variant>
        <vt:lpwstr>_Toc534895951</vt:lpwstr>
      </vt:variant>
      <vt:variant>
        <vt:i4>1835057</vt:i4>
      </vt:variant>
      <vt:variant>
        <vt:i4>59</vt:i4>
      </vt:variant>
      <vt:variant>
        <vt:i4>0</vt:i4>
      </vt:variant>
      <vt:variant>
        <vt:i4>5</vt:i4>
      </vt:variant>
      <vt:variant>
        <vt:lpwstr/>
      </vt:variant>
      <vt:variant>
        <vt:lpwstr>_Toc534895950</vt:lpwstr>
      </vt:variant>
      <vt:variant>
        <vt:i4>1900593</vt:i4>
      </vt:variant>
      <vt:variant>
        <vt:i4>53</vt:i4>
      </vt:variant>
      <vt:variant>
        <vt:i4>0</vt:i4>
      </vt:variant>
      <vt:variant>
        <vt:i4>5</vt:i4>
      </vt:variant>
      <vt:variant>
        <vt:lpwstr/>
      </vt:variant>
      <vt:variant>
        <vt:lpwstr>_Toc534895949</vt:lpwstr>
      </vt:variant>
      <vt:variant>
        <vt:i4>1900593</vt:i4>
      </vt:variant>
      <vt:variant>
        <vt:i4>47</vt:i4>
      </vt:variant>
      <vt:variant>
        <vt:i4>0</vt:i4>
      </vt:variant>
      <vt:variant>
        <vt:i4>5</vt:i4>
      </vt:variant>
      <vt:variant>
        <vt:lpwstr/>
      </vt:variant>
      <vt:variant>
        <vt:lpwstr>_Toc534895948</vt:lpwstr>
      </vt:variant>
      <vt:variant>
        <vt:i4>1900593</vt:i4>
      </vt:variant>
      <vt:variant>
        <vt:i4>41</vt:i4>
      </vt:variant>
      <vt:variant>
        <vt:i4>0</vt:i4>
      </vt:variant>
      <vt:variant>
        <vt:i4>5</vt:i4>
      </vt:variant>
      <vt:variant>
        <vt:lpwstr/>
      </vt:variant>
      <vt:variant>
        <vt:lpwstr>_Toc534895947</vt:lpwstr>
      </vt:variant>
      <vt:variant>
        <vt:i4>1900593</vt:i4>
      </vt:variant>
      <vt:variant>
        <vt:i4>35</vt:i4>
      </vt:variant>
      <vt:variant>
        <vt:i4>0</vt:i4>
      </vt:variant>
      <vt:variant>
        <vt:i4>5</vt:i4>
      </vt:variant>
      <vt:variant>
        <vt:lpwstr/>
      </vt:variant>
      <vt:variant>
        <vt:lpwstr>_Toc534895946</vt:lpwstr>
      </vt:variant>
      <vt:variant>
        <vt:i4>1900593</vt:i4>
      </vt:variant>
      <vt:variant>
        <vt:i4>29</vt:i4>
      </vt:variant>
      <vt:variant>
        <vt:i4>0</vt:i4>
      </vt:variant>
      <vt:variant>
        <vt:i4>5</vt:i4>
      </vt:variant>
      <vt:variant>
        <vt:lpwstr/>
      </vt:variant>
      <vt:variant>
        <vt:lpwstr>_Toc534895945</vt:lpwstr>
      </vt:variant>
      <vt:variant>
        <vt:i4>1900593</vt:i4>
      </vt:variant>
      <vt:variant>
        <vt:i4>23</vt:i4>
      </vt:variant>
      <vt:variant>
        <vt:i4>0</vt:i4>
      </vt:variant>
      <vt:variant>
        <vt:i4>5</vt:i4>
      </vt:variant>
      <vt:variant>
        <vt:lpwstr/>
      </vt:variant>
      <vt:variant>
        <vt:lpwstr>_Toc534895944</vt:lpwstr>
      </vt:variant>
      <vt:variant>
        <vt:i4>1900593</vt:i4>
      </vt:variant>
      <vt:variant>
        <vt:i4>17</vt:i4>
      </vt:variant>
      <vt:variant>
        <vt:i4>0</vt:i4>
      </vt:variant>
      <vt:variant>
        <vt:i4>5</vt:i4>
      </vt:variant>
      <vt:variant>
        <vt:lpwstr/>
      </vt:variant>
      <vt:variant>
        <vt:lpwstr>_Toc534895943</vt:lpwstr>
      </vt:variant>
      <vt:variant>
        <vt:i4>1900593</vt:i4>
      </vt:variant>
      <vt:variant>
        <vt:i4>11</vt:i4>
      </vt:variant>
      <vt:variant>
        <vt:i4>0</vt:i4>
      </vt:variant>
      <vt:variant>
        <vt:i4>5</vt:i4>
      </vt:variant>
      <vt:variant>
        <vt:lpwstr/>
      </vt:variant>
      <vt:variant>
        <vt:lpwstr>_Toc534895942</vt:lpwstr>
      </vt:variant>
      <vt:variant>
        <vt:i4>1900593</vt:i4>
      </vt:variant>
      <vt:variant>
        <vt:i4>5</vt:i4>
      </vt:variant>
      <vt:variant>
        <vt:i4>0</vt:i4>
      </vt:variant>
      <vt:variant>
        <vt:i4>5</vt:i4>
      </vt:variant>
      <vt:variant>
        <vt:lpwstr/>
      </vt:variant>
      <vt:variant>
        <vt:lpwstr>_Toc534895941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Ana Knap</cp:lastModifiedBy>
  <cp:revision>28</cp:revision>
  <cp:lastPrinted>2016-10-19T07:09:00Z</cp:lastPrinted>
  <dcterms:created xsi:type="dcterms:W3CDTF">2023-07-17T07:54:00Z</dcterms:created>
  <dcterms:modified xsi:type="dcterms:W3CDTF">2026-07-19T08:03:00Z</dcterms:modified>
</cp:coreProperties>
</file>